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7790"/>
        <w:gridCol w:w="2506"/>
      </w:tblGrid>
      <w:tr w:rsidR="00965725" w14:paraId="782EF15E" w14:textId="77777777">
        <w:tc>
          <w:tcPr>
            <w:tcW w:w="7920" w:type="dxa"/>
          </w:tcPr>
          <w:p w14:paraId="53E14AFF" w14:textId="649B0A28" w:rsidR="00965725" w:rsidRDefault="007C58C2">
            <w:pPr>
              <w:keepLines/>
              <w:spacing w:after="0"/>
            </w:pPr>
            <w:r>
              <w:rPr>
                <w:b/>
                <w:sz w:val="36"/>
              </w:rPr>
              <w:t>2026 UK National Survey (February)</w:t>
            </w:r>
            <w:r>
              <w:rPr>
                <w:sz w:val="28"/>
              </w:rPr>
              <w:br/>
              <w:t>GoDaddy</w:t>
            </w:r>
            <w:r>
              <w:rPr>
                <w:color w:val="A8A8A8"/>
                <w:sz w:val="16"/>
              </w:rPr>
              <w:br/>
            </w:r>
          </w:p>
        </w:tc>
        <w:tc>
          <w:tcPr>
            <w:tcW w:w="2160" w:type="dxa"/>
          </w:tcPr>
          <w:p w14:paraId="0506FD45" w14:textId="77777777" w:rsidR="00965725" w:rsidRDefault="007C58C2">
            <w:pPr>
              <w:jc w:val="right"/>
            </w:pPr>
            <w:r>
              <w:rPr>
                <w:noProof/>
              </w:rPr>
              <w:drawing>
                <wp:inline distT="0" distB="0" distL="0" distR="0" wp14:anchorId="19E0328C" wp14:editId="48FFE84B">
                  <wp:extent cx="1454727" cy="3200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8"/>
                          <a:stretch>
                            <a:fillRect/>
                          </a:stretch>
                        </pic:blipFill>
                        <pic:spPr>
                          <a:xfrm>
                            <a:off x="0" y="0"/>
                            <a:ext cx="1454727" cy="320040"/>
                          </a:xfrm>
                          <a:prstGeom prst="rect">
                            <a:avLst/>
                          </a:prstGeom>
                        </pic:spPr>
                      </pic:pic>
                    </a:graphicData>
                  </a:graphic>
                </wp:inline>
              </w:drawing>
            </w:r>
          </w:p>
        </w:tc>
      </w:tr>
    </w:tbl>
    <w:p w14:paraId="3BEE90EB" w14:textId="77777777" w:rsidR="00965725" w:rsidRDefault="007C58C2">
      <w:r>
        <w:rPr>
          <w:b/>
        </w:rPr>
        <w:t xml:space="preserve">Languages: </w:t>
      </w:r>
      <w:r>
        <w:t>English</w:t>
      </w:r>
    </w:p>
    <w:p w14:paraId="4A3A6542" w14:textId="77777777" w:rsidR="00965725" w:rsidRDefault="007C58C2">
      <w:pPr>
        <w:keepNext/>
        <w:spacing w:after="40"/>
        <w:jc w:val="center"/>
      </w:pPr>
      <w:r>
        <w:rPr>
          <w:b/>
          <w:sz w:val="32"/>
          <w:highlight w:val="lightGray"/>
        </w:rPr>
        <w:t>Section Screeners</w:t>
      </w:r>
    </w:p>
    <w:p w14:paraId="3D4B5F4E" w14:textId="77777777" w:rsidR="00965725" w:rsidRDefault="007C58C2">
      <w:pPr>
        <w:keepNext/>
        <w:jc w:val="center"/>
      </w:pPr>
      <w:r>
        <w:rPr>
          <w:sz w:val="16"/>
        </w:rPr>
        <w:t>IntroGD, QBClient, Q1, T1, Q2a, T2a, Q3, T2</w:t>
      </w:r>
    </w:p>
    <w:tbl>
      <w:tblPr>
        <w:tblStyle w:val="TableGrid"/>
        <w:tblW w:w="0" w:type="auto"/>
        <w:tblBorders>
          <w:top w:val="single" w:sz="1" w:space="0" w:color="00000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0"/>
      </w:tblGrid>
      <w:tr w:rsidR="00965725" w14:paraId="3EDE3C9B" w14:textId="77777777">
        <w:tc>
          <w:tcPr>
            <w:tcW w:w="10080" w:type="dxa"/>
          </w:tcPr>
          <w:p w14:paraId="0F94145F" w14:textId="77777777" w:rsidR="00965725" w:rsidRDefault="00965725">
            <w:pPr>
              <w:keepNext/>
            </w:pPr>
          </w:p>
        </w:tc>
      </w:tr>
    </w:tbl>
    <w:p w14:paraId="6EC7D3B5" w14:textId="77777777" w:rsidR="00965725" w:rsidRDefault="007C58C2">
      <w:pPr>
        <w:keepNext/>
        <w:spacing w:after="220"/>
      </w:pPr>
      <w:r>
        <w:rPr>
          <w:b/>
          <w:sz w:val="28"/>
          <w:highlight w:val="lightGray"/>
        </w:rPr>
        <w:t>Page Intro</w:t>
      </w:r>
    </w:p>
    <w:p w14:paraId="0311B8F3" w14:textId="77777777" w:rsidR="00965725" w:rsidRDefault="007C58C2">
      <w:pPr>
        <w:keepNext/>
        <w:spacing w:after="40"/>
      </w:pPr>
      <w:r>
        <w:rPr>
          <w:b/>
        </w:rPr>
        <w:t>IntroGD</w:t>
      </w:r>
    </w:p>
    <w:p w14:paraId="59F0EEDC" w14:textId="77777777" w:rsidR="00965725" w:rsidRDefault="007C58C2">
      <w:pPr>
        <w:keepNext/>
        <w:spacing w:after="0"/>
      </w:pPr>
      <w:r>
        <w:t>Thank you for taking the time to participate in this GoDaddy survey. Your insights will help inform and shape support for the UK small business community. This survey is completely anonymous and your answers will only be used on an aggregate level.</w:t>
      </w:r>
      <w:r>
        <w:br/>
      </w:r>
      <w:r>
        <w:br/>
        <w:t xml:space="preserve">As a thank you for participating, the first 500 participants who complete the survey will get a £15 e-gift card and the next 2,000 participants will get a £10 e-gift card. </w:t>
      </w:r>
      <w:r>
        <w:rPr>
          <w:b/>
        </w:rPr>
        <w:t>Only the individual</w:t>
      </w:r>
      <w:r>
        <w:t xml:space="preserve"> sent the invite should complete this survey.  If </w:t>
      </w:r>
      <w:r>
        <w:rPr>
          <w:u w:val="single"/>
        </w:rPr>
        <w:t>multiple submissions</w:t>
      </w:r>
      <w:r>
        <w:t xml:space="preserve"> are received, </w:t>
      </w:r>
      <w:r>
        <w:rPr>
          <w:b/>
        </w:rPr>
        <w:t>all entries will be invalidated</w:t>
      </w:r>
      <w:r>
        <w:t xml:space="preserve"> and </w:t>
      </w:r>
      <w:r>
        <w:rPr>
          <w:b/>
        </w:rPr>
        <w:t>you will be ineligible for the incentive</w:t>
      </w:r>
      <w:r>
        <w:t>.</w:t>
      </w:r>
      <w:r>
        <w:br/>
      </w:r>
      <w:r>
        <w:br/>
        <w:t>To begin please click or tap the arrow at the bottom right of your screen.</w:t>
      </w:r>
      <w:r>
        <w:br/>
      </w:r>
      <w:r>
        <w:br/>
      </w:r>
      <w:r>
        <w:rPr>
          <w:sz w:val="18"/>
        </w:rPr>
        <w:t xml:space="preserve">© 2026 Advanis This survey is subject to the terms of GoDaddy’s Global </w:t>
      </w:r>
      <w:r>
        <w:rPr>
          <w:color w:val="000099"/>
          <w:sz w:val="18"/>
        </w:rPr>
        <w:t xml:space="preserve">Privacy </w:t>
      </w:r>
      <w:r>
        <w:rPr>
          <w:color w:val="000099"/>
          <w:sz w:val="18"/>
        </w:rPr>
        <w:t>Notice (https://www.godaddy.com/en-ca/legal/agreements/privacy-policy)</w:t>
      </w:r>
      <w:r>
        <w:rPr>
          <w:sz w:val="18"/>
        </w:rPr>
        <w:t xml:space="preserve"> and the privacy policy of our vendor, Advanis, which is linked below.</w:t>
      </w:r>
      <w:r>
        <w:rPr>
          <w:sz w:val="18"/>
        </w:rPr>
        <w:br/>
      </w:r>
      <w:r>
        <w:rPr>
          <w:sz w:val="18"/>
        </w:rPr>
        <w:br/>
      </w:r>
      <w:r>
        <w:rPr>
          <w:color w:val="000099"/>
          <w:sz w:val="18"/>
        </w:rPr>
        <w:t>Privacy Policy (https://advanis.net/privacy-policy/english/)</w:t>
      </w:r>
      <w:r>
        <w:rPr>
          <w:sz w:val="18"/>
        </w:rPr>
        <w:t xml:space="preserve"> </w:t>
      </w:r>
      <w:r>
        <w:rPr>
          <w:color w:val="000099"/>
          <w:sz w:val="18"/>
        </w:rPr>
        <w:t>CRIC Pledge (https://www.canadianresearchinsightscouncil.ca/wp-content/uploads/2020/09/CRIC-Pledge-to-Canadians.pdf)</w:t>
      </w:r>
      <w:r>
        <w:rPr>
          <w:sz w:val="18"/>
        </w:rPr>
        <w:t xml:space="preserve"> </w:t>
      </w:r>
      <w:r>
        <w:br/>
      </w:r>
      <w:r>
        <w:br/>
      </w:r>
      <w:r>
        <w:br/>
      </w:r>
      <w:r>
        <w:br/>
      </w:r>
    </w:p>
    <w:p w14:paraId="0B084AB0" w14:textId="77777777" w:rsidR="00965725" w:rsidRDefault="00965725"/>
    <w:p w14:paraId="58260778" w14:textId="77777777" w:rsidR="00965725" w:rsidRDefault="007C58C2">
      <w:pPr>
        <w:keepNext/>
        <w:spacing w:after="40"/>
      </w:pPr>
      <w:r>
        <w:rPr>
          <w:b/>
        </w:rPr>
        <w:t>QBClient</w:t>
      </w:r>
      <w:r>
        <w:rPr>
          <w:i/>
          <w:sz w:val="20"/>
        </w:rPr>
        <w:tab/>
        <w:t>Show if quota reached Source GoDaddy (GoDaddy = closed)</w:t>
      </w:r>
    </w:p>
    <w:p w14:paraId="45F97603" w14:textId="77777777" w:rsidR="00965725" w:rsidRDefault="007C58C2">
      <w:pPr>
        <w:keepNext/>
        <w:spacing w:after="0"/>
      </w:pPr>
      <w:r>
        <w:t>Thank you very much for your interest in the survey.  We've reached the limit of completed surveys and the survey is now closed.</w:t>
      </w:r>
      <w:r>
        <w:br/>
      </w:r>
    </w:p>
    <w:p w14:paraId="0E312EC1" w14:textId="77777777" w:rsidR="00965725" w:rsidRDefault="007C58C2">
      <w:pPr>
        <w:keepNext/>
        <w:spacing w:after="0"/>
      </w:pPr>
      <w:r>
        <w:rPr>
          <w:color w:val="A8A8A8"/>
        </w:rPr>
        <w:t xml:space="preserve">    Status Code: 571</w:t>
      </w:r>
    </w:p>
    <w:p w14:paraId="0FDB578A" w14:textId="77777777" w:rsidR="00965725" w:rsidRDefault="00965725"/>
    <w:p w14:paraId="6CBA102A" w14:textId="77777777" w:rsidR="00965725" w:rsidRDefault="007C58C2">
      <w:pPr>
        <w:keepNext/>
        <w:spacing w:after="220"/>
      </w:pPr>
      <w:r>
        <w:rPr>
          <w:b/>
          <w:sz w:val="28"/>
          <w:highlight w:val="lightGray"/>
        </w:rPr>
        <w:lastRenderedPageBreak/>
        <w:t>Page Screeners</w:t>
      </w:r>
    </w:p>
    <w:p w14:paraId="390AFC97" w14:textId="77777777" w:rsidR="00965725" w:rsidRDefault="007C58C2">
      <w:pPr>
        <w:keepNext/>
        <w:spacing w:after="40"/>
      </w:pPr>
      <w:r>
        <w:rPr>
          <w:b/>
        </w:rPr>
        <w:t>Q1</w:t>
      </w:r>
    </w:p>
    <w:p w14:paraId="758904E5" w14:textId="77777777" w:rsidR="00965725" w:rsidRDefault="007C58C2">
      <w:pPr>
        <w:keepNext/>
        <w:spacing w:after="0"/>
      </w:pPr>
      <w:r>
        <w:t>Just to confirm, are you a GoDaddy customer?</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3CA9A7F4" w14:textId="77777777">
        <w:tc>
          <w:tcPr>
            <w:tcW w:w="792" w:type="dxa"/>
          </w:tcPr>
          <w:p w14:paraId="248DAF71" w14:textId="77777777" w:rsidR="00965725" w:rsidRDefault="007C58C2">
            <w:r>
              <w:t>❍</w:t>
            </w:r>
            <w:r>
              <w:rPr>
                <w:sz w:val="20"/>
                <w:vertAlign w:val="subscript"/>
              </w:rPr>
              <w:t xml:space="preserve">   1</w:t>
            </w:r>
          </w:p>
        </w:tc>
        <w:tc>
          <w:tcPr>
            <w:tcW w:w="9288" w:type="dxa"/>
          </w:tcPr>
          <w:p w14:paraId="6A904B67" w14:textId="77777777" w:rsidR="00965725" w:rsidRDefault="007C58C2">
            <w:r>
              <w:t>Yes</w:t>
            </w:r>
          </w:p>
        </w:tc>
      </w:tr>
      <w:tr w:rsidR="00965725" w14:paraId="516EFAA9" w14:textId="77777777">
        <w:tc>
          <w:tcPr>
            <w:tcW w:w="792" w:type="dxa"/>
          </w:tcPr>
          <w:p w14:paraId="539D06F1" w14:textId="77777777" w:rsidR="00965725" w:rsidRDefault="007C58C2">
            <w:r>
              <w:t>❍</w:t>
            </w:r>
            <w:r>
              <w:rPr>
                <w:sz w:val="20"/>
                <w:vertAlign w:val="subscript"/>
              </w:rPr>
              <w:t xml:space="preserve">   2</w:t>
            </w:r>
          </w:p>
        </w:tc>
        <w:tc>
          <w:tcPr>
            <w:tcW w:w="9288" w:type="dxa"/>
          </w:tcPr>
          <w:p w14:paraId="4A203A72" w14:textId="77777777" w:rsidR="00965725" w:rsidRDefault="007C58C2">
            <w:r>
              <w:t>No</w:t>
            </w:r>
          </w:p>
        </w:tc>
      </w:tr>
    </w:tbl>
    <w:p w14:paraId="2992F7AB" w14:textId="77777777" w:rsidR="00965725" w:rsidRDefault="00965725"/>
    <w:p w14:paraId="06341F89" w14:textId="77777777" w:rsidR="00965725" w:rsidRDefault="007C58C2">
      <w:pPr>
        <w:keepNext/>
        <w:spacing w:after="40"/>
      </w:pPr>
      <w:r>
        <w:rPr>
          <w:b/>
        </w:rPr>
        <w:t>T1</w:t>
      </w:r>
      <w:r>
        <w:rPr>
          <w:i/>
          <w:sz w:val="20"/>
        </w:rPr>
        <w:tab/>
        <w:t>Show if Not GD (Q1 = 2)</w:t>
      </w:r>
    </w:p>
    <w:p w14:paraId="18AA7807" w14:textId="77777777" w:rsidR="00965725" w:rsidRDefault="007C58C2">
      <w:pPr>
        <w:keepNext/>
        <w:spacing w:after="0"/>
      </w:pPr>
      <w:r>
        <w:t>Unfortunately this survey is for GoDaddy customers only. Thank you for your interest.</w:t>
      </w:r>
      <w:r>
        <w:br/>
      </w:r>
    </w:p>
    <w:p w14:paraId="5ECB734B" w14:textId="77777777" w:rsidR="00965725" w:rsidRDefault="007C58C2">
      <w:pPr>
        <w:keepNext/>
        <w:spacing w:after="0"/>
      </w:pPr>
      <w:r>
        <w:rPr>
          <w:color w:val="A8A8A8"/>
        </w:rPr>
        <w:t xml:space="preserve">    Status Code: 510</w:t>
      </w:r>
    </w:p>
    <w:p w14:paraId="3E12DA6A" w14:textId="77777777" w:rsidR="00965725" w:rsidRDefault="00965725"/>
    <w:p w14:paraId="7451EA00" w14:textId="77777777" w:rsidR="00965725" w:rsidRDefault="007C58C2">
      <w:pPr>
        <w:keepNext/>
        <w:spacing w:after="40"/>
      </w:pPr>
      <w:r>
        <w:rPr>
          <w:b/>
        </w:rPr>
        <w:t>Q2a</w:t>
      </w:r>
    </w:p>
    <w:p w14:paraId="058AE582" w14:textId="77777777" w:rsidR="00965725" w:rsidRDefault="007C58C2">
      <w:pPr>
        <w:keepNext/>
        <w:spacing w:after="0"/>
      </w:pPr>
      <w:r>
        <w:t>Is the purpose of your website business or commercial (including for profit or non-profit)?</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5D4CE8F4" w14:textId="77777777">
        <w:tc>
          <w:tcPr>
            <w:tcW w:w="792" w:type="dxa"/>
          </w:tcPr>
          <w:p w14:paraId="3C936818" w14:textId="77777777" w:rsidR="00965725" w:rsidRDefault="007C58C2">
            <w:r>
              <w:t>❍</w:t>
            </w:r>
            <w:r>
              <w:rPr>
                <w:sz w:val="20"/>
                <w:vertAlign w:val="subscript"/>
              </w:rPr>
              <w:t xml:space="preserve">   1</w:t>
            </w:r>
          </w:p>
        </w:tc>
        <w:tc>
          <w:tcPr>
            <w:tcW w:w="9288" w:type="dxa"/>
          </w:tcPr>
          <w:p w14:paraId="7E0D3F93" w14:textId="77777777" w:rsidR="00965725" w:rsidRDefault="007C58C2">
            <w:r>
              <w:t>Yes</w:t>
            </w:r>
          </w:p>
        </w:tc>
      </w:tr>
      <w:tr w:rsidR="00965725" w14:paraId="076F6E10" w14:textId="77777777">
        <w:tc>
          <w:tcPr>
            <w:tcW w:w="792" w:type="dxa"/>
          </w:tcPr>
          <w:p w14:paraId="6A91D0E6" w14:textId="77777777" w:rsidR="00965725" w:rsidRDefault="007C58C2">
            <w:r>
              <w:t>❍</w:t>
            </w:r>
            <w:r>
              <w:rPr>
                <w:sz w:val="20"/>
                <w:vertAlign w:val="subscript"/>
              </w:rPr>
              <w:t xml:space="preserve">   2</w:t>
            </w:r>
          </w:p>
        </w:tc>
        <w:tc>
          <w:tcPr>
            <w:tcW w:w="9288" w:type="dxa"/>
          </w:tcPr>
          <w:p w14:paraId="7707F5D9" w14:textId="77777777" w:rsidR="00965725" w:rsidRDefault="007C58C2">
            <w:r>
              <w:t>No</w:t>
            </w:r>
          </w:p>
        </w:tc>
      </w:tr>
    </w:tbl>
    <w:p w14:paraId="58DE0266" w14:textId="77777777" w:rsidR="00965725" w:rsidRDefault="00965725"/>
    <w:p w14:paraId="580EF1CC" w14:textId="77777777" w:rsidR="00965725" w:rsidRDefault="007C58C2">
      <w:pPr>
        <w:keepNext/>
        <w:spacing w:after="40"/>
      </w:pPr>
      <w:r>
        <w:rPr>
          <w:b/>
        </w:rPr>
        <w:t>T2a</w:t>
      </w:r>
      <w:r>
        <w:rPr>
          <w:i/>
          <w:sz w:val="20"/>
        </w:rPr>
        <w:tab/>
        <w:t>Show if Website for use other than commercial (Q2a = 2)</w:t>
      </w:r>
    </w:p>
    <w:p w14:paraId="505F0AC8" w14:textId="77777777" w:rsidR="00965725" w:rsidRDefault="007C58C2">
      <w:pPr>
        <w:keepNext/>
        <w:spacing w:after="0"/>
      </w:pPr>
      <w:r>
        <w:t>Unfortunately at this time, this survey is for those with a website for the purpose of business or commercial use. Thank you for your interest.</w:t>
      </w:r>
      <w:r>
        <w:br/>
      </w:r>
    </w:p>
    <w:p w14:paraId="692D752B" w14:textId="77777777" w:rsidR="00965725" w:rsidRDefault="007C58C2">
      <w:pPr>
        <w:keepNext/>
        <w:spacing w:after="0"/>
      </w:pPr>
      <w:r>
        <w:rPr>
          <w:color w:val="A8A8A8"/>
        </w:rPr>
        <w:t xml:space="preserve">    Status Code: 511</w:t>
      </w:r>
    </w:p>
    <w:p w14:paraId="0FF4DCA6" w14:textId="77777777" w:rsidR="00965725" w:rsidRDefault="00965725"/>
    <w:p w14:paraId="3FC1809B" w14:textId="77777777" w:rsidR="00965725" w:rsidRDefault="007C58C2">
      <w:pPr>
        <w:keepNext/>
        <w:spacing w:after="40"/>
      </w:pPr>
      <w:r>
        <w:rPr>
          <w:b/>
        </w:rPr>
        <w:t>Q3</w:t>
      </w:r>
    </w:p>
    <w:p w14:paraId="7D6F8BE7" w14:textId="77777777" w:rsidR="00965725" w:rsidRDefault="007C58C2">
      <w:pPr>
        <w:keepNext/>
        <w:spacing w:after="0"/>
      </w:pPr>
      <w:r>
        <w:t>What is your role in respect to this website?</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6DA05A09" w14:textId="77777777">
        <w:tc>
          <w:tcPr>
            <w:tcW w:w="792" w:type="dxa"/>
          </w:tcPr>
          <w:p w14:paraId="3B5715B4" w14:textId="77777777" w:rsidR="00965725" w:rsidRDefault="007C58C2">
            <w:r>
              <w:t>❍</w:t>
            </w:r>
            <w:r>
              <w:rPr>
                <w:sz w:val="20"/>
                <w:vertAlign w:val="subscript"/>
              </w:rPr>
              <w:t xml:space="preserve">   1</w:t>
            </w:r>
          </w:p>
        </w:tc>
        <w:tc>
          <w:tcPr>
            <w:tcW w:w="9288" w:type="dxa"/>
          </w:tcPr>
          <w:p w14:paraId="16E86CBD" w14:textId="77777777" w:rsidR="00965725" w:rsidRDefault="007C58C2">
            <w:r>
              <w:t>I am the owner of the business, organization or idea the website supports</w:t>
            </w:r>
          </w:p>
        </w:tc>
      </w:tr>
      <w:tr w:rsidR="00965725" w14:paraId="70EDAED6" w14:textId="77777777">
        <w:tc>
          <w:tcPr>
            <w:tcW w:w="792" w:type="dxa"/>
          </w:tcPr>
          <w:p w14:paraId="3BAB0122" w14:textId="77777777" w:rsidR="00965725" w:rsidRDefault="007C58C2">
            <w:r>
              <w:t>❍</w:t>
            </w:r>
            <w:r>
              <w:rPr>
                <w:sz w:val="20"/>
                <w:vertAlign w:val="subscript"/>
              </w:rPr>
              <w:t xml:space="preserve">   2</w:t>
            </w:r>
          </w:p>
        </w:tc>
        <w:tc>
          <w:tcPr>
            <w:tcW w:w="9288" w:type="dxa"/>
          </w:tcPr>
          <w:p w14:paraId="2A57448D" w14:textId="77777777" w:rsidR="00965725" w:rsidRDefault="007C58C2">
            <w:r>
              <w:t>I am an employee or member of the business, organization or idea the website supports</w:t>
            </w:r>
          </w:p>
        </w:tc>
      </w:tr>
      <w:tr w:rsidR="00965725" w14:paraId="3BE4162D" w14:textId="77777777">
        <w:tc>
          <w:tcPr>
            <w:tcW w:w="792" w:type="dxa"/>
          </w:tcPr>
          <w:p w14:paraId="69592ADF" w14:textId="77777777" w:rsidR="00965725" w:rsidRDefault="007C58C2">
            <w:r>
              <w:t>❍</w:t>
            </w:r>
            <w:r>
              <w:rPr>
                <w:sz w:val="20"/>
                <w:vertAlign w:val="subscript"/>
              </w:rPr>
              <w:t xml:space="preserve">   3</w:t>
            </w:r>
          </w:p>
        </w:tc>
        <w:tc>
          <w:tcPr>
            <w:tcW w:w="9288" w:type="dxa"/>
          </w:tcPr>
          <w:p w14:paraId="1CCE92D7" w14:textId="77777777" w:rsidR="00965725" w:rsidRDefault="007C58C2">
            <w:r>
              <w:t>I am a paid contractor who builds and/or maintains the website</w:t>
            </w:r>
          </w:p>
        </w:tc>
      </w:tr>
      <w:tr w:rsidR="00965725" w14:paraId="19F8B7B7" w14:textId="77777777">
        <w:tc>
          <w:tcPr>
            <w:tcW w:w="792" w:type="dxa"/>
          </w:tcPr>
          <w:p w14:paraId="38338E8B" w14:textId="77777777" w:rsidR="00965725" w:rsidRDefault="007C58C2">
            <w:r>
              <w:t>❍</w:t>
            </w:r>
            <w:r>
              <w:rPr>
                <w:sz w:val="20"/>
                <w:vertAlign w:val="subscript"/>
              </w:rPr>
              <w:t xml:space="preserve">   4</w:t>
            </w:r>
          </w:p>
        </w:tc>
        <w:tc>
          <w:tcPr>
            <w:tcW w:w="9288" w:type="dxa"/>
          </w:tcPr>
          <w:p w14:paraId="2CF04E4D" w14:textId="77777777" w:rsidR="00965725" w:rsidRDefault="007C58C2">
            <w:r>
              <w:t>I am an unpaid volunteer who builds and/or maintains the website</w:t>
            </w:r>
          </w:p>
        </w:tc>
      </w:tr>
      <w:tr w:rsidR="00965725" w14:paraId="334A9710" w14:textId="77777777">
        <w:tc>
          <w:tcPr>
            <w:tcW w:w="792" w:type="dxa"/>
          </w:tcPr>
          <w:p w14:paraId="75ACB5DA" w14:textId="77777777" w:rsidR="00965725" w:rsidRDefault="007C58C2">
            <w:r>
              <w:t>❍</w:t>
            </w:r>
            <w:r>
              <w:rPr>
                <w:sz w:val="20"/>
                <w:vertAlign w:val="subscript"/>
              </w:rPr>
              <w:t xml:space="preserve">   5</w:t>
            </w:r>
          </w:p>
        </w:tc>
        <w:tc>
          <w:tcPr>
            <w:tcW w:w="9288" w:type="dxa"/>
          </w:tcPr>
          <w:p w14:paraId="7DC96C3F" w14:textId="77777777" w:rsidR="00965725" w:rsidRDefault="007C58C2">
            <w:r>
              <w:t>Other (specify):  __________________________________________________</w:t>
            </w:r>
          </w:p>
        </w:tc>
      </w:tr>
    </w:tbl>
    <w:p w14:paraId="4F920320" w14:textId="77777777" w:rsidR="00965725" w:rsidRDefault="00965725"/>
    <w:p w14:paraId="2F8EB2F3" w14:textId="77777777" w:rsidR="00965725" w:rsidRDefault="007C58C2">
      <w:pPr>
        <w:keepNext/>
        <w:spacing w:after="40"/>
      </w:pPr>
      <w:r>
        <w:rPr>
          <w:b/>
        </w:rPr>
        <w:t>T2</w:t>
      </w:r>
      <w:r>
        <w:rPr>
          <w:i/>
          <w:sz w:val="20"/>
        </w:rPr>
        <w:tab/>
        <w:t>Show if S2 employee contractor or unpaid volunteer (Q3 = 2,3,4,5)</w:t>
      </w:r>
    </w:p>
    <w:p w14:paraId="1073E354" w14:textId="77777777" w:rsidR="00965725" w:rsidRDefault="007C58C2">
      <w:pPr>
        <w:keepNext/>
        <w:spacing w:after="0"/>
      </w:pPr>
      <w:r>
        <w:t>Unfortunately at this time, this survey is for business owners and managers, and the rest of our questions for this survey are limited to individuals with those roles. Thank you for your interest.</w:t>
      </w:r>
      <w:r>
        <w:br/>
      </w:r>
    </w:p>
    <w:p w14:paraId="48E4D931" w14:textId="77777777" w:rsidR="00965725" w:rsidRDefault="007C58C2">
      <w:pPr>
        <w:keepNext/>
        <w:spacing w:after="0"/>
      </w:pPr>
      <w:r>
        <w:rPr>
          <w:color w:val="A8A8A8"/>
        </w:rPr>
        <w:t xml:space="preserve">    Status Code: 509</w:t>
      </w:r>
    </w:p>
    <w:p w14:paraId="0E6D182D" w14:textId="77777777" w:rsidR="00965725" w:rsidRDefault="00965725"/>
    <w:p w14:paraId="0A4534FE" w14:textId="77777777" w:rsidR="00965725" w:rsidRDefault="007C58C2">
      <w:pPr>
        <w:keepNext/>
        <w:spacing w:after="40"/>
        <w:jc w:val="center"/>
      </w:pPr>
      <w:r>
        <w:rPr>
          <w:b/>
          <w:sz w:val="32"/>
          <w:highlight w:val="lightGray"/>
        </w:rPr>
        <w:lastRenderedPageBreak/>
        <w:t>Section Main Survey</w:t>
      </w:r>
    </w:p>
    <w:p w14:paraId="1C0EA20F" w14:textId="77777777" w:rsidR="00965725" w:rsidRDefault="007C58C2">
      <w:pPr>
        <w:keepNext/>
        <w:jc w:val="center"/>
      </w:pPr>
      <w:r>
        <w:rPr>
          <w:sz w:val="16"/>
        </w:rPr>
        <w:t>Q5, Q7, Q8, N12, Q9a, Q9b, N1, N16, N2, Q16, Q17, Q18, Q19, Q20, Q21, Q22, Q24a, Q25, Q26, N11, Q49, N4, Q27, N17, Q28, Q29, Q32, Q33, N3, Q34, Q35, Q38, Q39, Q41, Q42, Q40, Q48, Q53, N13, Q54, N5, Q55, Q56, Q58, Q59, Q61, Q62, Q63, N6, N7, N19, Q68, Q69, N14, N18, Q70, Q72, N8, Q74, N15, N9</w:t>
      </w:r>
    </w:p>
    <w:tbl>
      <w:tblPr>
        <w:tblStyle w:val="TableGrid"/>
        <w:tblW w:w="0" w:type="auto"/>
        <w:tblBorders>
          <w:top w:val="single" w:sz="1" w:space="0" w:color="00000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0"/>
      </w:tblGrid>
      <w:tr w:rsidR="00965725" w14:paraId="5A8792EF" w14:textId="77777777">
        <w:tc>
          <w:tcPr>
            <w:tcW w:w="10080" w:type="dxa"/>
          </w:tcPr>
          <w:p w14:paraId="786BCC3F" w14:textId="77777777" w:rsidR="00965725" w:rsidRDefault="00965725">
            <w:pPr>
              <w:keepNext/>
            </w:pPr>
          </w:p>
        </w:tc>
      </w:tr>
    </w:tbl>
    <w:p w14:paraId="1E1CB304" w14:textId="77777777" w:rsidR="00965725" w:rsidRDefault="007C58C2">
      <w:pPr>
        <w:keepNext/>
        <w:spacing w:after="220"/>
      </w:pPr>
      <w:r>
        <w:rPr>
          <w:b/>
          <w:sz w:val="28"/>
          <w:highlight w:val="lightGray"/>
        </w:rPr>
        <w:t>Page Website Details</w:t>
      </w:r>
    </w:p>
    <w:p w14:paraId="4E0C7246" w14:textId="77777777" w:rsidR="00965725" w:rsidRDefault="007C58C2">
      <w:pPr>
        <w:keepNext/>
        <w:spacing w:after="40"/>
      </w:pPr>
      <w:r>
        <w:rPr>
          <w:b/>
        </w:rPr>
        <w:t>Q5</w:t>
      </w:r>
    </w:p>
    <w:p w14:paraId="4E88CEC1" w14:textId="77777777" w:rsidR="00965725" w:rsidRDefault="007C58C2">
      <w:pPr>
        <w:keepNext/>
        <w:spacing w:after="0"/>
      </w:pPr>
      <w:r>
        <w:t>What are the top three ways your website serves your business and customers?</w:t>
      </w:r>
      <w:r>
        <w:br/>
      </w:r>
    </w:p>
    <w:p w14:paraId="7170AE75" w14:textId="77777777" w:rsidR="00965725" w:rsidRDefault="007C58C2">
      <w:pPr>
        <w:keepNext/>
        <w:spacing w:after="0"/>
      </w:pPr>
      <w:r>
        <w:rPr>
          <w:i/>
          <w:color w:val="A8A8A8"/>
          <w:sz w:val="20"/>
        </w:rPr>
        <w:t>Please rank your top 3 uses</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2FF72952" w14:textId="77777777">
        <w:tc>
          <w:tcPr>
            <w:tcW w:w="792" w:type="dxa"/>
          </w:tcPr>
          <w:p w14:paraId="0AE1B15F" w14:textId="77777777" w:rsidR="00965725" w:rsidRDefault="007C58C2">
            <w:r>
              <w:t>_____</w:t>
            </w:r>
          </w:p>
        </w:tc>
        <w:tc>
          <w:tcPr>
            <w:tcW w:w="9288" w:type="dxa"/>
          </w:tcPr>
          <w:p w14:paraId="0F5E4E86" w14:textId="77777777" w:rsidR="00965725" w:rsidRDefault="007C58C2">
            <w:r>
              <w:rPr>
                <w:b/>
              </w:rPr>
              <w:t>Sales Orders</w:t>
            </w:r>
            <w:r>
              <w:t xml:space="preserve"> – The website allows customers to place orders for physical and/or digital goods</w:t>
            </w:r>
          </w:p>
        </w:tc>
      </w:tr>
      <w:tr w:rsidR="00965725" w14:paraId="7BF2C097" w14:textId="77777777">
        <w:tc>
          <w:tcPr>
            <w:tcW w:w="792" w:type="dxa"/>
          </w:tcPr>
          <w:p w14:paraId="37F902EF" w14:textId="77777777" w:rsidR="00965725" w:rsidRDefault="007C58C2">
            <w:r>
              <w:t>_____</w:t>
            </w:r>
          </w:p>
        </w:tc>
        <w:tc>
          <w:tcPr>
            <w:tcW w:w="9288" w:type="dxa"/>
          </w:tcPr>
          <w:p w14:paraId="66F263FD" w14:textId="77777777" w:rsidR="00965725" w:rsidRDefault="007C58C2">
            <w:r>
              <w:rPr>
                <w:b/>
              </w:rPr>
              <w:t>Bookings</w:t>
            </w:r>
            <w:r>
              <w:t xml:space="preserve"> – The website allows clients to book services</w:t>
            </w:r>
          </w:p>
        </w:tc>
      </w:tr>
      <w:tr w:rsidR="00965725" w14:paraId="5151512A" w14:textId="77777777">
        <w:tc>
          <w:tcPr>
            <w:tcW w:w="792" w:type="dxa"/>
          </w:tcPr>
          <w:p w14:paraId="2AD35F56" w14:textId="77777777" w:rsidR="00965725" w:rsidRDefault="007C58C2">
            <w:r>
              <w:t>_____</w:t>
            </w:r>
          </w:p>
        </w:tc>
        <w:tc>
          <w:tcPr>
            <w:tcW w:w="9288" w:type="dxa"/>
          </w:tcPr>
          <w:p w14:paraId="09FD3119" w14:textId="77777777" w:rsidR="00965725" w:rsidRDefault="007C58C2">
            <w:r>
              <w:rPr>
                <w:b/>
              </w:rPr>
              <w:t>Communications</w:t>
            </w:r>
            <w:r>
              <w:t xml:space="preserve">  – The website allows me to communicate updates, promotions, specials, etc. with my customers</w:t>
            </w:r>
          </w:p>
        </w:tc>
      </w:tr>
      <w:tr w:rsidR="00965725" w14:paraId="0455D10C" w14:textId="77777777">
        <w:tc>
          <w:tcPr>
            <w:tcW w:w="792" w:type="dxa"/>
          </w:tcPr>
          <w:p w14:paraId="37A3A43B" w14:textId="77777777" w:rsidR="00965725" w:rsidRDefault="007C58C2">
            <w:r>
              <w:t>_____</w:t>
            </w:r>
          </w:p>
        </w:tc>
        <w:tc>
          <w:tcPr>
            <w:tcW w:w="9288" w:type="dxa"/>
          </w:tcPr>
          <w:p w14:paraId="1BE03B76" w14:textId="77777777" w:rsidR="00965725" w:rsidRDefault="007C58C2">
            <w:r>
              <w:rPr>
                <w:b/>
              </w:rPr>
              <w:t>Marketing and Credibility</w:t>
            </w:r>
            <w:r>
              <w:t xml:space="preserve"> – The website helps me brand and have a digital presence</w:t>
            </w:r>
          </w:p>
        </w:tc>
      </w:tr>
      <w:tr w:rsidR="00965725" w14:paraId="15BDD196" w14:textId="77777777">
        <w:tc>
          <w:tcPr>
            <w:tcW w:w="792" w:type="dxa"/>
          </w:tcPr>
          <w:p w14:paraId="6B416F28" w14:textId="77777777" w:rsidR="00965725" w:rsidRDefault="007C58C2">
            <w:r>
              <w:t>_____</w:t>
            </w:r>
          </w:p>
        </w:tc>
        <w:tc>
          <w:tcPr>
            <w:tcW w:w="9288" w:type="dxa"/>
          </w:tcPr>
          <w:p w14:paraId="48523B68" w14:textId="77777777" w:rsidR="00965725" w:rsidRDefault="007C58C2">
            <w:r>
              <w:rPr>
                <w:b/>
              </w:rPr>
              <w:t>Operations</w:t>
            </w:r>
            <w:r>
              <w:t xml:space="preserve"> – The website allows customers to access a web-portal, or allows employees to check schedules, change shifts, request time off, etc.</w:t>
            </w:r>
          </w:p>
        </w:tc>
      </w:tr>
      <w:tr w:rsidR="00965725" w14:paraId="4BFD496D" w14:textId="77777777">
        <w:tc>
          <w:tcPr>
            <w:tcW w:w="792" w:type="dxa"/>
          </w:tcPr>
          <w:p w14:paraId="2E1E21F0" w14:textId="77777777" w:rsidR="00965725" w:rsidRDefault="007C58C2">
            <w:r>
              <w:t>_____</w:t>
            </w:r>
          </w:p>
        </w:tc>
        <w:tc>
          <w:tcPr>
            <w:tcW w:w="9288" w:type="dxa"/>
          </w:tcPr>
          <w:p w14:paraId="5508C1BD" w14:textId="77777777" w:rsidR="00965725" w:rsidRDefault="007C58C2">
            <w:r>
              <w:t>Other (specify): __________________________________________________</w:t>
            </w:r>
          </w:p>
        </w:tc>
      </w:tr>
      <w:tr w:rsidR="00965725" w14:paraId="44BF5AE6" w14:textId="77777777">
        <w:tc>
          <w:tcPr>
            <w:tcW w:w="792" w:type="dxa"/>
          </w:tcPr>
          <w:p w14:paraId="4EF6A54D" w14:textId="77777777" w:rsidR="00965725" w:rsidRDefault="007C58C2">
            <w:r>
              <w:t>_____</w:t>
            </w:r>
          </w:p>
        </w:tc>
        <w:tc>
          <w:tcPr>
            <w:tcW w:w="9288" w:type="dxa"/>
          </w:tcPr>
          <w:p w14:paraId="6730587B" w14:textId="77777777" w:rsidR="00965725" w:rsidRDefault="007C58C2">
            <w:r>
              <w:t>Prefer not to answer</w:t>
            </w:r>
            <w:r>
              <w:rPr>
                <w:i/>
                <w:color w:val="A8A8A8"/>
                <w:sz w:val="20"/>
              </w:rPr>
              <w:tab/>
              <w:t>(Exclusive)</w:t>
            </w:r>
          </w:p>
        </w:tc>
      </w:tr>
    </w:tbl>
    <w:p w14:paraId="7C0EF8D3" w14:textId="77777777" w:rsidR="00965725" w:rsidRDefault="00965725"/>
    <w:p w14:paraId="656CBD99" w14:textId="77777777" w:rsidR="00965725" w:rsidRDefault="007C58C2">
      <w:pPr>
        <w:keepNext/>
        <w:spacing w:after="40"/>
      </w:pPr>
      <w:r>
        <w:rPr>
          <w:b/>
        </w:rPr>
        <w:t>Q7</w:t>
      </w:r>
    </w:p>
    <w:p w14:paraId="17B275AB" w14:textId="77777777" w:rsidR="00965725" w:rsidRDefault="007C58C2">
      <w:pPr>
        <w:keepNext/>
        <w:spacing w:after="0"/>
      </w:pPr>
      <w:r>
        <w:t>In total, how many employees are there working at your organization?</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545FBBE7" w14:textId="77777777">
        <w:tc>
          <w:tcPr>
            <w:tcW w:w="792" w:type="dxa"/>
          </w:tcPr>
          <w:p w14:paraId="3458E7DB" w14:textId="77777777" w:rsidR="00965725" w:rsidRDefault="007C58C2">
            <w:r>
              <w:t>❍</w:t>
            </w:r>
            <w:r>
              <w:rPr>
                <w:sz w:val="20"/>
                <w:vertAlign w:val="subscript"/>
              </w:rPr>
              <w:t xml:space="preserve">   1</w:t>
            </w:r>
          </w:p>
        </w:tc>
        <w:tc>
          <w:tcPr>
            <w:tcW w:w="9288" w:type="dxa"/>
          </w:tcPr>
          <w:p w14:paraId="51C38204" w14:textId="77777777" w:rsidR="00965725" w:rsidRDefault="007C58C2">
            <w:r>
              <w:t>1 (just myself)</w:t>
            </w:r>
          </w:p>
        </w:tc>
      </w:tr>
      <w:tr w:rsidR="00965725" w14:paraId="17604D9B" w14:textId="77777777">
        <w:tc>
          <w:tcPr>
            <w:tcW w:w="792" w:type="dxa"/>
          </w:tcPr>
          <w:p w14:paraId="77B86EB2" w14:textId="77777777" w:rsidR="00965725" w:rsidRDefault="007C58C2">
            <w:r>
              <w:t>❍</w:t>
            </w:r>
            <w:r>
              <w:rPr>
                <w:sz w:val="20"/>
                <w:vertAlign w:val="subscript"/>
              </w:rPr>
              <w:t xml:space="preserve">   2</w:t>
            </w:r>
          </w:p>
        </w:tc>
        <w:tc>
          <w:tcPr>
            <w:tcW w:w="9288" w:type="dxa"/>
          </w:tcPr>
          <w:p w14:paraId="797BA470" w14:textId="77777777" w:rsidR="00965725" w:rsidRDefault="007C58C2">
            <w:r>
              <w:t>2-4</w:t>
            </w:r>
          </w:p>
        </w:tc>
      </w:tr>
      <w:tr w:rsidR="00965725" w14:paraId="2103AC95" w14:textId="77777777">
        <w:tc>
          <w:tcPr>
            <w:tcW w:w="792" w:type="dxa"/>
          </w:tcPr>
          <w:p w14:paraId="648E02F5" w14:textId="77777777" w:rsidR="00965725" w:rsidRDefault="007C58C2">
            <w:r>
              <w:t>❍</w:t>
            </w:r>
            <w:r>
              <w:rPr>
                <w:sz w:val="20"/>
                <w:vertAlign w:val="subscript"/>
              </w:rPr>
              <w:t xml:space="preserve">   3</w:t>
            </w:r>
          </w:p>
        </w:tc>
        <w:tc>
          <w:tcPr>
            <w:tcW w:w="9288" w:type="dxa"/>
          </w:tcPr>
          <w:p w14:paraId="37144E11" w14:textId="77777777" w:rsidR="00965725" w:rsidRDefault="007C58C2">
            <w:r>
              <w:t>5-9</w:t>
            </w:r>
          </w:p>
        </w:tc>
      </w:tr>
      <w:tr w:rsidR="00965725" w14:paraId="66067DE8" w14:textId="77777777">
        <w:tc>
          <w:tcPr>
            <w:tcW w:w="792" w:type="dxa"/>
          </w:tcPr>
          <w:p w14:paraId="250091C5" w14:textId="77777777" w:rsidR="00965725" w:rsidRDefault="007C58C2">
            <w:r>
              <w:t>❍</w:t>
            </w:r>
            <w:r>
              <w:rPr>
                <w:sz w:val="20"/>
                <w:vertAlign w:val="subscript"/>
              </w:rPr>
              <w:t xml:space="preserve">   4</w:t>
            </w:r>
          </w:p>
        </w:tc>
        <w:tc>
          <w:tcPr>
            <w:tcW w:w="9288" w:type="dxa"/>
          </w:tcPr>
          <w:p w14:paraId="21E4EA8A" w14:textId="77777777" w:rsidR="00965725" w:rsidRDefault="007C58C2">
            <w:r>
              <w:t>10-19</w:t>
            </w:r>
          </w:p>
        </w:tc>
      </w:tr>
      <w:tr w:rsidR="00965725" w14:paraId="415504D1" w14:textId="77777777">
        <w:tc>
          <w:tcPr>
            <w:tcW w:w="792" w:type="dxa"/>
          </w:tcPr>
          <w:p w14:paraId="22191BF4" w14:textId="77777777" w:rsidR="00965725" w:rsidRDefault="007C58C2">
            <w:r>
              <w:t>❍</w:t>
            </w:r>
            <w:r>
              <w:rPr>
                <w:sz w:val="20"/>
                <w:vertAlign w:val="subscript"/>
              </w:rPr>
              <w:t xml:space="preserve">   5</w:t>
            </w:r>
          </w:p>
        </w:tc>
        <w:tc>
          <w:tcPr>
            <w:tcW w:w="9288" w:type="dxa"/>
          </w:tcPr>
          <w:p w14:paraId="38521DFB" w14:textId="77777777" w:rsidR="00965725" w:rsidRDefault="007C58C2">
            <w:r>
              <w:t>20-49</w:t>
            </w:r>
          </w:p>
        </w:tc>
      </w:tr>
      <w:tr w:rsidR="00965725" w14:paraId="24E0F8C5" w14:textId="77777777">
        <w:tc>
          <w:tcPr>
            <w:tcW w:w="792" w:type="dxa"/>
          </w:tcPr>
          <w:p w14:paraId="75A6AF92" w14:textId="77777777" w:rsidR="00965725" w:rsidRDefault="007C58C2">
            <w:r>
              <w:t>❍</w:t>
            </w:r>
            <w:r>
              <w:rPr>
                <w:sz w:val="20"/>
                <w:vertAlign w:val="subscript"/>
              </w:rPr>
              <w:t xml:space="preserve">   6</w:t>
            </w:r>
          </w:p>
        </w:tc>
        <w:tc>
          <w:tcPr>
            <w:tcW w:w="9288" w:type="dxa"/>
          </w:tcPr>
          <w:p w14:paraId="16AA7897" w14:textId="77777777" w:rsidR="00965725" w:rsidRDefault="007C58C2">
            <w:r>
              <w:t>50-99</w:t>
            </w:r>
          </w:p>
        </w:tc>
      </w:tr>
      <w:tr w:rsidR="00965725" w14:paraId="30BF42EC" w14:textId="77777777">
        <w:tc>
          <w:tcPr>
            <w:tcW w:w="792" w:type="dxa"/>
          </w:tcPr>
          <w:p w14:paraId="65B47515" w14:textId="77777777" w:rsidR="00965725" w:rsidRDefault="007C58C2">
            <w:r>
              <w:t>❍</w:t>
            </w:r>
            <w:r>
              <w:rPr>
                <w:sz w:val="20"/>
                <w:vertAlign w:val="subscript"/>
              </w:rPr>
              <w:t xml:space="preserve">   7</w:t>
            </w:r>
          </w:p>
        </w:tc>
        <w:tc>
          <w:tcPr>
            <w:tcW w:w="9288" w:type="dxa"/>
          </w:tcPr>
          <w:p w14:paraId="56FC8676" w14:textId="77777777" w:rsidR="00965725" w:rsidRDefault="007C58C2">
            <w:r>
              <w:t>100 or more</w:t>
            </w:r>
          </w:p>
        </w:tc>
      </w:tr>
      <w:tr w:rsidR="00965725" w14:paraId="596CC62F" w14:textId="77777777">
        <w:tc>
          <w:tcPr>
            <w:tcW w:w="792" w:type="dxa"/>
          </w:tcPr>
          <w:p w14:paraId="34771A59" w14:textId="77777777" w:rsidR="00965725" w:rsidRDefault="007C58C2">
            <w:r>
              <w:t>❍</w:t>
            </w:r>
            <w:r>
              <w:rPr>
                <w:sz w:val="20"/>
                <w:vertAlign w:val="subscript"/>
              </w:rPr>
              <w:t xml:space="preserve">   99</w:t>
            </w:r>
          </w:p>
        </w:tc>
        <w:tc>
          <w:tcPr>
            <w:tcW w:w="9288" w:type="dxa"/>
          </w:tcPr>
          <w:p w14:paraId="583A8E2A" w14:textId="77777777" w:rsidR="00965725" w:rsidRDefault="007C58C2">
            <w:r>
              <w:t>Prefer not to answer</w:t>
            </w:r>
          </w:p>
        </w:tc>
      </w:tr>
    </w:tbl>
    <w:p w14:paraId="3CFBEC9D" w14:textId="77777777" w:rsidR="00965725" w:rsidRDefault="00965725"/>
    <w:p w14:paraId="27B12053" w14:textId="77777777" w:rsidR="00965725" w:rsidRDefault="007C58C2">
      <w:pPr>
        <w:keepNext/>
        <w:spacing w:after="40"/>
      </w:pPr>
      <w:r>
        <w:rPr>
          <w:b/>
        </w:rPr>
        <w:t>Q8</w:t>
      </w:r>
    </w:p>
    <w:p w14:paraId="5131C919" w14:textId="77777777" w:rsidR="00965725" w:rsidRDefault="007C58C2">
      <w:pPr>
        <w:keepNext/>
        <w:spacing w:after="0"/>
      </w:pPr>
      <w:r>
        <w:t xml:space="preserve">Do you plan to hire additional employees over the next 12 months? </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0771B4B3" w14:textId="77777777">
        <w:tc>
          <w:tcPr>
            <w:tcW w:w="792" w:type="dxa"/>
          </w:tcPr>
          <w:p w14:paraId="7DFC9FB7" w14:textId="77777777" w:rsidR="00965725" w:rsidRDefault="007C58C2">
            <w:r>
              <w:t>❍</w:t>
            </w:r>
            <w:r>
              <w:rPr>
                <w:sz w:val="20"/>
                <w:vertAlign w:val="subscript"/>
              </w:rPr>
              <w:t xml:space="preserve">   1</w:t>
            </w:r>
          </w:p>
        </w:tc>
        <w:tc>
          <w:tcPr>
            <w:tcW w:w="9288" w:type="dxa"/>
          </w:tcPr>
          <w:p w14:paraId="5F88354D" w14:textId="77777777" w:rsidR="00965725" w:rsidRDefault="007C58C2">
            <w:r>
              <w:t>Yes, I plan to hire between 1 – 3 additional employees</w:t>
            </w:r>
          </w:p>
        </w:tc>
      </w:tr>
      <w:tr w:rsidR="00965725" w14:paraId="16CA5EA7" w14:textId="77777777">
        <w:tc>
          <w:tcPr>
            <w:tcW w:w="792" w:type="dxa"/>
          </w:tcPr>
          <w:p w14:paraId="302DF5D2" w14:textId="77777777" w:rsidR="00965725" w:rsidRDefault="007C58C2">
            <w:r>
              <w:t>❍</w:t>
            </w:r>
            <w:r>
              <w:rPr>
                <w:sz w:val="20"/>
                <w:vertAlign w:val="subscript"/>
              </w:rPr>
              <w:t xml:space="preserve">   2</w:t>
            </w:r>
          </w:p>
        </w:tc>
        <w:tc>
          <w:tcPr>
            <w:tcW w:w="9288" w:type="dxa"/>
          </w:tcPr>
          <w:p w14:paraId="6E3C3501" w14:textId="77777777" w:rsidR="00965725" w:rsidRDefault="007C58C2">
            <w:r>
              <w:t xml:space="preserve">Yes, I plan to hire between 4 – 10 additional employees </w:t>
            </w:r>
          </w:p>
        </w:tc>
      </w:tr>
      <w:tr w:rsidR="00965725" w14:paraId="09144175" w14:textId="77777777">
        <w:tc>
          <w:tcPr>
            <w:tcW w:w="792" w:type="dxa"/>
          </w:tcPr>
          <w:p w14:paraId="6C9DE6BC" w14:textId="77777777" w:rsidR="00965725" w:rsidRDefault="007C58C2">
            <w:r>
              <w:t>❍</w:t>
            </w:r>
            <w:r>
              <w:rPr>
                <w:sz w:val="20"/>
                <w:vertAlign w:val="subscript"/>
              </w:rPr>
              <w:t xml:space="preserve">   3</w:t>
            </w:r>
          </w:p>
        </w:tc>
        <w:tc>
          <w:tcPr>
            <w:tcW w:w="9288" w:type="dxa"/>
          </w:tcPr>
          <w:p w14:paraId="00A9B1BD" w14:textId="77777777" w:rsidR="00965725" w:rsidRDefault="007C58C2">
            <w:r>
              <w:t>Yes, I plan to hire substantially more employees</w:t>
            </w:r>
          </w:p>
        </w:tc>
      </w:tr>
      <w:tr w:rsidR="00965725" w14:paraId="05BE7F9F" w14:textId="77777777">
        <w:tc>
          <w:tcPr>
            <w:tcW w:w="792" w:type="dxa"/>
          </w:tcPr>
          <w:p w14:paraId="691FD5E8" w14:textId="77777777" w:rsidR="00965725" w:rsidRDefault="007C58C2">
            <w:r>
              <w:t>❍</w:t>
            </w:r>
            <w:r>
              <w:rPr>
                <w:sz w:val="20"/>
                <w:vertAlign w:val="subscript"/>
              </w:rPr>
              <w:t xml:space="preserve">   4</w:t>
            </w:r>
          </w:p>
        </w:tc>
        <w:tc>
          <w:tcPr>
            <w:tcW w:w="9288" w:type="dxa"/>
          </w:tcPr>
          <w:p w14:paraId="055E17AA" w14:textId="77777777" w:rsidR="00965725" w:rsidRDefault="007C58C2">
            <w:r>
              <w:t>No, I do not plan to hire more employees</w:t>
            </w:r>
          </w:p>
        </w:tc>
      </w:tr>
      <w:tr w:rsidR="00965725" w14:paraId="6B80BD9A" w14:textId="77777777">
        <w:tc>
          <w:tcPr>
            <w:tcW w:w="792" w:type="dxa"/>
          </w:tcPr>
          <w:p w14:paraId="7832A657" w14:textId="77777777" w:rsidR="00965725" w:rsidRDefault="007C58C2">
            <w:r>
              <w:t>❍</w:t>
            </w:r>
            <w:r>
              <w:rPr>
                <w:sz w:val="20"/>
                <w:vertAlign w:val="subscript"/>
              </w:rPr>
              <w:t xml:space="preserve">   99</w:t>
            </w:r>
          </w:p>
        </w:tc>
        <w:tc>
          <w:tcPr>
            <w:tcW w:w="9288" w:type="dxa"/>
          </w:tcPr>
          <w:p w14:paraId="4A243E8F" w14:textId="77777777" w:rsidR="00965725" w:rsidRDefault="007C58C2">
            <w:r>
              <w:t>Prefer not to answer</w:t>
            </w:r>
          </w:p>
        </w:tc>
      </w:tr>
    </w:tbl>
    <w:p w14:paraId="44F6ABFD" w14:textId="77777777" w:rsidR="00965725" w:rsidRDefault="00965725"/>
    <w:p w14:paraId="4630EA3E" w14:textId="77777777" w:rsidR="00965725" w:rsidRDefault="007C58C2">
      <w:pPr>
        <w:keepNext/>
        <w:spacing w:after="40"/>
      </w:pPr>
      <w:r>
        <w:rPr>
          <w:b/>
        </w:rPr>
        <w:lastRenderedPageBreak/>
        <w:t>N12</w:t>
      </w:r>
      <w:r>
        <w:rPr>
          <w:i/>
          <w:sz w:val="20"/>
        </w:rPr>
        <w:tab/>
        <w:t>Show if more than 1 employee (Q7 = 2,3,4,5,6,7)</w:t>
      </w:r>
    </w:p>
    <w:p w14:paraId="5D97247D" w14:textId="77777777" w:rsidR="00965725" w:rsidRDefault="007C58C2">
      <w:pPr>
        <w:keepNext/>
        <w:spacing w:after="0"/>
      </w:pPr>
      <w:r>
        <w:t>Have you applied any of the following to how you currently hire or retain employees?</w:t>
      </w:r>
      <w:r>
        <w:br/>
      </w:r>
    </w:p>
    <w:p w14:paraId="0A5FB2B2" w14:textId="77777777" w:rsidR="00965725" w:rsidRDefault="007C58C2">
      <w:pPr>
        <w:keepNext/>
        <w:spacing w:after="0"/>
      </w:pPr>
      <w:r>
        <w:rPr>
          <w:i/>
          <w:color w:val="A8A8A8"/>
          <w:sz w:val="20"/>
        </w:rPr>
        <w:t>Select all that apply</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65950366" w14:textId="77777777">
        <w:tc>
          <w:tcPr>
            <w:tcW w:w="792" w:type="dxa"/>
          </w:tcPr>
          <w:p w14:paraId="1456FDA1" w14:textId="77777777" w:rsidR="00965725" w:rsidRDefault="007C58C2">
            <w:r>
              <w:t>❑</w:t>
            </w:r>
            <w:r>
              <w:rPr>
                <w:sz w:val="20"/>
                <w:vertAlign w:val="subscript"/>
              </w:rPr>
              <w:t xml:space="preserve">   1</w:t>
            </w:r>
          </w:p>
        </w:tc>
        <w:tc>
          <w:tcPr>
            <w:tcW w:w="9288" w:type="dxa"/>
          </w:tcPr>
          <w:p w14:paraId="684CCE58" w14:textId="77777777" w:rsidR="00965725" w:rsidRDefault="007C58C2">
            <w:r>
              <w:t>Moving toward a four-day workweek or more part-time offerings *</w:t>
            </w:r>
          </w:p>
        </w:tc>
      </w:tr>
      <w:tr w:rsidR="00965725" w14:paraId="6B2522F4" w14:textId="77777777">
        <w:tc>
          <w:tcPr>
            <w:tcW w:w="792" w:type="dxa"/>
          </w:tcPr>
          <w:p w14:paraId="20B03C72" w14:textId="77777777" w:rsidR="00965725" w:rsidRDefault="007C58C2">
            <w:r>
              <w:t>❑</w:t>
            </w:r>
            <w:r>
              <w:rPr>
                <w:sz w:val="20"/>
                <w:vertAlign w:val="subscript"/>
              </w:rPr>
              <w:t xml:space="preserve">   2</w:t>
            </w:r>
          </w:p>
        </w:tc>
        <w:tc>
          <w:tcPr>
            <w:tcW w:w="9288" w:type="dxa"/>
          </w:tcPr>
          <w:p w14:paraId="240B9378" w14:textId="77777777" w:rsidR="00965725" w:rsidRDefault="007C58C2">
            <w:r>
              <w:t>Offering remote-first policies *</w:t>
            </w:r>
          </w:p>
        </w:tc>
      </w:tr>
      <w:tr w:rsidR="00965725" w14:paraId="27465C92" w14:textId="77777777">
        <w:tc>
          <w:tcPr>
            <w:tcW w:w="792" w:type="dxa"/>
          </w:tcPr>
          <w:p w14:paraId="0ABAEBF8" w14:textId="77777777" w:rsidR="00965725" w:rsidRDefault="007C58C2">
            <w:r>
              <w:t>❑</w:t>
            </w:r>
            <w:r>
              <w:rPr>
                <w:sz w:val="20"/>
                <w:vertAlign w:val="subscript"/>
              </w:rPr>
              <w:t xml:space="preserve">   3</w:t>
            </w:r>
          </w:p>
        </w:tc>
        <w:tc>
          <w:tcPr>
            <w:tcW w:w="9288" w:type="dxa"/>
          </w:tcPr>
          <w:p w14:paraId="3FFB505A" w14:textId="77777777" w:rsidR="00965725" w:rsidRDefault="007C58C2">
            <w:r>
              <w:t>Increasing perks to compete with larger companies *</w:t>
            </w:r>
          </w:p>
        </w:tc>
      </w:tr>
      <w:tr w:rsidR="00965725" w14:paraId="52ED994F" w14:textId="77777777">
        <w:tc>
          <w:tcPr>
            <w:tcW w:w="792" w:type="dxa"/>
          </w:tcPr>
          <w:p w14:paraId="515A18A4" w14:textId="77777777" w:rsidR="00965725" w:rsidRDefault="007C58C2">
            <w:r>
              <w:t>❑</w:t>
            </w:r>
            <w:r>
              <w:rPr>
                <w:sz w:val="20"/>
                <w:vertAlign w:val="subscript"/>
              </w:rPr>
              <w:t xml:space="preserve">   4</w:t>
            </w:r>
          </w:p>
        </w:tc>
        <w:tc>
          <w:tcPr>
            <w:tcW w:w="9288" w:type="dxa"/>
          </w:tcPr>
          <w:p w14:paraId="08702FFC" w14:textId="77777777" w:rsidR="00965725" w:rsidRDefault="007C58C2">
            <w:r>
              <w:t>Emphasizing company mission or culture to attract talent *</w:t>
            </w:r>
          </w:p>
        </w:tc>
      </w:tr>
      <w:tr w:rsidR="00965725" w14:paraId="34678716" w14:textId="77777777">
        <w:tc>
          <w:tcPr>
            <w:tcW w:w="792" w:type="dxa"/>
          </w:tcPr>
          <w:p w14:paraId="001F3F79" w14:textId="77777777" w:rsidR="00965725" w:rsidRDefault="007C58C2">
            <w:r>
              <w:t>❑</w:t>
            </w:r>
            <w:r>
              <w:rPr>
                <w:sz w:val="20"/>
                <w:vertAlign w:val="subscript"/>
              </w:rPr>
              <w:t xml:space="preserve">   5</w:t>
            </w:r>
          </w:p>
        </w:tc>
        <w:tc>
          <w:tcPr>
            <w:tcW w:w="9288" w:type="dxa"/>
          </w:tcPr>
          <w:p w14:paraId="49D2BB48" w14:textId="77777777" w:rsidR="00965725" w:rsidRDefault="007C58C2">
            <w:r>
              <w:t>None of the above</w:t>
            </w:r>
            <w:r>
              <w:rPr>
                <w:i/>
                <w:color w:val="A8A8A8"/>
                <w:sz w:val="20"/>
              </w:rPr>
              <w:tab/>
              <w:t>(Exclusive)</w:t>
            </w:r>
          </w:p>
        </w:tc>
      </w:tr>
      <w:tr w:rsidR="00965725" w14:paraId="0BA0ED5B" w14:textId="77777777">
        <w:tc>
          <w:tcPr>
            <w:tcW w:w="792" w:type="dxa"/>
          </w:tcPr>
          <w:p w14:paraId="02B61543" w14:textId="77777777" w:rsidR="00965725" w:rsidRDefault="007C58C2">
            <w:r>
              <w:t>❑</w:t>
            </w:r>
            <w:r>
              <w:rPr>
                <w:sz w:val="20"/>
                <w:vertAlign w:val="subscript"/>
              </w:rPr>
              <w:t xml:space="preserve">   -8</w:t>
            </w:r>
          </w:p>
        </w:tc>
        <w:tc>
          <w:tcPr>
            <w:tcW w:w="9288" w:type="dxa"/>
          </w:tcPr>
          <w:p w14:paraId="1E5A5CA5" w14:textId="77777777" w:rsidR="00965725" w:rsidRDefault="007C58C2">
            <w:r>
              <w:t>Prefer not to answer</w:t>
            </w:r>
          </w:p>
        </w:tc>
      </w:tr>
    </w:tbl>
    <w:p w14:paraId="37BE6425" w14:textId="77777777" w:rsidR="00965725" w:rsidRDefault="007C58C2">
      <w:pPr>
        <w:spacing w:after="0"/>
      </w:pPr>
      <w:r>
        <w:rPr>
          <w:i/>
          <w:color w:val="A8A8A8"/>
          <w:sz w:val="20"/>
        </w:rPr>
        <w:t>Levels marked with * are randomized</w:t>
      </w:r>
    </w:p>
    <w:p w14:paraId="1E14C01A" w14:textId="77777777" w:rsidR="00965725" w:rsidRDefault="00965725"/>
    <w:p w14:paraId="1D1A6510" w14:textId="77777777" w:rsidR="00965725" w:rsidRDefault="007C58C2">
      <w:pPr>
        <w:keepNext/>
        <w:spacing w:after="40"/>
      </w:pPr>
      <w:r>
        <w:rPr>
          <w:b/>
        </w:rPr>
        <w:t>Q9a</w:t>
      </w:r>
    </w:p>
    <w:p w14:paraId="18A3D275" w14:textId="77777777" w:rsidR="00965725" w:rsidRDefault="007C58C2">
      <w:pPr>
        <w:keepNext/>
        <w:spacing w:after="0"/>
      </w:pPr>
      <w:r>
        <w:t>Is your business currently registered on Companies House?</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61E62525" w14:textId="77777777">
        <w:tc>
          <w:tcPr>
            <w:tcW w:w="792" w:type="dxa"/>
          </w:tcPr>
          <w:p w14:paraId="5FCD9C75" w14:textId="77777777" w:rsidR="00965725" w:rsidRDefault="007C58C2">
            <w:r>
              <w:t>❍</w:t>
            </w:r>
            <w:r>
              <w:rPr>
                <w:sz w:val="20"/>
                <w:vertAlign w:val="subscript"/>
              </w:rPr>
              <w:t xml:space="preserve">   1</w:t>
            </w:r>
          </w:p>
        </w:tc>
        <w:tc>
          <w:tcPr>
            <w:tcW w:w="9288" w:type="dxa"/>
          </w:tcPr>
          <w:p w14:paraId="6DF8190E" w14:textId="77777777" w:rsidR="00965725" w:rsidRDefault="007C58C2">
            <w:r>
              <w:t>Yes</w:t>
            </w:r>
          </w:p>
        </w:tc>
      </w:tr>
      <w:tr w:rsidR="00965725" w14:paraId="0EBC2434" w14:textId="77777777">
        <w:tc>
          <w:tcPr>
            <w:tcW w:w="792" w:type="dxa"/>
          </w:tcPr>
          <w:p w14:paraId="552BEE68" w14:textId="77777777" w:rsidR="00965725" w:rsidRDefault="007C58C2">
            <w:r>
              <w:t>❍</w:t>
            </w:r>
            <w:r>
              <w:rPr>
                <w:sz w:val="20"/>
                <w:vertAlign w:val="subscript"/>
              </w:rPr>
              <w:t xml:space="preserve">   2</w:t>
            </w:r>
          </w:p>
        </w:tc>
        <w:tc>
          <w:tcPr>
            <w:tcW w:w="9288" w:type="dxa"/>
          </w:tcPr>
          <w:p w14:paraId="1165F030" w14:textId="77777777" w:rsidR="00965725" w:rsidRDefault="007C58C2">
            <w:r>
              <w:t>No</w:t>
            </w:r>
          </w:p>
        </w:tc>
      </w:tr>
      <w:tr w:rsidR="00965725" w14:paraId="65DE5D88" w14:textId="77777777">
        <w:tc>
          <w:tcPr>
            <w:tcW w:w="792" w:type="dxa"/>
          </w:tcPr>
          <w:p w14:paraId="62C58C4C" w14:textId="77777777" w:rsidR="00965725" w:rsidRDefault="007C58C2">
            <w:r>
              <w:t>❍</w:t>
            </w:r>
            <w:r>
              <w:rPr>
                <w:sz w:val="20"/>
                <w:vertAlign w:val="subscript"/>
              </w:rPr>
              <w:t xml:space="preserve">   99</w:t>
            </w:r>
          </w:p>
        </w:tc>
        <w:tc>
          <w:tcPr>
            <w:tcW w:w="9288" w:type="dxa"/>
          </w:tcPr>
          <w:p w14:paraId="4FA41C4C" w14:textId="77777777" w:rsidR="00965725" w:rsidRDefault="007C58C2">
            <w:r>
              <w:t>Prefer not to answer</w:t>
            </w:r>
          </w:p>
        </w:tc>
      </w:tr>
    </w:tbl>
    <w:p w14:paraId="1EB72704" w14:textId="77777777" w:rsidR="00965725" w:rsidRDefault="00965725"/>
    <w:p w14:paraId="73607A8C" w14:textId="77777777" w:rsidR="00965725" w:rsidRDefault="007C58C2">
      <w:pPr>
        <w:keepNext/>
        <w:spacing w:after="40"/>
      </w:pPr>
      <w:r>
        <w:rPr>
          <w:b/>
        </w:rPr>
        <w:t>Q9b</w:t>
      </w:r>
      <w:r>
        <w:rPr>
          <w:i/>
          <w:sz w:val="20"/>
        </w:rPr>
        <w:tab/>
        <w:t>Show if Company registered (Q9a = 1)</w:t>
      </w:r>
    </w:p>
    <w:p w14:paraId="574A529B" w14:textId="77777777" w:rsidR="00965725" w:rsidRDefault="007C58C2">
      <w:pPr>
        <w:keepNext/>
        <w:spacing w:after="0"/>
      </w:pPr>
      <w:r>
        <w:t>Which of the following, if any, are true of your business?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3D5AD5CF" w14:textId="77777777">
        <w:tc>
          <w:tcPr>
            <w:tcW w:w="792" w:type="dxa"/>
          </w:tcPr>
          <w:p w14:paraId="594FE6FD" w14:textId="77777777" w:rsidR="00965725" w:rsidRDefault="007C58C2">
            <w:r>
              <w:t>❍</w:t>
            </w:r>
            <w:r>
              <w:rPr>
                <w:sz w:val="20"/>
                <w:vertAlign w:val="subscript"/>
              </w:rPr>
              <w:t xml:space="preserve">   1</w:t>
            </w:r>
          </w:p>
        </w:tc>
        <w:tc>
          <w:tcPr>
            <w:tcW w:w="9288" w:type="dxa"/>
          </w:tcPr>
          <w:p w14:paraId="695D5A37" w14:textId="77777777" w:rsidR="00965725" w:rsidRDefault="007C58C2">
            <w:r>
              <w:t>My business is currently registered as a private limited company (Ltd), public limited company (PLC) or a limited liability partnership (LLP)</w:t>
            </w:r>
          </w:p>
        </w:tc>
      </w:tr>
      <w:tr w:rsidR="00965725" w14:paraId="36675D25" w14:textId="77777777">
        <w:tc>
          <w:tcPr>
            <w:tcW w:w="792" w:type="dxa"/>
          </w:tcPr>
          <w:p w14:paraId="60C93A44" w14:textId="77777777" w:rsidR="00965725" w:rsidRDefault="007C58C2">
            <w:r>
              <w:t>❍</w:t>
            </w:r>
            <w:r>
              <w:rPr>
                <w:sz w:val="20"/>
                <w:vertAlign w:val="subscript"/>
              </w:rPr>
              <w:t xml:space="preserve">   2</w:t>
            </w:r>
          </w:p>
        </w:tc>
        <w:tc>
          <w:tcPr>
            <w:tcW w:w="9288" w:type="dxa"/>
          </w:tcPr>
          <w:p w14:paraId="22CD3B44" w14:textId="77777777" w:rsidR="00965725" w:rsidRDefault="007C58C2">
            <w:r>
              <w:t>My business is currently registered as a sole trader</w:t>
            </w:r>
          </w:p>
        </w:tc>
      </w:tr>
      <w:tr w:rsidR="00965725" w14:paraId="0CBD7678" w14:textId="77777777">
        <w:tc>
          <w:tcPr>
            <w:tcW w:w="792" w:type="dxa"/>
          </w:tcPr>
          <w:p w14:paraId="366D2C2F" w14:textId="77777777" w:rsidR="00965725" w:rsidRDefault="007C58C2">
            <w:r>
              <w:t>❍</w:t>
            </w:r>
            <w:r>
              <w:rPr>
                <w:sz w:val="20"/>
                <w:vertAlign w:val="subscript"/>
              </w:rPr>
              <w:t xml:space="preserve">   3</w:t>
            </w:r>
          </w:p>
        </w:tc>
        <w:tc>
          <w:tcPr>
            <w:tcW w:w="9288" w:type="dxa"/>
          </w:tcPr>
          <w:p w14:paraId="1544D574" w14:textId="77777777" w:rsidR="00965725" w:rsidRDefault="007C58C2">
            <w:r>
              <w:t>My business is currently registered as a charity or charitable organisation</w:t>
            </w:r>
          </w:p>
        </w:tc>
      </w:tr>
      <w:tr w:rsidR="00965725" w14:paraId="402D5C48" w14:textId="77777777">
        <w:tc>
          <w:tcPr>
            <w:tcW w:w="792" w:type="dxa"/>
          </w:tcPr>
          <w:p w14:paraId="5B769D54" w14:textId="77777777" w:rsidR="00965725" w:rsidRDefault="007C58C2">
            <w:r>
              <w:t>❍</w:t>
            </w:r>
            <w:r>
              <w:rPr>
                <w:sz w:val="20"/>
                <w:vertAlign w:val="subscript"/>
              </w:rPr>
              <w:t xml:space="preserve">   99</w:t>
            </w:r>
          </w:p>
        </w:tc>
        <w:tc>
          <w:tcPr>
            <w:tcW w:w="9288" w:type="dxa"/>
          </w:tcPr>
          <w:p w14:paraId="707E8125" w14:textId="77777777" w:rsidR="00965725" w:rsidRDefault="007C58C2">
            <w:r>
              <w:t>Prefer not to answer</w:t>
            </w:r>
          </w:p>
        </w:tc>
      </w:tr>
    </w:tbl>
    <w:p w14:paraId="273A091B" w14:textId="77777777" w:rsidR="00965725" w:rsidRDefault="00965725"/>
    <w:p w14:paraId="787C0734" w14:textId="77777777" w:rsidR="00965725" w:rsidRDefault="007C58C2">
      <w:pPr>
        <w:keepNext/>
        <w:spacing w:after="40"/>
      </w:pPr>
      <w:r>
        <w:rPr>
          <w:b/>
        </w:rPr>
        <w:t>N1</w:t>
      </w:r>
    </w:p>
    <w:p w14:paraId="492D5126" w14:textId="77777777" w:rsidR="00965725" w:rsidRDefault="007C58C2">
      <w:pPr>
        <w:keepNext/>
        <w:spacing w:after="0"/>
      </w:pPr>
      <w:r>
        <w:t>Where can someone buy your products or services?</w:t>
      </w:r>
      <w:r>
        <w:br/>
      </w:r>
    </w:p>
    <w:p w14:paraId="6A8EF100" w14:textId="77777777" w:rsidR="00965725" w:rsidRDefault="007C58C2">
      <w:pPr>
        <w:keepNext/>
        <w:spacing w:after="0"/>
      </w:pPr>
      <w:r>
        <w:rPr>
          <w:i/>
          <w:color w:val="A8A8A8"/>
          <w:sz w:val="20"/>
        </w:rPr>
        <w:t>Select all that apply</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78D00A23" w14:textId="77777777">
        <w:tc>
          <w:tcPr>
            <w:tcW w:w="792" w:type="dxa"/>
          </w:tcPr>
          <w:p w14:paraId="08C070CF" w14:textId="77777777" w:rsidR="00965725" w:rsidRDefault="007C58C2">
            <w:r>
              <w:t>❑</w:t>
            </w:r>
            <w:r>
              <w:rPr>
                <w:sz w:val="20"/>
                <w:vertAlign w:val="subscript"/>
              </w:rPr>
              <w:t xml:space="preserve">   1</w:t>
            </w:r>
          </w:p>
        </w:tc>
        <w:tc>
          <w:tcPr>
            <w:tcW w:w="9288" w:type="dxa"/>
          </w:tcPr>
          <w:p w14:paraId="59B46693" w14:textId="77777777" w:rsidR="00965725" w:rsidRDefault="007C58C2">
            <w:r>
              <w:t>On my website</w:t>
            </w:r>
          </w:p>
        </w:tc>
      </w:tr>
      <w:tr w:rsidR="00965725" w14:paraId="5D46B079" w14:textId="77777777">
        <w:tc>
          <w:tcPr>
            <w:tcW w:w="792" w:type="dxa"/>
          </w:tcPr>
          <w:p w14:paraId="6021E0C4" w14:textId="77777777" w:rsidR="00965725" w:rsidRDefault="007C58C2">
            <w:r>
              <w:t>❑</w:t>
            </w:r>
            <w:r>
              <w:rPr>
                <w:sz w:val="20"/>
                <w:vertAlign w:val="subscript"/>
              </w:rPr>
              <w:t xml:space="preserve">   2</w:t>
            </w:r>
          </w:p>
        </w:tc>
        <w:tc>
          <w:tcPr>
            <w:tcW w:w="9288" w:type="dxa"/>
          </w:tcPr>
          <w:p w14:paraId="0EB8A961" w14:textId="77777777" w:rsidR="00965725" w:rsidRDefault="007C58C2">
            <w:r>
              <w:t>On social media</w:t>
            </w:r>
          </w:p>
        </w:tc>
      </w:tr>
      <w:tr w:rsidR="00965725" w14:paraId="3E741445" w14:textId="77777777">
        <w:tc>
          <w:tcPr>
            <w:tcW w:w="792" w:type="dxa"/>
          </w:tcPr>
          <w:p w14:paraId="7BED01AC" w14:textId="77777777" w:rsidR="00965725" w:rsidRDefault="007C58C2">
            <w:r>
              <w:t>❑</w:t>
            </w:r>
            <w:r>
              <w:rPr>
                <w:sz w:val="20"/>
                <w:vertAlign w:val="subscript"/>
              </w:rPr>
              <w:t xml:space="preserve">   3</w:t>
            </w:r>
          </w:p>
        </w:tc>
        <w:tc>
          <w:tcPr>
            <w:tcW w:w="9288" w:type="dxa"/>
          </w:tcPr>
          <w:p w14:paraId="4E661D04" w14:textId="77777777" w:rsidR="00965725" w:rsidRDefault="007C58C2">
            <w:r>
              <w:t>In a building, storefront, or office space that I rent/lease or own</w:t>
            </w:r>
          </w:p>
        </w:tc>
      </w:tr>
      <w:tr w:rsidR="00965725" w14:paraId="40C101F3" w14:textId="77777777">
        <w:tc>
          <w:tcPr>
            <w:tcW w:w="792" w:type="dxa"/>
          </w:tcPr>
          <w:p w14:paraId="063A718A" w14:textId="77777777" w:rsidR="00965725" w:rsidRDefault="007C58C2">
            <w:r>
              <w:t>❑</w:t>
            </w:r>
            <w:r>
              <w:rPr>
                <w:sz w:val="20"/>
                <w:vertAlign w:val="subscript"/>
              </w:rPr>
              <w:t xml:space="preserve">   4</w:t>
            </w:r>
          </w:p>
        </w:tc>
        <w:tc>
          <w:tcPr>
            <w:tcW w:w="9288" w:type="dxa"/>
          </w:tcPr>
          <w:p w14:paraId="0B225FC7" w14:textId="77777777" w:rsidR="00965725" w:rsidRDefault="007C58C2">
            <w:r>
              <w:t>In-person, NOT in a building, store or office space</w:t>
            </w:r>
          </w:p>
        </w:tc>
      </w:tr>
      <w:tr w:rsidR="00965725" w14:paraId="330ACCFF" w14:textId="77777777">
        <w:tc>
          <w:tcPr>
            <w:tcW w:w="792" w:type="dxa"/>
          </w:tcPr>
          <w:p w14:paraId="4774AB02" w14:textId="77777777" w:rsidR="00965725" w:rsidRDefault="007C58C2">
            <w:r>
              <w:t>❑</w:t>
            </w:r>
            <w:r>
              <w:rPr>
                <w:sz w:val="20"/>
                <w:vertAlign w:val="subscript"/>
              </w:rPr>
              <w:t xml:space="preserve">   99</w:t>
            </w:r>
          </w:p>
        </w:tc>
        <w:tc>
          <w:tcPr>
            <w:tcW w:w="9288" w:type="dxa"/>
          </w:tcPr>
          <w:p w14:paraId="61D13C7F" w14:textId="77777777" w:rsidR="00965725" w:rsidRDefault="007C58C2">
            <w:r>
              <w:t>Prefer not to answer</w:t>
            </w:r>
            <w:r>
              <w:rPr>
                <w:i/>
                <w:color w:val="A8A8A8"/>
                <w:sz w:val="20"/>
              </w:rPr>
              <w:tab/>
              <w:t>(Exclusive)</w:t>
            </w:r>
          </w:p>
        </w:tc>
      </w:tr>
    </w:tbl>
    <w:p w14:paraId="40672BF4" w14:textId="77777777" w:rsidR="00965725" w:rsidRDefault="00965725"/>
    <w:p w14:paraId="510DF6E6" w14:textId="77777777" w:rsidR="00965725" w:rsidRDefault="007C58C2">
      <w:pPr>
        <w:keepNext/>
        <w:spacing w:after="40"/>
      </w:pPr>
      <w:r>
        <w:rPr>
          <w:b/>
        </w:rPr>
        <w:lastRenderedPageBreak/>
        <w:t>N16</w:t>
      </w:r>
      <w:r>
        <w:rPr>
          <w:i/>
          <w:sz w:val="20"/>
        </w:rPr>
        <w:tab/>
      </w:r>
      <w:r>
        <w:rPr>
          <w:i/>
          <w:sz w:val="20"/>
        </w:rPr>
        <w:t>Show if NOT storefront owner NOT (N1_3 = 1)</w:t>
      </w:r>
    </w:p>
    <w:p w14:paraId="1FC5A56E" w14:textId="77777777" w:rsidR="00965725" w:rsidRDefault="007C58C2">
      <w:pPr>
        <w:keepNext/>
        <w:spacing w:after="0"/>
      </w:pPr>
      <w:r>
        <w:t>If you currently sell online only or through pop-ups, do you plan to open a brick-and-mortar location?</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7BA9E59A" w14:textId="77777777">
        <w:tc>
          <w:tcPr>
            <w:tcW w:w="792" w:type="dxa"/>
          </w:tcPr>
          <w:p w14:paraId="7C68388F" w14:textId="77777777" w:rsidR="00965725" w:rsidRDefault="007C58C2">
            <w:r>
              <w:t>❍</w:t>
            </w:r>
            <w:r>
              <w:rPr>
                <w:sz w:val="20"/>
                <w:vertAlign w:val="subscript"/>
              </w:rPr>
              <w:t xml:space="preserve">   1</w:t>
            </w:r>
          </w:p>
        </w:tc>
        <w:tc>
          <w:tcPr>
            <w:tcW w:w="9288" w:type="dxa"/>
          </w:tcPr>
          <w:p w14:paraId="454ED0B7" w14:textId="77777777" w:rsidR="00965725" w:rsidRDefault="007C58C2">
            <w:r>
              <w:t>Yes, within the next year</w:t>
            </w:r>
          </w:p>
        </w:tc>
      </w:tr>
      <w:tr w:rsidR="00965725" w14:paraId="0E5A2450" w14:textId="77777777">
        <w:tc>
          <w:tcPr>
            <w:tcW w:w="792" w:type="dxa"/>
          </w:tcPr>
          <w:p w14:paraId="3FDA3F14" w14:textId="77777777" w:rsidR="00965725" w:rsidRDefault="007C58C2">
            <w:r>
              <w:t>❍</w:t>
            </w:r>
            <w:r>
              <w:rPr>
                <w:sz w:val="20"/>
                <w:vertAlign w:val="subscript"/>
              </w:rPr>
              <w:t xml:space="preserve">   2</w:t>
            </w:r>
          </w:p>
        </w:tc>
        <w:tc>
          <w:tcPr>
            <w:tcW w:w="9288" w:type="dxa"/>
          </w:tcPr>
          <w:p w14:paraId="32B2BF1A" w14:textId="77777777" w:rsidR="00965725" w:rsidRDefault="007C58C2">
            <w:r>
              <w:t>Yes, someday</w:t>
            </w:r>
          </w:p>
        </w:tc>
      </w:tr>
      <w:tr w:rsidR="00965725" w14:paraId="0FF06481" w14:textId="77777777">
        <w:tc>
          <w:tcPr>
            <w:tcW w:w="792" w:type="dxa"/>
          </w:tcPr>
          <w:p w14:paraId="332FB8B3" w14:textId="77777777" w:rsidR="00965725" w:rsidRDefault="007C58C2">
            <w:r>
              <w:t>❍</w:t>
            </w:r>
            <w:r>
              <w:rPr>
                <w:sz w:val="20"/>
                <w:vertAlign w:val="subscript"/>
              </w:rPr>
              <w:t xml:space="preserve">   3</w:t>
            </w:r>
          </w:p>
        </w:tc>
        <w:tc>
          <w:tcPr>
            <w:tcW w:w="9288" w:type="dxa"/>
          </w:tcPr>
          <w:p w14:paraId="48CD883D" w14:textId="77777777" w:rsidR="00965725" w:rsidRDefault="007C58C2">
            <w:r>
              <w:t>No, I prefer to stay online</w:t>
            </w:r>
          </w:p>
        </w:tc>
      </w:tr>
      <w:tr w:rsidR="00965725" w14:paraId="4598F58B" w14:textId="77777777">
        <w:tc>
          <w:tcPr>
            <w:tcW w:w="792" w:type="dxa"/>
          </w:tcPr>
          <w:p w14:paraId="144C6243" w14:textId="77777777" w:rsidR="00965725" w:rsidRDefault="007C58C2">
            <w:r>
              <w:t>❍</w:t>
            </w:r>
            <w:r>
              <w:rPr>
                <w:sz w:val="20"/>
                <w:vertAlign w:val="subscript"/>
              </w:rPr>
              <w:t xml:space="preserve">   4</w:t>
            </w:r>
          </w:p>
        </w:tc>
        <w:tc>
          <w:tcPr>
            <w:tcW w:w="9288" w:type="dxa"/>
          </w:tcPr>
          <w:p w14:paraId="51625D0F" w14:textId="77777777" w:rsidR="00965725" w:rsidRDefault="007C58C2">
            <w:r>
              <w:t>Not sure</w:t>
            </w:r>
          </w:p>
        </w:tc>
      </w:tr>
      <w:tr w:rsidR="00965725" w14:paraId="6D8DFB27" w14:textId="77777777">
        <w:tc>
          <w:tcPr>
            <w:tcW w:w="792" w:type="dxa"/>
          </w:tcPr>
          <w:p w14:paraId="1810C152" w14:textId="77777777" w:rsidR="00965725" w:rsidRDefault="007C58C2">
            <w:r>
              <w:t>❑</w:t>
            </w:r>
            <w:r>
              <w:rPr>
                <w:sz w:val="20"/>
                <w:vertAlign w:val="subscript"/>
              </w:rPr>
              <w:t xml:space="preserve">   -8</w:t>
            </w:r>
          </w:p>
        </w:tc>
        <w:tc>
          <w:tcPr>
            <w:tcW w:w="9288" w:type="dxa"/>
          </w:tcPr>
          <w:p w14:paraId="55D528E0" w14:textId="77777777" w:rsidR="00965725" w:rsidRDefault="007C58C2">
            <w:r>
              <w:t>Prefer not to answer</w:t>
            </w:r>
          </w:p>
        </w:tc>
      </w:tr>
    </w:tbl>
    <w:p w14:paraId="7AE908F1" w14:textId="77777777" w:rsidR="00965725" w:rsidRDefault="00965725"/>
    <w:p w14:paraId="5908F677" w14:textId="77777777" w:rsidR="00965725" w:rsidRDefault="007C58C2">
      <w:pPr>
        <w:keepNext/>
        <w:spacing w:after="40"/>
      </w:pPr>
      <w:r>
        <w:rPr>
          <w:b/>
        </w:rPr>
        <w:t>N2</w:t>
      </w:r>
    </w:p>
    <w:p w14:paraId="47E4293E" w14:textId="77777777" w:rsidR="00965725" w:rsidRDefault="007C58C2">
      <w:pPr>
        <w:keepNext/>
        <w:spacing w:after="0"/>
      </w:pPr>
      <w:r>
        <w:t>What do you primarily offer on your website?</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5DC35931" w14:textId="77777777">
        <w:tc>
          <w:tcPr>
            <w:tcW w:w="792" w:type="dxa"/>
          </w:tcPr>
          <w:p w14:paraId="170F0C96" w14:textId="77777777" w:rsidR="00965725" w:rsidRDefault="007C58C2">
            <w:r>
              <w:t>❍</w:t>
            </w:r>
            <w:r>
              <w:rPr>
                <w:sz w:val="20"/>
                <w:vertAlign w:val="subscript"/>
              </w:rPr>
              <w:t xml:space="preserve">   1</w:t>
            </w:r>
          </w:p>
        </w:tc>
        <w:tc>
          <w:tcPr>
            <w:tcW w:w="9288" w:type="dxa"/>
          </w:tcPr>
          <w:p w14:paraId="3762A0E6" w14:textId="77777777" w:rsidR="00965725" w:rsidRDefault="007C58C2">
            <w:r>
              <w:t>Physical goods or products</w:t>
            </w:r>
          </w:p>
        </w:tc>
      </w:tr>
      <w:tr w:rsidR="00965725" w14:paraId="648B2914" w14:textId="77777777">
        <w:tc>
          <w:tcPr>
            <w:tcW w:w="792" w:type="dxa"/>
          </w:tcPr>
          <w:p w14:paraId="2A418B23" w14:textId="77777777" w:rsidR="00965725" w:rsidRDefault="007C58C2">
            <w:r>
              <w:t>❍</w:t>
            </w:r>
            <w:r>
              <w:rPr>
                <w:sz w:val="20"/>
                <w:vertAlign w:val="subscript"/>
              </w:rPr>
              <w:t xml:space="preserve">   2</w:t>
            </w:r>
          </w:p>
        </w:tc>
        <w:tc>
          <w:tcPr>
            <w:tcW w:w="9288" w:type="dxa"/>
          </w:tcPr>
          <w:p w14:paraId="2F838B7E" w14:textId="77777777" w:rsidR="00965725" w:rsidRDefault="007C58C2">
            <w:r>
              <w:t>Services to book</w:t>
            </w:r>
          </w:p>
        </w:tc>
      </w:tr>
      <w:tr w:rsidR="00965725" w14:paraId="3A55B938" w14:textId="77777777">
        <w:tc>
          <w:tcPr>
            <w:tcW w:w="792" w:type="dxa"/>
          </w:tcPr>
          <w:p w14:paraId="49B3C8F8" w14:textId="77777777" w:rsidR="00965725" w:rsidRDefault="007C58C2">
            <w:r>
              <w:t>❍</w:t>
            </w:r>
            <w:r>
              <w:rPr>
                <w:sz w:val="20"/>
                <w:vertAlign w:val="subscript"/>
              </w:rPr>
              <w:t xml:space="preserve">   3</w:t>
            </w:r>
          </w:p>
        </w:tc>
        <w:tc>
          <w:tcPr>
            <w:tcW w:w="9288" w:type="dxa"/>
          </w:tcPr>
          <w:p w14:paraId="1131B0BB" w14:textId="77777777" w:rsidR="00965725" w:rsidRDefault="007C58C2">
            <w:r>
              <w:t>Neither – I ONLY use it for marketing, credibility or something else</w:t>
            </w:r>
          </w:p>
        </w:tc>
      </w:tr>
      <w:tr w:rsidR="00965725" w14:paraId="2BA4AD70" w14:textId="77777777">
        <w:tc>
          <w:tcPr>
            <w:tcW w:w="792" w:type="dxa"/>
          </w:tcPr>
          <w:p w14:paraId="05AF7788" w14:textId="77777777" w:rsidR="00965725" w:rsidRDefault="007C58C2">
            <w:r>
              <w:t>❍</w:t>
            </w:r>
            <w:r>
              <w:rPr>
                <w:sz w:val="20"/>
                <w:vertAlign w:val="subscript"/>
              </w:rPr>
              <w:t xml:space="preserve">   99</w:t>
            </w:r>
          </w:p>
        </w:tc>
        <w:tc>
          <w:tcPr>
            <w:tcW w:w="9288" w:type="dxa"/>
          </w:tcPr>
          <w:p w14:paraId="37895C3F" w14:textId="77777777" w:rsidR="00965725" w:rsidRDefault="007C58C2">
            <w:r>
              <w:t>Prefer not to answer</w:t>
            </w:r>
          </w:p>
        </w:tc>
      </w:tr>
    </w:tbl>
    <w:p w14:paraId="679E5F47" w14:textId="77777777" w:rsidR="00965725" w:rsidRDefault="00965725"/>
    <w:p w14:paraId="41BA0C79" w14:textId="77777777" w:rsidR="00965725" w:rsidRDefault="007C58C2">
      <w:pPr>
        <w:keepNext/>
        <w:spacing w:after="40"/>
      </w:pPr>
      <w:r>
        <w:rPr>
          <w:b/>
        </w:rPr>
        <w:t>Q16</w:t>
      </w:r>
    </w:p>
    <w:p w14:paraId="197D4418" w14:textId="77777777" w:rsidR="00965725" w:rsidRDefault="007C58C2">
      <w:pPr>
        <w:keepNext/>
        <w:spacing w:after="0"/>
      </w:pPr>
      <w:r>
        <w:t xml:space="preserve">In which of the following geographical areas do </w:t>
      </w:r>
      <w:r>
        <w:rPr>
          <w:b/>
        </w:rPr>
        <w:t>most</w:t>
      </w:r>
      <w:r>
        <w:t xml:space="preserve"> of your customers reside?</w:t>
      </w:r>
      <w:r>
        <w:br/>
      </w:r>
    </w:p>
    <w:p w14:paraId="75AA00CA" w14:textId="77777777" w:rsidR="00965725" w:rsidRDefault="007C58C2">
      <w:pPr>
        <w:keepNext/>
        <w:spacing w:after="0"/>
      </w:pPr>
      <w:r>
        <w:rPr>
          <w:i/>
          <w:color w:val="A8A8A8"/>
          <w:sz w:val="20"/>
        </w:rPr>
        <w:t>Select one</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0E448DF2" w14:textId="77777777">
        <w:tc>
          <w:tcPr>
            <w:tcW w:w="792" w:type="dxa"/>
          </w:tcPr>
          <w:p w14:paraId="15ED4ECE" w14:textId="77777777" w:rsidR="00965725" w:rsidRDefault="007C58C2">
            <w:r>
              <w:t>❍</w:t>
            </w:r>
            <w:r>
              <w:rPr>
                <w:sz w:val="20"/>
                <w:vertAlign w:val="subscript"/>
              </w:rPr>
              <w:t xml:space="preserve">   1</w:t>
            </w:r>
          </w:p>
        </w:tc>
        <w:tc>
          <w:tcPr>
            <w:tcW w:w="9288" w:type="dxa"/>
          </w:tcPr>
          <w:p w14:paraId="4BF4ED68" w14:textId="77777777" w:rsidR="00965725" w:rsidRDefault="007C58C2">
            <w:r>
              <w:t>My town or city</w:t>
            </w:r>
          </w:p>
        </w:tc>
      </w:tr>
      <w:tr w:rsidR="00965725" w14:paraId="21775D1B" w14:textId="77777777">
        <w:tc>
          <w:tcPr>
            <w:tcW w:w="792" w:type="dxa"/>
          </w:tcPr>
          <w:p w14:paraId="77062440" w14:textId="77777777" w:rsidR="00965725" w:rsidRDefault="007C58C2">
            <w:r>
              <w:t>❍</w:t>
            </w:r>
            <w:r>
              <w:rPr>
                <w:sz w:val="20"/>
                <w:vertAlign w:val="subscript"/>
              </w:rPr>
              <w:t xml:space="preserve">   2</w:t>
            </w:r>
          </w:p>
        </w:tc>
        <w:tc>
          <w:tcPr>
            <w:tcW w:w="9288" w:type="dxa"/>
          </w:tcPr>
          <w:p w14:paraId="41A992F3" w14:textId="77777777" w:rsidR="00965725" w:rsidRDefault="007C58C2">
            <w:r>
              <w:t>My county</w:t>
            </w:r>
          </w:p>
        </w:tc>
      </w:tr>
      <w:tr w:rsidR="00965725" w14:paraId="10E1DAD1" w14:textId="77777777">
        <w:tc>
          <w:tcPr>
            <w:tcW w:w="792" w:type="dxa"/>
          </w:tcPr>
          <w:p w14:paraId="7B3B8CB4" w14:textId="77777777" w:rsidR="00965725" w:rsidRDefault="007C58C2">
            <w:r>
              <w:t>❍</w:t>
            </w:r>
            <w:r>
              <w:rPr>
                <w:sz w:val="20"/>
                <w:vertAlign w:val="subscript"/>
              </w:rPr>
              <w:t xml:space="preserve">   3</w:t>
            </w:r>
          </w:p>
        </w:tc>
        <w:tc>
          <w:tcPr>
            <w:tcW w:w="9288" w:type="dxa"/>
          </w:tcPr>
          <w:p w14:paraId="3691C290" w14:textId="77777777" w:rsidR="00965725" w:rsidRDefault="007C58C2">
            <w:r>
              <w:t>United Kingdom</w:t>
            </w:r>
          </w:p>
        </w:tc>
      </w:tr>
      <w:tr w:rsidR="00965725" w14:paraId="090A7846" w14:textId="77777777">
        <w:tc>
          <w:tcPr>
            <w:tcW w:w="792" w:type="dxa"/>
          </w:tcPr>
          <w:p w14:paraId="439448DC" w14:textId="77777777" w:rsidR="00965725" w:rsidRDefault="007C58C2">
            <w:r>
              <w:t>❍</w:t>
            </w:r>
            <w:r>
              <w:rPr>
                <w:sz w:val="20"/>
                <w:vertAlign w:val="subscript"/>
              </w:rPr>
              <w:t xml:space="preserve">   4</w:t>
            </w:r>
          </w:p>
        </w:tc>
        <w:tc>
          <w:tcPr>
            <w:tcW w:w="9288" w:type="dxa"/>
          </w:tcPr>
          <w:p w14:paraId="2ABBFDF5" w14:textId="77777777" w:rsidR="00965725" w:rsidRDefault="007C58C2">
            <w:r>
              <w:t>Europe</w:t>
            </w:r>
          </w:p>
        </w:tc>
      </w:tr>
      <w:tr w:rsidR="00965725" w14:paraId="7A57C88F" w14:textId="77777777">
        <w:tc>
          <w:tcPr>
            <w:tcW w:w="792" w:type="dxa"/>
          </w:tcPr>
          <w:p w14:paraId="71B4C7DB" w14:textId="77777777" w:rsidR="00965725" w:rsidRDefault="007C58C2">
            <w:r>
              <w:t>❍</w:t>
            </w:r>
            <w:r>
              <w:rPr>
                <w:sz w:val="20"/>
                <w:vertAlign w:val="subscript"/>
              </w:rPr>
              <w:t xml:space="preserve">   5</w:t>
            </w:r>
          </w:p>
        </w:tc>
        <w:tc>
          <w:tcPr>
            <w:tcW w:w="9288" w:type="dxa"/>
          </w:tcPr>
          <w:p w14:paraId="3F63FFC4" w14:textId="77777777" w:rsidR="00965725" w:rsidRDefault="007C58C2">
            <w:r>
              <w:t>International</w:t>
            </w:r>
          </w:p>
        </w:tc>
      </w:tr>
      <w:tr w:rsidR="00965725" w14:paraId="65626AD6" w14:textId="77777777">
        <w:tc>
          <w:tcPr>
            <w:tcW w:w="792" w:type="dxa"/>
          </w:tcPr>
          <w:p w14:paraId="14B6054C" w14:textId="77777777" w:rsidR="00965725" w:rsidRDefault="007C58C2">
            <w:r>
              <w:t>❍</w:t>
            </w:r>
            <w:r>
              <w:rPr>
                <w:sz w:val="20"/>
                <w:vertAlign w:val="subscript"/>
              </w:rPr>
              <w:t xml:space="preserve">   99</w:t>
            </w:r>
          </w:p>
        </w:tc>
        <w:tc>
          <w:tcPr>
            <w:tcW w:w="9288" w:type="dxa"/>
          </w:tcPr>
          <w:p w14:paraId="25F5E517" w14:textId="77777777" w:rsidR="00965725" w:rsidRDefault="007C58C2">
            <w:r>
              <w:t>Prefer not to answer</w:t>
            </w:r>
          </w:p>
        </w:tc>
      </w:tr>
    </w:tbl>
    <w:p w14:paraId="0BA97886" w14:textId="77777777" w:rsidR="00965725" w:rsidRDefault="00965725"/>
    <w:p w14:paraId="7F816BEA" w14:textId="77777777" w:rsidR="00965725" w:rsidRDefault="007C58C2">
      <w:pPr>
        <w:keepNext/>
        <w:spacing w:after="40"/>
      </w:pPr>
      <w:r>
        <w:rPr>
          <w:b/>
        </w:rPr>
        <w:t>Q17</w:t>
      </w:r>
    </w:p>
    <w:p w14:paraId="2315FBE7" w14:textId="77777777" w:rsidR="00965725" w:rsidRDefault="007C58C2">
      <w:pPr>
        <w:keepNext/>
        <w:spacing w:after="0"/>
      </w:pPr>
      <w:r>
        <w:t xml:space="preserve">When was your business' </w:t>
      </w:r>
      <w:r>
        <w:rPr>
          <w:b/>
        </w:rPr>
        <w:t>website</w:t>
      </w:r>
      <w:r>
        <w:t xml:space="preserve"> launched?</w:t>
      </w:r>
      <w:r>
        <w:br/>
      </w:r>
    </w:p>
    <w:p w14:paraId="1D6D8531" w14:textId="77777777" w:rsidR="00965725" w:rsidRDefault="007C58C2">
      <w:pPr>
        <w:keepNext/>
        <w:spacing w:after="0"/>
      </w:pPr>
      <w:r>
        <w:rPr>
          <w:color w:val="A8A8A8"/>
          <w:sz w:val="20"/>
        </w:rPr>
        <w:t>Minimum: 1970, Maximum: 2025</w:t>
      </w:r>
    </w:p>
    <w:p w14:paraId="0D9B6C17" w14:textId="77777777" w:rsidR="00965725" w:rsidRDefault="007C58C2">
      <w:r>
        <w:t>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14B89BC6" w14:textId="77777777">
        <w:tc>
          <w:tcPr>
            <w:tcW w:w="792" w:type="dxa"/>
          </w:tcPr>
          <w:p w14:paraId="1E8E662E" w14:textId="77777777" w:rsidR="00965725" w:rsidRDefault="007C58C2">
            <w:r>
              <w:t>❑</w:t>
            </w:r>
            <w:r>
              <w:rPr>
                <w:sz w:val="20"/>
                <w:vertAlign w:val="subscript"/>
              </w:rPr>
              <w:t xml:space="preserve">   -8</w:t>
            </w:r>
          </w:p>
        </w:tc>
        <w:tc>
          <w:tcPr>
            <w:tcW w:w="9288" w:type="dxa"/>
          </w:tcPr>
          <w:p w14:paraId="57F2B28C" w14:textId="77777777" w:rsidR="00965725" w:rsidRDefault="007C58C2">
            <w:r>
              <w:t>Prefer not to answer</w:t>
            </w:r>
          </w:p>
        </w:tc>
      </w:tr>
    </w:tbl>
    <w:p w14:paraId="093CB886" w14:textId="77777777" w:rsidR="00965725" w:rsidRDefault="00965725"/>
    <w:p w14:paraId="797FABFE" w14:textId="77777777" w:rsidR="00965725" w:rsidRDefault="007C58C2">
      <w:pPr>
        <w:keepNext/>
        <w:spacing w:after="220"/>
      </w:pPr>
      <w:r>
        <w:rPr>
          <w:b/>
          <w:sz w:val="28"/>
          <w:highlight w:val="lightGray"/>
        </w:rPr>
        <w:lastRenderedPageBreak/>
        <w:t>Page Business Details</w:t>
      </w:r>
    </w:p>
    <w:p w14:paraId="31F61BC5" w14:textId="77777777" w:rsidR="00965725" w:rsidRDefault="007C58C2">
      <w:pPr>
        <w:keepNext/>
        <w:spacing w:after="40"/>
      </w:pPr>
      <w:r>
        <w:rPr>
          <w:b/>
        </w:rPr>
        <w:t>Q18</w:t>
      </w:r>
    </w:p>
    <w:p w14:paraId="49942F01" w14:textId="77777777" w:rsidR="00965725" w:rsidRDefault="007C58C2">
      <w:pPr>
        <w:keepNext/>
        <w:spacing w:after="0"/>
      </w:pPr>
      <w:r>
        <w:t xml:space="preserve">When was your </w:t>
      </w:r>
      <w:r>
        <w:rPr>
          <w:b/>
        </w:rPr>
        <w:t>business</w:t>
      </w:r>
      <w:r>
        <w:t xml:space="preserve"> launched?</w:t>
      </w:r>
      <w:r>
        <w:br/>
      </w:r>
    </w:p>
    <w:p w14:paraId="54DC1C6B" w14:textId="77777777" w:rsidR="00965725" w:rsidRDefault="007C58C2">
      <w:pPr>
        <w:keepNext/>
        <w:spacing w:after="0"/>
      </w:pPr>
      <w:r>
        <w:rPr>
          <w:color w:val="A8A8A8"/>
          <w:sz w:val="20"/>
        </w:rPr>
        <w:t>Minimum: 1900, Maximum: 2025</w:t>
      </w:r>
    </w:p>
    <w:p w14:paraId="1B3B13A8" w14:textId="77777777" w:rsidR="00965725" w:rsidRDefault="007C58C2">
      <w:r>
        <w:t>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0381628B" w14:textId="77777777">
        <w:tc>
          <w:tcPr>
            <w:tcW w:w="792" w:type="dxa"/>
          </w:tcPr>
          <w:p w14:paraId="446DE541" w14:textId="77777777" w:rsidR="00965725" w:rsidRDefault="007C58C2">
            <w:r>
              <w:t>❑</w:t>
            </w:r>
            <w:r>
              <w:rPr>
                <w:sz w:val="20"/>
                <w:vertAlign w:val="subscript"/>
              </w:rPr>
              <w:t xml:space="preserve">   -8</w:t>
            </w:r>
          </w:p>
        </w:tc>
        <w:tc>
          <w:tcPr>
            <w:tcW w:w="9288" w:type="dxa"/>
          </w:tcPr>
          <w:p w14:paraId="4700C48E" w14:textId="77777777" w:rsidR="00965725" w:rsidRDefault="007C58C2">
            <w:r>
              <w:t>Prefer not to answer</w:t>
            </w:r>
          </w:p>
        </w:tc>
      </w:tr>
    </w:tbl>
    <w:p w14:paraId="15AE11A4" w14:textId="77777777" w:rsidR="00965725" w:rsidRDefault="00965725"/>
    <w:p w14:paraId="51E77B52" w14:textId="77777777" w:rsidR="00965725" w:rsidRDefault="007C58C2">
      <w:pPr>
        <w:keepNext/>
        <w:spacing w:after="40"/>
      </w:pPr>
      <w:r>
        <w:rPr>
          <w:b/>
        </w:rPr>
        <w:t>Q19</w:t>
      </w:r>
    </w:p>
    <w:p w14:paraId="3872E237" w14:textId="77777777" w:rsidR="00965725" w:rsidRDefault="007C58C2">
      <w:pPr>
        <w:keepNext/>
        <w:spacing w:after="0"/>
      </w:pPr>
      <w:r>
        <w:t>How many businesses do you currently own?</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79AD4AEB" w14:textId="77777777">
        <w:tc>
          <w:tcPr>
            <w:tcW w:w="792" w:type="dxa"/>
          </w:tcPr>
          <w:p w14:paraId="2A5D2143" w14:textId="77777777" w:rsidR="00965725" w:rsidRDefault="007C58C2">
            <w:r>
              <w:t>❍</w:t>
            </w:r>
            <w:r>
              <w:rPr>
                <w:sz w:val="20"/>
                <w:vertAlign w:val="subscript"/>
              </w:rPr>
              <w:t xml:space="preserve">   1</w:t>
            </w:r>
          </w:p>
        </w:tc>
        <w:tc>
          <w:tcPr>
            <w:tcW w:w="9288" w:type="dxa"/>
          </w:tcPr>
          <w:p w14:paraId="51D1D38B" w14:textId="77777777" w:rsidR="00965725" w:rsidRDefault="007C58C2">
            <w:r>
              <w:t>1</w:t>
            </w:r>
          </w:p>
        </w:tc>
      </w:tr>
      <w:tr w:rsidR="00965725" w14:paraId="34B069F8" w14:textId="77777777">
        <w:tc>
          <w:tcPr>
            <w:tcW w:w="792" w:type="dxa"/>
          </w:tcPr>
          <w:p w14:paraId="082007E5" w14:textId="77777777" w:rsidR="00965725" w:rsidRDefault="007C58C2">
            <w:r>
              <w:t>❍</w:t>
            </w:r>
            <w:r>
              <w:rPr>
                <w:sz w:val="20"/>
                <w:vertAlign w:val="subscript"/>
              </w:rPr>
              <w:t xml:space="preserve">   2</w:t>
            </w:r>
          </w:p>
        </w:tc>
        <w:tc>
          <w:tcPr>
            <w:tcW w:w="9288" w:type="dxa"/>
          </w:tcPr>
          <w:p w14:paraId="4FDB8CAB" w14:textId="77777777" w:rsidR="00965725" w:rsidRDefault="007C58C2">
            <w:r>
              <w:t>2</w:t>
            </w:r>
          </w:p>
        </w:tc>
      </w:tr>
      <w:tr w:rsidR="00965725" w14:paraId="7320BF8A" w14:textId="77777777">
        <w:tc>
          <w:tcPr>
            <w:tcW w:w="792" w:type="dxa"/>
          </w:tcPr>
          <w:p w14:paraId="6EDE0D82" w14:textId="77777777" w:rsidR="00965725" w:rsidRDefault="007C58C2">
            <w:r>
              <w:t>❍</w:t>
            </w:r>
            <w:r>
              <w:rPr>
                <w:sz w:val="20"/>
                <w:vertAlign w:val="subscript"/>
              </w:rPr>
              <w:t xml:space="preserve">   3</w:t>
            </w:r>
          </w:p>
        </w:tc>
        <w:tc>
          <w:tcPr>
            <w:tcW w:w="9288" w:type="dxa"/>
          </w:tcPr>
          <w:p w14:paraId="57B919D4" w14:textId="77777777" w:rsidR="00965725" w:rsidRDefault="007C58C2">
            <w:r>
              <w:t>3</w:t>
            </w:r>
          </w:p>
        </w:tc>
      </w:tr>
      <w:tr w:rsidR="00965725" w14:paraId="265B7641" w14:textId="77777777">
        <w:tc>
          <w:tcPr>
            <w:tcW w:w="792" w:type="dxa"/>
          </w:tcPr>
          <w:p w14:paraId="4A61160E" w14:textId="77777777" w:rsidR="00965725" w:rsidRDefault="007C58C2">
            <w:r>
              <w:t>❍</w:t>
            </w:r>
            <w:r>
              <w:rPr>
                <w:sz w:val="20"/>
                <w:vertAlign w:val="subscript"/>
              </w:rPr>
              <w:t xml:space="preserve">   4</w:t>
            </w:r>
          </w:p>
        </w:tc>
        <w:tc>
          <w:tcPr>
            <w:tcW w:w="9288" w:type="dxa"/>
          </w:tcPr>
          <w:p w14:paraId="0997F9EC" w14:textId="77777777" w:rsidR="00965725" w:rsidRDefault="007C58C2">
            <w:r>
              <w:t>4 or more</w:t>
            </w:r>
          </w:p>
        </w:tc>
      </w:tr>
      <w:tr w:rsidR="00965725" w14:paraId="7ED44F76" w14:textId="77777777">
        <w:tc>
          <w:tcPr>
            <w:tcW w:w="792" w:type="dxa"/>
          </w:tcPr>
          <w:p w14:paraId="1DD452D6" w14:textId="77777777" w:rsidR="00965725" w:rsidRDefault="007C58C2">
            <w:r>
              <w:t>❍</w:t>
            </w:r>
            <w:r>
              <w:rPr>
                <w:sz w:val="20"/>
                <w:vertAlign w:val="subscript"/>
              </w:rPr>
              <w:t xml:space="preserve">   99</w:t>
            </w:r>
          </w:p>
        </w:tc>
        <w:tc>
          <w:tcPr>
            <w:tcW w:w="9288" w:type="dxa"/>
          </w:tcPr>
          <w:p w14:paraId="757AB08F" w14:textId="77777777" w:rsidR="00965725" w:rsidRDefault="007C58C2">
            <w:r>
              <w:t>Prefer not to answer</w:t>
            </w:r>
          </w:p>
        </w:tc>
      </w:tr>
    </w:tbl>
    <w:p w14:paraId="31F96944" w14:textId="77777777" w:rsidR="00965725" w:rsidRDefault="00965725"/>
    <w:p w14:paraId="484811DF" w14:textId="77777777" w:rsidR="00965725" w:rsidRDefault="007C58C2">
      <w:pPr>
        <w:keepNext/>
        <w:spacing w:after="40"/>
      </w:pPr>
      <w:r>
        <w:rPr>
          <w:b/>
        </w:rPr>
        <w:t>Q20</w:t>
      </w:r>
      <w:r>
        <w:rPr>
          <w:i/>
          <w:sz w:val="20"/>
        </w:rPr>
        <w:tab/>
      </w:r>
      <w:r>
        <w:rPr>
          <w:i/>
          <w:sz w:val="20"/>
        </w:rPr>
        <w:t>Show if Own one business (Q19 = 1)</w:t>
      </w:r>
    </w:p>
    <w:p w14:paraId="0FE26C62" w14:textId="77777777" w:rsidR="00965725" w:rsidRDefault="007C58C2">
      <w:pPr>
        <w:keepNext/>
        <w:spacing w:after="0"/>
      </w:pPr>
      <w:r>
        <w:t>Is this your first business?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2C76E60F" w14:textId="77777777">
        <w:tc>
          <w:tcPr>
            <w:tcW w:w="792" w:type="dxa"/>
          </w:tcPr>
          <w:p w14:paraId="7C64B34E" w14:textId="77777777" w:rsidR="00965725" w:rsidRDefault="007C58C2">
            <w:r>
              <w:t>❍</w:t>
            </w:r>
            <w:r>
              <w:rPr>
                <w:sz w:val="20"/>
                <w:vertAlign w:val="subscript"/>
              </w:rPr>
              <w:t xml:space="preserve">   1</w:t>
            </w:r>
          </w:p>
        </w:tc>
        <w:tc>
          <w:tcPr>
            <w:tcW w:w="9288" w:type="dxa"/>
          </w:tcPr>
          <w:p w14:paraId="3E3FB105" w14:textId="77777777" w:rsidR="00965725" w:rsidRDefault="007C58C2">
            <w:r>
              <w:t>Yes</w:t>
            </w:r>
          </w:p>
        </w:tc>
      </w:tr>
      <w:tr w:rsidR="00965725" w14:paraId="7AC87B42" w14:textId="77777777">
        <w:tc>
          <w:tcPr>
            <w:tcW w:w="792" w:type="dxa"/>
          </w:tcPr>
          <w:p w14:paraId="68648DBC" w14:textId="77777777" w:rsidR="00965725" w:rsidRDefault="007C58C2">
            <w:r>
              <w:t>❍</w:t>
            </w:r>
            <w:r>
              <w:rPr>
                <w:sz w:val="20"/>
                <w:vertAlign w:val="subscript"/>
              </w:rPr>
              <w:t xml:space="preserve">   2</w:t>
            </w:r>
          </w:p>
        </w:tc>
        <w:tc>
          <w:tcPr>
            <w:tcW w:w="9288" w:type="dxa"/>
          </w:tcPr>
          <w:p w14:paraId="749E5FA7" w14:textId="77777777" w:rsidR="00965725" w:rsidRDefault="007C58C2">
            <w:r>
              <w:t>No</w:t>
            </w:r>
          </w:p>
        </w:tc>
      </w:tr>
      <w:tr w:rsidR="00965725" w14:paraId="7B7CED5C" w14:textId="77777777">
        <w:tc>
          <w:tcPr>
            <w:tcW w:w="792" w:type="dxa"/>
          </w:tcPr>
          <w:p w14:paraId="782D7AE6" w14:textId="77777777" w:rsidR="00965725" w:rsidRDefault="007C58C2">
            <w:r>
              <w:t>❍</w:t>
            </w:r>
            <w:r>
              <w:rPr>
                <w:sz w:val="20"/>
                <w:vertAlign w:val="subscript"/>
              </w:rPr>
              <w:t xml:space="preserve">   99</w:t>
            </w:r>
          </w:p>
        </w:tc>
        <w:tc>
          <w:tcPr>
            <w:tcW w:w="9288" w:type="dxa"/>
          </w:tcPr>
          <w:p w14:paraId="03D0C75D" w14:textId="77777777" w:rsidR="00965725" w:rsidRDefault="007C58C2">
            <w:r>
              <w:t>Prefer not to answer</w:t>
            </w:r>
          </w:p>
        </w:tc>
      </w:tr>
    </w:tbl>
    <w:p w14:paraId="02AAD391" w14:textId="77777777" w:rsidR="00965725" w:rsidRDefault="00965725"/>
    <w:p w14:paraId="6E831FF0" w14:textId="77777777" w:rsidR="00965725" w:rsidRDefault="007C58C2">
      <w:pPr>
        <w:keepNext/>
        <w:spacing w:after="40"/>
      </w:pPr>
      <w:r>
        <w:rPr>
          <w:b/>
        </w:rPr>
        <w:t>Q21</w:t>
      </w:r>
      <w:r>
        <w:rPr>
          <w:i/>
          <w:sz w:val="20"/>
        </w:rPr>
        <w:tab/>
        <w:t>Show if not first business (Q20 != 1)</w:t>
      </w:r>
    </w:p>
    <w:p w14:paraId="376D3838" w14:textId="77777777" w:rsidR="00965725" w:rsidRDefault="007C58C2">
      <w:pPr>
        <w:keepNext/>
        <w:spacing w:after="0"/>
      </w:pPr>
      <w:r>
        <w:t>Did you previously sell or close any businesses that you owned?</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5E6BCFFF" w14:textId="77777777">
        <w:tc>
          <w:tcPr>
            <w:tcW w:w="792" w:type="dxa"/>
          </w:tcPr>
          <w:p w14:paraId="74129AD3" w14:textId="77777777" w:rsidR="00965725" w:rsidRDefault="007C58C2">
            <w:r>
              <w:t>❍</w:t>
            </w:r>
            <w:r>
              <w:rPr>
                <w:sz w:val="20"/>
                <w:vertAlign w:val="subscript"/>
              </w:rPr>
              <w:t xml:space="preserve">   1</w:t>
            </w:r>
          </w:p>
        </w:tc>
        <w:tc>
          <w:tcPr>
            <w:tcW w:w="9288" w:type="dxa"/>
          </w:tcPr>
          <w:p w14:paraId="08CA92BB" w14:textId="77777777" w:rsidR="00965725" w:rsidRDefault="007C58C2">
            <w:r>
              <w:t>Yes</w:t>
            </w:r>
          </w:p>
        </w:tc>
      </w:tr>
      <w:tr w:rsidR="00965725" w14:paraId="0491B6B8" w14:textId="77777777">
        <w:tc>
          <w:tcPr>
            <w:tcW w:w="792" w:type="dxa"/>
          </w:tcPr>
          <w:p w14:paraId="69174F16" w14:textId="77777777" w:rsidR="00965725" w:rsidRDefault="007C58C2">
            <w:r>
              <w:t>❍</w:t>
            </w:r>
            <w:r>
              <w:rPr>
                <w:sz w:val="20"/>
                <w:vertAlign w:val="subscript"/>
              </w:rPr>
              <w:t xml:space="preserve">   2</w:t>
            </w:r>
          </w:p>
        </w:tc>
        <w:tc>
          <w:tcPr>
            <w:tcW w:w="9288" w:type="dxa"/>
          </w:tcPr>
          <w:p w14:paraId="3E41FCF2" w14:textId="77777777" w:rsidR="00965725" w:rsidRDefault="007C58C2">
            <w:r>
              <w:t>No</w:t>
            </w:r>
          </w:p>
        </w:tc>
      </w:tr>
      <w:tr w:rsidR="00965725" w14:paraId="6A498772" w14:textId="77777777">
        <w:tc>
          <w:tcPr>
            <w:tcW w:w="792" w:type="dxa"/>
          </w:tcPr>
          <w:p w14:paraId="651B6C69" w14:textId="77777777" w:rsidR="00965725" w:rsidRDefault="007C58C2">
            <w:r>
              <w:t>❍</w:t>
            </w:r>
            <w:r>
              <w:rPr>
                <w:sz w:val="20"/>
                <w:vertAlign w:val="subscript"/>
              </w:rPr>
              <w:t xml:space="preserve">   99</w:t>
            </w:r>
          </w:p>
        </w:tc>
        <w:tc>
          <w:tcPr>
            <w:tcW w:w="9288" w:type="dxa"/>
          </w:tcPr>
          <w:p w14:paraId="681AE17E" w14:textId="77777777" w:rsidR="00965725" w:rsidRDefault="007C58C2">
            <w:r>
              <w:t>Prefer not to answer</w:t>
            </w:r>
          </w:p>
        </w:tc>
      </w:tr>
    </w:tbl>
    <w:p w14:paraId="21DE171A" w14:textId="77777777" w:rsidR="00965725" w:rsidRDefault="00965725"/>
    <w:p w14:paraId="60290F7E" w14:textId="77777777" w:rsidR="00965725" w:rsidRDefault="007C58C2">
      <w:pPr>
        <w:keepNext/>
        <w:spacing w:after="40"/>
      </w:pPr>
      <w:r>
        <w:rPr>
          <w:b/>
        </w:rPr>
        <w:t>Q22</w:t>
      </w:r>
      <w:r>
        <w:rPr>
          <w:i/>
          <w:sz w:val="20"/>
        </w:rPr>
        <w:tab/>
        <w:t>Show if Previously closed business (Q21 = 1)</w:t>
      </w:r>
    </w:p>
    <w:p w14:paraId="224446D1" w14:textId="77777777" w:rsidR="00965725" w:rsidRDefault="007C58C2">
      <w:pPr>
        <w:keepNext/>
        <w:spacing w:after="0"/>
      </w:pPr>
      <w:r>
        <w:t>What was the outcome of the most recent business that you sold or closed?</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369CFE29" w14:textId="77777777">
        <w:tc>
          <w:tcPr>
            <w:tcW w:w="792" w:type="dxa"/>
          </w:tcPr>
          <w:p w14:paraId="305D84F0" w14:textId="77777777" w:rsidR="00965725" w:rsidRDefault="007C58C2">
            <w:r>
              <w:t>❍</w:t>
            </w:r>
            <w:r>
              <w:rPr>
                <w:sz w:val="20"/>
                <w:vertAlign w:val="subscript"/>
              </w:rPr>
              <w:t xml:space="preserve">   1</w:t>
            </w:r>
          </w:p>
        </w:tc>
        <w:tc>
          <w:tcPr>
            <w:tcW w:w="9288" w:type="dxa"/>
          </w:tcPr>
          <w:p w14:paraId="0EC1A9D5" w14:textId="77777777" w:rsidR="00965725" w:rsidRDefault="007C58C2">
            <w:r>
              <w:t>I sold the business at a profit</w:t>
            </w:r>
          </w:p>
        </w:tc>
      </w:tr>
      <w:tr w:rsidR="00965725" w14:paraId="091A9779" w14:textId="77777777">
        <w:tc>
          <w:tcPr>
            <w:tcW w:w="792" w:type="dxa"/>
          </w:tcPr>
          <w:p w14:paraId="3FCF440F" w14:textId="77777777" w:rsidR="00965725" w:rsidRDefault="007C58C2">
            <w:r>
              <w:t>❍</w:t>
            </w:r>
            <w:r>
              <w:rPr>
                <w:sz w:val="20"/>
                <w:vertAlign w:val="subscript"/>
              </w:rPr>
              <w:t xml:space="preserve">   2</w:t>
            </w:r>
          </w:p>
        </w:tc>
        <w:tc>
          <w:tcPr>
            <w:tcW w:w="9288" w:type="dxa"/>
          </w:tcPr>
          <w:p w14:paraId="0D72D323" w14:textId="77777777" w:rsidR="00965725" w:rsidRDefault="007C58C2">
            <w:r>
              <w:t>I sold the business and broke-even</w:t>
            </w:r>
          </w:p>
        </w:tc>
      </w:tr>
      <w:tr w:rsidR="00965725" w14:paraId="0EE84CE6" w14:textId="77777777">
        <w:tc>
          <w:tcPr>
            <w:tcW w:w="792" w:type="dxa"/>
          </w:tcPr>
          <w:p w14:paraId="5C31A172" w14:textId="77777777" w:rsidR="00965725" w:rsidRDefault="007C58C2">
            <w:r>
              <w:t>❍</w:t>
            </w:r>
            <w:r>
              <w:rPr>
                <w:sz w:val="20"/>
                <w:vertAlign w:val="subscript"/>
              </w:rPr>
              <w:t xml:space="preserve">   3</w:t>
            </w:r>
          </w:p>
        </w:tc>
        <w:tc>
          <w:tcPr>
            <w:tcW w:w="9288" w:type="dxa"/>
          </w:tcPr>
          <w:p w14:paraId="770B7DDC" w14:textId="77777777" w:rsidR="00965725" w:rsidRDefault="007C58C2">
            <w:r>
              <w:t>I sold the business at a loss</w:t>
            </w:r>
          </w:p>
        </w:tc>
      </w:tr>
      <w:tr w:rsidR="00965725" w14:paraId="2DC1F45F" w14:textId="77777777">
        <w:tc>
          <w:tcPr>
            <w:tcW w:w="792" w:type="dxa"/>
          </w:tcPr>
          <w:p w14:paraId="00DABD4B" w14:textId="77777777" w:rsidR="00965725" w:rsidRDefault="007C58C2">
            <w:r>
              <w:t>❍</w:t>
            </w:r>
            <w:r>
              <w:rPr>
                <w:sz w:val="20"/>
                <w:vertAlign w:val="subscript"/>
              </w:rPr>
              <w:t xml:space="preserve">   4</w:t>
            </w:r>
          </w:p>
        </w:tc>
        <w:tc>
          <w:tcPr>
            <w:tcW w:w="9288" w:type="dxa"/>
          </w:tcPr>
          <w:p w14:paraId="629CA063" w14:textId="77777777" w:rsidR="00965725" w:rsidRDefault="007C58C2">
            <w:r>
              <w:t>I closed the business because it was losing money</w:t>
            </w:r>
          </w:p>
        </w:tc>
      </w:tr>
      <w:tr w:rsidR="00965725" w14:paraId="45A766D8" w14:textId="77777777">
        <w:tc>
          <w:tcPr>
            <w:tcW w:w="792" w:type="dxa"/>
          </w:tcPr>
          <w:p w14:paraId="04C8AFDD" w14:textId="77777777" w:rsidR="00965725" w:rsidRDefault="007C58C2">
            <w:r>
              <w:t>❍</w:t>
            </w:r>
            <w:r>
              <w:rPr>
                <w:sz w:val="20"/>
                <w:vertAlign w:val="subscript"/>
              </w:rPr>
              <w:t xml:space="preserve">   5</w:t>
            </w:r>
          </w:p>
        </w:tc>
        <w:tc>
          <w:tcPr>
            <w:tcW w:w="9288" w:type="dxa"/>
          </w:tcPr>
          <w:p w14:paraId="220F727A" w14:textId="77777777" w:rsidR="00965725" w:rsidRDefault="007C58C2">
            <w:r>
              <w:t>I closed for other reasons</w:t>
            </w:r>
          </w:p>
        </w:tc>
      </w:tr>
      <w:tr w:rsidR="00965725" w14:paraId="1F49FB6D" w14:textId="77777777">
        <w:tc>
          <w:tcPr>
            <w:tcW w:w="792" w:type="dxa"/>
          </w:tcPr>
          <w:p w14:paraId="422152F9" w14:textId="77777777" w:rsidR="00965725" w:rsidRDefault="007C58C2">
            <w:r>
              <w:t>❍</w:t>
            </w:r>
            <w:r>
              <w:rPr>
                <w:sz w:val="20"/>
                <w:vertAlign w:val="subscript"/>
              </w:rPr>
              <w:t xml:space="preserve">   99</w:t>
            </w:r>
          </w:p>
        </w:tc>
        <w:tc>
          <w:tcPr>
            <w:tcW w:w="9288" w:type="dxa"/>
          </w:tcPr>
          <w:p w14:paraId="1378E085" w14:textId="77777777" w:rsidR="00965725" w:rsidRDefault="007C58C2">
            <w:r>
              <w:t>Prefer not to answer</w:t>
            </w:r>
          </w:p>
        </w:tc>
      </w:tr>
    </w:tbl>
    <w:p w14:paraId="743F4568" w14:textId="77777777" w:rsidR="00965725" w:rsidRDefault="00965725"/>
    <w:p w14:paraId="3A56AB8E" w14:textId="77777777" w:rsidR="00965725" w:rsidRDefault="007C58C2">
      <w:pPr>
        <w:keepNext/>
        <w:spacing w:after="40"/>
      </w:pPr>
      <w:r>
        <w:rPr>
          <w:b/>
        </w:rPr>
        <w:lastRenderedPageBreak/>
        <w:t>Q24a</w:t>
      </w:r>
    </w:p>
    <w:p w14:paraId="2A003B55" w14:textId="77777777" w:rsidR="00965725" w:rsidRDefault="007C58C2">
      <w:pPr>
        <w:keepNext/>
        <w:spacing w:after="0"/>
      </w:pPr>
      <w:r>
        <w:t>What industry would your business be most closely associated with?</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301557F1" w14:textId="77777777">
        <w:tc>
          <w:tcPr>
            <w:tcW w:w="792" w:type="dxa"/>
          </w:tcPr>
          <w:p w14:paraId="65F0F010" w14:textId="77777777" w:rsidR="00965725" w:rsidRDefault="007C58C2">
            <w:r>
              <w:t>❍</w:t>
            </w:r>
            <w:r>
              <w:rPr>
                <w:sz w:val="20"/>
                <w:vertAlign w:val="subscript"/>
              </w:rPr>
              <w:t xml:space="preserve">   1</w:t>
            </w:r>
          </w:p>
        </w:tc>
        <w:tc>
          <w:tcPr>
            <w:tcW w:w="9288" w:type="dxa"/>
          </w:tcPr>
          <w:p w14:paraId="67367AE4" w14:textId="77777777" w:rsidR="00965725" w:rsidRDefault="007C58C2">
            <w:r>
              <w:t>Accommodations (hotels, rentals) *</w:t>
            </w:r>
          </w:p>
        </w:tc>
      </w:tr>
      <w:tr w:rsidR="00965725" w14:paraId="1D4FD864" w14:textId="77777777">
        <w:tc>
          <w:tcPr>
            <w:tcW w:w="792" w:type="dxa"/>
          </w:tcPr>
          <w:p w14:paraId="3DDB8D98" w14:textId="77777777" w:rsidR="00965725" w:rsidRDefault="007C58C2">
            <w:r>
              <w:t>❍</w:t>
            </w:r>
            <w:r>
              <w:rPr>
                <w:sz w:val="20"/>
                <w:vertAlign w:val="subscript"/>
              </w:rPr>
              <w:t xml:space="preserve">   2</w:t>
            </w:r>
          </w:p>
        </w:tc>
        <w:tc>
          <w:tcPr>
            <w:tcW w:w="9288" w:type="dxa"/>
          </w:tcPr>
          <w:p w14:paraId="2AD3E047" w14:textId="77777777" w:rsidR="00965725" w:rsidRDefault="007C58C2">
            <w:r>
              <w:t>Administrative and support services *</w:t>
            </w:r>
          </w:p>
        </w:tc>
      </w:tr>
      <w:tr w:rsidR="00965725" w14:paraId="2B8B3192" w14:textId="77777777">
        <w:tc>
          <w:tcPr>
            <w:tcW w:w="792" w:type="dxa"/>
          </w:tcPr>
          <w:p w14:paraId="1B2D2A94" w14:textId="77777777" w:rsidR="00965725" w:rsidRDefault="007C58C2">
            <w:r>
              <w:t>❍</w:t>
            </w:r>
            <w:r>
              <w:rPr>
                <w:sz w:val="20"/>
                <w:vertAlign w:val="subscript"/>
              </w:rPr>
              <w:t xml:space="preserve">   3</w:t>
            </w:r>
          </w:p>
        </w:tc>
        <w:tc>
          <w:tcPr>
            <w:tcW w:w="9288" w:type="dxa"/>
          </w:tcPr>
          <w:p w14:paraId="2EC736B9" w14:textId="77777777" w:rsidR="00965725" w:rsidRDefault="007C58C2">
            <w:r>
              <w:t>Agriculture *</w:t>
            </w:r>
          </w:p>
        </w:tc>
      </w:tr>
      <w:tr w:rsidR="00965725" w14:paraId="0230C242" w14:textId="77777777">
        <w:tc>
          <w:tcPr>
            <w:tcW w:w="792" w:type="dxa"/>
          </w:tcPr>
          <w:p w14:paraId="15F98A21" w14:textId="77777777" w:rsidR="00965725" w:rsidRDefault="007C58C2">
            <w:r>
              <w:t>❍</w:t>
            </w:r>
            <w:r>
              <w:rPr>
                <w:sz w:val="20"/>
                <w:vertAlign w:val="subscript"/>
              </w:rPr>
              <w:t xml:space="preserve">   4</w:t>
            </w:r>
          </w:p>
        </w:tc>
        <w:tc>
          <w:tcPr>
            <w:tcW w:w="9288" w:type="dxa"/>
          </w:tcPr>
          <w:p w14:paraId="2134D088" w14:textId="77777777" w:rsidR="00965725" w:rsidRDefault="007C58C2">
            <w:r>
              <w:t>Art and design *</w:t>
            </w:r>
          </w:p>
        </w:tc>
      </w:tr>
      <w:tr w:rsidR="00965725" w14:paraId="6D11EA80" w14:textId="77777777">
        <w:tc>
          <w:tcPr>
            <w:tcW w:w="792" w:type="dxa"/>
          </w:tcPr>
          <w:p w14:paraId="23991114" w14:textId="77777777" w:rsidR="00965725" w:rsidRDefault="007C58C2">
            <w:r>
              <w:t>❍</w:t>
            </w:r>
            <w:r>
              <w:rPr>
                <w:sz w:val="20"/>
                <w:vertAlign w:val="subscript"/>
              </w:rPr>
              <w:t xml:space="preserve">   5</w:t>
            </w:r>
          </w:p>
        </w:tc>
        <w:tc>
          <w:tcPr>
            <w:tcW w:w="9288" w:type="dxa"/>
          </w:tcPr>
          <w:p w14:paraId="42310176" w14:textId="77777777" w:rsidR="00965725" w:rsidRDefault="007C58C2">
            <w:r>
              <w:t>Beauty products or services (makeup, hair/nail salon, etc.) *</w:t>
            </w:r>
          </w:p>
        </w:tc>
      </w:tr>
      <w:tr w:rsidR="00965725" w14:paraId="1644ECDB" w14:textId="77777777">
        <w:tc>
          <w:tcPr>
            <w:tcW w:w="792" w:type="dxa"/>
          </w:tcPr>
          <w:p w14:paraId="635E1A26" w14:textId="77777777" w:rsidR="00965725" w:rsidRDefault="007C58C2">
            <w:r>
              <w:t>❍</w:t>
            </w:r>
            <w:r>
              <w:rPr>
                <w:sz w:val="20"/>
                <w:vertAlign w:val="subscript"/>
              </w:rPr>
              <w:t xml:space="preserve">   6</w:t>
            </w:r>
          </w:p>
        </w:tc>
        <w:tc>
          <w:tcPr>
            <w:tcW w:w="9288" w:type="dxa"/>
          </w:tcPr>
          <w:p w14:paraId="2C1E0224" w14:textId="77777777" w:rsidR="00965725" w:rsidRDefault="007C58C2">
            <w:r>
              <w:t>Charitable / Political *</w:t>
            </w:r>
          </w:p>
        </w:tc>
      </w:tr>
      <w:tr w:rsidR="00965725" w14:paraId="42B03F8B" w14:textId="77777777">
        <w:tc>
          <w:tcPr>
            <w:tcW w:w="792" w:type="dxa"/>
          </w:tcPr>
          <w:p w14:paraId="6D3F55DD" w14:textId="77777777" w:rsidR="00965725" w:rsidRDefault="007C58C2">
            <w:r>
              <w:t>❍</w:t>
            </w:r>
            <w:r>
              <w:rPr>
                <w:sz w:val="20"/>
                <w:vertAlign w:val="subscript"/>
              </w:rPr>
              <w:t xml:space="preserve">   7</w:t>
            </w:r>
          </w:p>
        </w:tc>
        <w:tc>
          <w:tcPr>
            <w:tcW w:w="9288" w:type="dxa"/>
          </w:tcPr>
          <w:p w14:paraId="31CDE3FD" w14:textId="77777777" w:rsidR="00965725" w:rsidRDefault="007C58C2">
            <w:r>
              <w:t>Construction, engineering, and property development *</w:t>
            </w:r>
          </w:p>
        </w:tc>
      </w:tr>
      <w:tr w:rsidR="00965725" w14:paraId="10D86E68" w14:textId="77777777">
        <w:tc>
          <w:tcPr>
            <w:tcW w:w="792" w:type="dxa"/>
          </w:tcPr>
          <w:p w14:paraId="7E82A124" w14:textId="77777777" w:rsidR="00965725" w:rsidRDefault="007C58C2">
            <w:r>
              <w:t>❍</w:t>
            </w:r>
            <w:r>
              <w:rPr>
                <w:sz w:val="20"/>
                <w:vertAlign w:val="subscript"/>
              </w:rPr>
              <w:t xml:space="preserve">   8</w:t>
            </w:r>
          </w:p>
        </w:tc>
        <w:tc>
          <w:tcPr>
            <w:tcW w:w="9288" w:type="dxa"/>
          </w:tcPr>
          <w:p w14:paraId="746CE6A0" w14:textId="77777777" w:rsidR="00965725" w:rsidRDefault="007C58C2">
            <w:r>
              <w:t>Consumer services (auto repair, dry cleaners, etc.) *</w:t>
            </w:r>
          </w:p>
        </w:tc>
      </w:tr>
      <w:tr w:rsidR="00965725" w14:paraId="1B4788FA" w14:textId="77777777">
        <w:tc>
          <w:tcPr>
            <w:tcW w:w="792" w:type="dxa"/>
          </w:tcPr>
          <w:p w14:paraId="5A103D02" w14:textId="77777777" w:rsidR="00965725" w:rsidRDefault="007C58C2">
            <w:r>
              <w:t>❍</w:t>
            </w:r>
            <w:r>
              <w:rPr>
                <w:sz w:val="20"/>
                <w:vertAlign w:val="subscript"/>
              </w:rPr>
              <w:t xml:space="preserve">   9</w:t>
            </w:r>
          </w:p>
        </w:tc>
        <w:tc>
          <w:tcPr>
            <w:tcW w:w="9288" w:type="dxa"/>
          </w:tcPr>
          <w:p w14:paraId="3C015C87" w14:textId="77777777" w:rsidR="00965725" w:rsidRDefault="007C58C2">
            <w:r>
              <w:t>Education services and training *</w:t>
            </w:r>
          </w:p>
        </w:tc>
      </w:tr>
      <w:tr w:rsidR="00965725" w14:paraId="71BB25E9" w14:textId="77777777">
        <w:tc>
          <w:tcPr>
            <w:tcW w:w="792" w:type="dxa"/>
          </w:tcPr>
          <w:p w14:paraId="225EA1CF" w14:textId="77777777" w:rsidR="00965725" w:rsidRDefault="007C58C2">
            <w:r>
              <w:t>❍</w:t>
            </w:r>
            <w:r>
              <w:rPr>
                <w:sz w:val="20"/>
                <w:vertAlign w:val="subscript"/>
              </w:rPr>
              <w:t xml:space="preserve">   10</w:t>
            </w:r>
          </w:p>
        </w:tc>
        <w:tc>
          <w:tcPr>
            <w:tcW w:w="9288" w:type="dxa"/>
          </w:tcPr>
          <w:p w14:paraId="23724483" w14:textId="77777777" w:rsidR="00965725" w:rsidRDefault="007C58C2">
            <w:r>
              <w:t>Entertainment / Recreation *</w:t>
            </w:r>
          </w:p>
        </w:tc>
      </w:tr>
      <w:tr w:rsidR="00965725" w14:paraId="68B42EDE" w14:textId="77777777">
        <w:tc>
          <w:tcPr>
            <w:tcW w:w="792" w:type="dxa"/>
          </w:tcPr>
          <w:p w14:paraId="33AA510F" w14:textId="77777777" w:rsidR="00965725" w:rsidRDefault="007C58C2">
            <w:r>
              <w:t>❍</w:t>
            </w:r>
            <w:r>
              <w:rPr>
                <w:sz w:val="20"/>
                <w:vertAlign w:val="subscript"/>
              </w:rPr>
              <w:t xml:space="preserve">   11</w:t>
            </w:r>
          </w:p>
        </w:tc>
        <w:tc>
          <w:tcPr>
            <w:tcW w:w="9288" w:type="dxa"/>
          </w:tcPr>
          <w:p w14:paraId="27F47834" w14:textId="77777777" w:rsidR="00965725" w:rsidRDefault="007C58C2">
            <w:r>
              <w:t>Financial services (banking, insurance, etc.) *</w:t>
            </w:r>
          </w:p>
        </w:tc>
      </w:tr>
      <w:tr w:rsidR="00965725" w14:paraId="211F8DBE" w14:textId="77777777">
        <w:tc>
          <w:tcPr>
            <w:tcW w:w="792" w:type="dxa"/>
          </w:tcPr>
          <w:p w14:paraId="6376DB87" w14:textId="77777777" w:rsidR="00965725" w:rsidRDefault="007C58C2">
            <w:r>
              <w:t>❍</w:t>
            </w:r>
            <w:r>
              <w:rPr>
                <w:sz w:val="20"/>
                <w:vertAlign w:val="subscript"/>
              </w:rPr>
              <w:t xml:space="preserve">   12</w:t>
            </w:r>
          </w:p>
        </w:tc>
        <w:tc>
          <w:tcPr>
            <w:tcW w:w="9288" w:type="dxa"/>
          </w:tcPr>
          <w:p w14:paraId="61D0C4EC" w14:textId="77777777" w:rsidR="00965725" w:rsidRDefault="007C58C2">
            <w:r>
              <w:t>Fashion *</w:t>
            </w:r>
          </w:p>
        </w:tc>
      </w:tr>
      <w:tr w:rsidR="00965725" w14:paraId="75ED09EE" w14:textId="77777777">
        <w:tc>
          <w:tcPr>
            <w:tcW w:w="792" w:type="dxa"/>
          </w:tcPr>
          <w:p w14:paraId="528D7D1A" w14:textId="77777777" w:rsidR="00965725" w:rsidRDefault="007C58C2">
            <w:r>
              <w:t>❍</w:t>
            </w:r>
            <w:r>
              <w:rPr>
                <w:sz w:val="20"/>
                <w:vertAlign w:val="subscript"/>
              </w:rPr>
              <w:t xml:space="preserve">   13</w:t>
            </w:r>
          </w:p>
        </w:tc>
        <w:tc>
          <w:tcPr>
            <w:tcW w:w="9288" w:type="dxa"/>
          </w:tcPr>
          <w:p w14:paraId="19052870" w14:textId="77777777" w:rsidR="00965725" w:rsidRDefault="007C58C2">
            <w:r>
              <w:t>Health care and medical (Wellness) *</w:t>
            </w:r>
          </w:p>
        </w:tc>
      </w:tr>
      <w:tr w:rsidR="00965725" w14:paraId="33A41FE8" w14:textId="77777777">
        <w:tc>
          <w:tcPr>
            <w:tcW w:w="792" w:type="dxa"/>
          </w:tcPr>
          <w:p w14:paraId="21A2E6F9" w14:textId="77777777" w:rsidR="00965725" w:rsidRDefault="007C58C2">
            <w:r>
              <w:t>❍</w:t>
            </w:r>
            <w:r>
              <w:rPr>
                <w:sz w:val="20"/>
                <w:vertAlign w:val="subscript"/>
              </w:rPr>
              <w:t xml:space="preserve">   14</w:t>
            </w:r>
          </w:p>
        </w:tc>
        <w:tc>
          <w:tcPr>
            <w:tcW w:w="9288" w:type="dxa"/>
          </w:tcPr>
          <w:p w14:paraId="0183AD83" w14:textId="77777777" w:rsidR="00965725" w:rsidRDefault="007C58C2">
            <w:r>
              <w:t>Home services (plumbing, HVAC, carpet cleaning, etc.) *</w:t>
            </w:r>
          </w:p>
        </w:tc>
      </w:tr>
      <w:tr w:rsidR="00965725" w14:paraId="72C46FB8" w14:textId="77777777">
        <w:tc>
          <w:tcPr>
            <w:tcW w:w="792" w:type="dxa"/>
          </w:tcPr>
          <w:p w14:paraId="3A68CC4B" w14:textId="77777777" w:rsidR="00965725" w:rsidRDefault="007C58C2">
            <w:r>
              <w:t>❍</w:t>
            </w:r>
            <w:r>
              <w:rPr>
                <w:sz w:val="20"/>
                <w:vertAlign w:val="subscript"/>
              </w:rPr>
              <w:t xml:space="preserve">   15</w:t>
            </w:r>
          </w:p>
        </w:tc>
        <w:tc>
          <w:tcPr>
            <w:tcW w:w="9288" w:type="dxa"/>
          </w:tcPr>
          <w:p w14:paraId="61722363" w14:textId="77777777" w:rsidR="00965725" w:rsidRDefault="007C58C2">
            <w:r>
              <w:t>Information technology and managed services *</w:t>
            </w:r>
          </w:p>
        </w:tc>
      </w:tr>
      <w:tr w:rsidR="00965725" w14:paraId="709A55B2" w14:textId="77777777">
        <w:tc>
          <w:tcPr>
            <w:tcW w:w="792" w:type="dxa"/>
          </w:tcPr>
          <w:p w14:paraId="74FECF1D" w14:textId="77777777" w:rsidR="00965725" w:rsidRDefault="007C58C2">
            <w:r>
              <w:t>❍</w:t>
            </w:r>
            <w:r>
              <w:rPr>
                <w:sz w:val="20"/>
                <w:vertAlign w:val="subscript"/>
              </w:rPr>
              <w:t xml:space="preserve">   16</w:t>
            </w:r>
          </w:p>
        </w:tc>
        <w:tc>
          <w:tcPr>
            <w:tcW w:w="9288" w:type="dxa"/>
          </w:tcPr>
          <w:p w14:paraId="6E5C93AD" w14:textId="77777777" w:rsidR="00965725" w:rsidRDefault="007C58C2">
            <w:r>
              <w:t>Legal services *</w:t>
            </w:r>
          </w:p>
        </w:tc>
      </w:tr>
      <w:tr w:rsidR="00965725" w14:paraId="346A3627" w14:textId="77777777">
        <w:tc>
          <w:tcPr>
            <w:tcW w:w="792" w:type="dxa"/>
          </w:tcPr>
          <w:p w14:paraId="6BD6859F" w14:textId="77777777" w:rsidR="00965725" w:rsidRDefault="007C58C2">
            <w:r>
              <w:t>❍</w:t>
            </w:r>
            <w:r>
              <w:rPr>
                <w:sz w:val="20"/>
                <w:vertAlign w:val="subscript"/>
              </w:rPr>
              <w:t xml:space="preserve">   17</w:t>
            </w:r>
          </w:p>
        </w:tc>
        <w:tc>
          <w:tcPr>
            <w:tcW w:w="9288" w:type="dxa"/>
          </w:tcPr>
          <w:p w14:paraId="1FD11DA0" w14:textId="77777777" w:rsidR="00965725" w:rsidRDefault="007C58C2">
            <w:r>
              <w:t>Manufacturing and wholesale trade *</w:t>
            </w:r>
          </w:p>
        </w:tc>
      </w:tr>
      <w:tr w:rsidR="00965725" w14:paraId="7C0CBB63" w14:textId="77777777">
        <w:tc>
          <w:tcPr>
            <w:tcW w:w="792" w:type="dxa"/>
          </w:tcPr>
          <w:p w14:paraId="69AC4464" w14:textId="77777777" w:rsidR="00965725" w:rsidRDefault="007C58C2">
            <w:r>
              <w:t>❍</w:t>
            </w:r>
            <w:r>
              <w:rPr>
                <w:sz w:val="20"/>
                <w:vertAlign w:val="subscript"/>
              </w:rPr>
              <w:t xml:space="preserve">   18</w:t>
            </w:r>
          </w:p>
        </w:tc>
        <w:tc>
          <w:tcPr>
            <w:tcW w:w="9288" w:type="dxa"/>
          </w:tcPr>
          <w:p w14:paraId="10C8A272" w14:textId="77777777" w:rsidR="00965725" w:rsidRDefault="007C58C2">
            <w:r>
              <w:t>Marketing, advertising, and PR *</w:t>
            </w:r>
          </w:p>
        </w:tc>
      </w:tr>
      <w:tr w:rsidR="00965725" w14:paraId="4A17DC3A" w14:textId="77777777">
        <w:tc>
          <w:tcPr>
            <w:tcW w:w="792" w:type="dxa"/>
          </w:tcPr>
          <w:p w14:paraId="0F7DCC37" w14:textId="77777777" w:rsidR="00965725" w:rsidRDefault="007C58C2">
            <w:r>
              <w:t>❍</w:t>
            </w:r>
            <w:r>
              <w:rPr>
                <w:sz w:val="20"/>
                <w:vertAlign w:val="subscript"/>
              </w:rPr>
              <w:t xml:space="preserve">   19</w:t>
            </w:r>
          </w:p>
        </w:tc>
        <w:tc>
          <w:tcPr>
            <w:tcW w:w="9288" w:type="dxa"/>
          </w:tcPr>
          <w:p w14:paraId="68100836" w14:textId="77777777" w:rsidR="00965725" w:rsidRDefault="007C58C2">
            <w:r>
              <w:t>Media / Content *</w:t>
            </w:r>
          </w:p>
        </w:tc>
      </w:tr>
      <w:tr w:rsidR="00965725" w14:paraId="1BFE7A64" w14:textId="77777777">
        <w:tc>
          <w:tcPr>
            <w:tcW w:w="792" w:type="dxa"/>
          </w:tcPr>
          <w:p w14:paraId="10688A65" w14:textId="77777777" w:rsidR="00965725" w:rsidRDefault="007C58C2">
            <w:r>
              <w:t>❍</w:t>
            </w:r>
            <w:r>
              <w:rPr>
                <w:sz w:val="20"/>
                <w:vertAlign w:val="subscript"/>
              </w:rPr>
              <w:t xml:space="preserve">   20</w:t>
            </w:r>
          </w:p>
        </w:tc>
        <w:tc>
          <w:tcPr>
            <w:tcW w:w="9288" w:type="dxa"/>
          </w:tcPr>
          <w:p w14:paraId="1591F8B2" w14:textId="77777777" w:rsidR="00965725" w:rsidRDefault="007C58C2">
            <w:r>
              <w:t>Outdoor (RVs, boating, camping) *</w:t>
            </w:r>
          </w:p>
        </w:tc>
      </w:tr>
      <w:tr w:rsidR="00965725" w14:paraId="489F1A63" w14:textId="77777777">
        <w:tc>
          <w:tcPr>
            <w:tcW w:w="792" w:type="dxa"/>
          </w:tcPr>
          <w:p w14:paraId="0CAA0AE0" w14:textId="77777777" w:rsidR="00965725" w:rsidRDefault="007C58C2">
            <w:r>
              <w:t>❍</w:t>
            </w:r>
            <w:r>
              <w:rPr>
                <w:sz w:val="20"/>
                <w:vertAlign w:val="subscript"/>
              </w:rPr>
              <w:t xml:space="preserve">   21</w:t>
            </w:r>
          </w:p>
        </w:tc>
        <w:tc>
          <w:tcPr>
            <w:tcW w:w="9288" w:type="dxa"/>
          </w:tcPr>
          <w:p w14:paraId="726FDDDB" w14:textId="77777777" w:rsidR="00965725" w:rsidRDefault="007C58C2">
            <w:r>
              <w:t>Packaged Food *</w:t>
            </w:r>
          </w:p>
        </w:tc>
      </w:tr>
      <w:tr w:rsidR="00965725" w14:paraId="0CF95C2E" w14:textId="77777777">
        <w:tc>
          <w:tcPr>
            <w:tcW w:w="792" w:type="dxa"/>
          </w:tcPr>
          <w:p w14:paraId="1AC41D50" w14:textId="77777777" w:rsidR="00965725" w:rsidRDefault="007C58C2">
            <w:r>
              <w:t>❍</w:t>
            </w:r>
            <w:r>
              <w:rPr>
                <w:sz w:val="20"/>
                <w:vertAlign w:val="subscript"/>
              </w:rPr>
              <w:t xml:space="preserve">   22</w:t>
            </w:r>
          </w:p>
        </w:tc>
        <w:tc>
          <w:tcPr>
            <w:tcW w:w="9288" w:type="dxa"/>
          </w:tcPr>
          <w:p w14:paraId="70A53544" w14:textId="77777777" w:rsidR="00965725" w:rsidRDefault="007C58C2">
            <w:r>
              <w:t>Professional Services and Business Services (e.g. law / accountancy); *</w:t>
            </w:r>
          </w:p>
        </w:tc>
      </w:tr>
      <w:tr w:rsidR="00965725" w14:paraId="6C154438" w14:textId="77777777">
        <w:tc>
          <w:tcPr>
            <w:tcW w:w="792" w:type="dxa"/>
          </w:tcPr>
          <w:p w14:paraId="55520888" w14:textId="77777777" w:rsidR="00965725" w:rsidRDefault="007C58C2">
            <w:r>
              <w:t>❍</w:t>
            </w:r>
            <w:r>
              <w:rPr>
                <w:sz w:val="20"/>
                <w:vertAlign w:val="subscript"/>
              </w:rPr>
              <w:t xml:space="preserve">   23</w:t>
            </w:r>
          </w:p>
        </w:tc>
        <w:tc>
          <w:tcPr>
            <w:tcW w:w="9288" w:type="dxa"/>
          </w:tcPr>
          <w:p w14:paraId="471E2F9C" w14:textId="77777777" w:rsidR="00965725" w:rsidRDefault="007C58C2">
            <w:r>
              <w:t>Personal services (dog walker, childcare, etc.); *</w:t>
            </w:r>
          </w:p>
        </w:tc>
      </w:tr>
      <w:tr w:rsidR="00965725" w14:paraId="052DFDC3" w14:textId="77777777">
        <w:tc>
          <w:tcPr>
            <w:tcW w:w="792" w:type="dxa"/>
          </w:tcPr>
          <w:p w14:paraId="06E6FC4D" w14:textId="77777777" w:rsidR="00965725" w:rsidRDefault="007C58C2">
            <w:r>
              <w:t>❍</w:t>
            </w:r>
            <w:r>
              <w:rPr>
                <w:sz w:val="20"/>
                <w:vertAlign w:val="subscript"/>
              </w:rPr>
              <w:t xml:space="preserve">   24</w:t>
            </w:r>
          </w:p>
        </w:tc>
        <w:tc>
          <w:tcPr>
            <w:tcW w:w="9288" w:type="dxa"/>
          </w:tcPr>
          <w:p w14:paraId="6669D56F" w14:textId="77777777" w:rsidR="00965725" w:rsidRDefault="007C58C2">
            <w:r>
              <w:t>Real estate, rental, or leasing; *</w:t>
            </w:r>
          </w:p>
        </w:tc>
      </w:tr>
      <w:tr w:rsidR="00965725" w14:paraId="2125A5A0" w14:textId="77777777">
        <w:tc>
          <w:tcPr>
            <w:tcW w:w="792" w:type="dxa"/>
          </w:tcPr>
          <w:p w14:paraId="506CCDAC" w14:textId="77777777" w:rsidR="00965725" w:rsidRDefault="007C58C2">
            <w:r>
              <w:t>❍</w:t>
            </w:r>
            <w:r>
              <w:rPr>
                <w:sz w:val="20"/>
                <w:vertAlign w:val="subscript"/>
              </w:rPr>
              <w:t xml:space="preserve">   25</w:t>
            </w:r>
          </w:p>
        </w:tc>
        <w:tc>
          <w:tcPr>
            <w:tcW w:w="9288" w:type="dxa"/>
          </w:tcPr>
          <w:p w14:paraId="791B2349" w14:textId="77777777" w:rsidR="00965725" w:rsidRDefault="007C58C2">
            <w:r>
              <w:t>Restaurant; Retail and consumer; *</w:t>
            </w:r>
          </w:p>
        </w:tc>
      </w:tr>
      <w:tr w:rsidR="00965725" w14:paraId="625AAE6D" w14:textId="77777777">
        <w:tc>
          <w:tcPr>
            <w:tcW w:w="792" w:type="dxa"/>
          </w:tcPr>
          <w:p w14:paraId="3C4FB993" w14:textId="77777777" w:rsidR="00965725" w:rsidRDefault="007C58C2">
            <w:r>
              <w:t>❍</w:t>
            </w:r>
            <w:r>
              <w:rPr>
                <w:sz w:val="20"/>
                <w:vertAlign w:val="subscript"/>
              </w:rPr>
              <w:t xml:space="preserve">   26</w:t>
            </w:r>
          </w:p>
        </w:tc>
        <w:tc>
          <w:tcPr>
            <w:tcW w:w="9288" w:type="dxa"/>
          </w:tcPr>
          <w:p w14:paraId="598F1D0F" w14:textId="77777777" w:rsidR="00965725" w:rsidRDefault="007C58C2">
            <w:r>
              <w:t>Technology and telecommunications; *</w:t>
            </w:r>
          </w:p>
        </w:tc>
      </w:tr>
      <w:tr w:rsidR="00965725" w14:paraId="6204F7E4" w14:textId="77777777">
        <w:tc>
          <w:tcPr>
            <w:tcW w:w="792" w:type="dxa"/>
          </w:tcPr>
          <w:p w14:paraId="4BE26D9A" w14:textId="77777777" w:rsidR="00965725" w:rsidRDefault="007C58C2">
            <w:r>
              <w:t>❍</w:t>
            </w:r>
            <w:r>
              <w:rPr>
                <w:sz w:val="20"/>
                <w:vertAlign w:val="subscript"/>
              </w:rPr>
              <w:t xml:space="preserve">   27</w:t>
            </w:r>
          </w:p>
        </w:tc>
        <w:tc>
          <w:tcPr>
            <w:tcW w:w="9288" w:type="dxa"/>
          </w:tcPr>
          <w:p w14:paraId="48939D43" w14:textId="77777777" w:rsidR="00965725" w:rsidRDefault="007C58C2">
            <w:r>
              <w:t>Transportation, logistics, and automotive services; *</w:t>
            </w:r>
          </w:p>
        </w:tc>
      </w:tr>
      <w:tr w:rsidR="00965725" w14:paraId="161C9A7F" w14:textId="77777777">
        <w:tc>
          <w:tcPr>
            <w:tcW w:w="792" w:type="dxa"/>
          </w:tcPr>
          <w:p w14:paraId="73A6DCE3" w14:textId="77777777" w:rsidR="00965725" w:rsidRDefault="007C58C2">
            <w:r>
              <w:t>❍</w:t>
            </w:r>
            <w:r>
              <w:rPr>
                <w:sz w:val="20"/>
                <w:vertAlign w:val="subscript"/>
              </w:rPr>
              <w:t xml:space="preserve">   28</w:t>
            </w:r>
          </w:p>
        </w:tc>
        <w:tc>
          <w:tcPr>
            <w:tcW w:w="9288" w:type="dxa"/>
          </w:tcPr>
          <w:p w14:paraId="6374E25B" w14:textId="77777777" w:rsidR="00965725" w:rsidRDefault="007C58C2">
            <w:r>
              <w:t>Website design, development, and digital marketing services; *</w:t>
            </w:r>
          </w:p>
        </w:tc>
      </w:tr>
      <w:tr w:rsidR="00965725" w14:paraId="6080E7D3" w14:textId="77777777">
        <w:tc>
          <w:tcPr>
            <w:tcW w:w="792" w:type="dxa"/>
          </w:tcPr>
          <w:p w14:paraId="625FC104" w14:textId="77777777" w:rsidR="00965725" w:rsidRDefault="007C58C2">
            <w:r>
              <w:t>❍</w:t>
            </w:r>
            <w:r>
              <w:rPr>
                <w:sz w:val="20"/>
                <w:vertAlign w:val="subscript"/>
              </w:rPr>
              <w:t xml:space="preserve">   29</w:t>
            </w:r>
          </w:p>
        </w:tc>
        <w:tc>
          <w:tcPr>
            <w:tcW w:w="9288" w:type="dxa"/>
          </w:tcPr>
          <w:p w14:paraId="0E7CB037" w14:textId="77777777" w:rsidR="00965725" w:rsidRDefault="007C58C2">
            <w:r>
              <w:t>Other (specify) __________________________________________________</w:t>
            </w:r>
          </w:p>
        </w:tc>
      </w:tr>
    </w:tbl>
    <w:p w14:paraId="4C4A6C2F" w14:textId="77777777" w:rsidR="00965725" w:rsidRDefault="007C58C2">
      <w:pPr>
        <w:spacing w:after="0"/>
      </w:pPr>
      <w:r>
        <w:rPr>
          <w:i/>
          <w:color w:val="A8A8A8"/>
          <w:sz w:val="20"/>
        </w:rPr>
        <w:t>Levels marked with * are randomized</w:t>
      </w:r>
    </w:p>
    <w:p w14:paraId="5E251B71" w14:textId="77777777" w:rsidR="00965725" w:rsidRDefault="00965725"/>
    <w:p w14:paraId="509AAC1F" w14:textId="77777777" w:rsidR="00965725" w:rsidRDefault="007C58C2">
      <w:pPr>
        <w:keepNext/>
        <w:spacing w:after="40"/>
      </w:pPr>
      <w:r>
        <w:rPr>
          <w:b/>
        </w:rPr>
        <w:t>Q25</w:t>
      </w:r>
    </w:p>
    <w:p w14:paraId="58C9F495" w14:textId="77777777" w:rsidR="00965725" w:rsidRDefault="007C58C2">
      <w:pPr>
        <w:keepNext/>
        <w:spacing w:after="0"/>
      </w:pPr>
      <w:r>
        <w:t>What would you say are the top 3 reasons you started your business?</w:t>
      </w:r>
      <w:r>
        <w:br/>
      </w:r>
    </w:p>
    <w:p w14:paraId="56B8D15E" w14:textId="77777777" w:rsidR="00965725" w:rsidRDefault="007C58C2">
      <w:pPr>
        <w:keepNext/>
        <w:spacing w:after="0"/>
      </w:pPr>
      <w:r>
        <w:rPr>
          <w:i/>
          <w:color w:val="A8A8A8"/>
          <w:sz w:val="20"/>
        </w:rPr>
        <w:t>Please rank your top 3 reasons</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00D893D3" w14:textId="77777777">
        <w:tc>
          <w:tcPr>
            <w:tcW w:w="792" w:type="dxa"/>
          </w:tcPr>
          <w:p w14:paraId="0B44E9CE" w14:textId="77777777" w:rsidR="00965725" w:rsidRDefault="007C58C2">
            <w:r>
              <w:t>_____</w:t>
            </w:r>
          </w:p>
        </w:tc>
        <w:tc>
          <w:tcPr>
            <w:tcW w:w="9288" w:type="dxa"/>
          </w:tcPr>
          <w:p w14:paraId="6DCA3177" w14:textId="77777777" w:rsidR="00965725" w:rsidRDefault="007C58C2">
            <w:r>
              <w:t>I’ve always dreamed of starting a business. *</w:t>
            </w:r>
          </w:p>
        </w:tc>
      </w:tr>
      <w:tr w:rsidR="00965725" w14:paraId="2BAB13BB" w14:textId="77777777">
        <w:tc>
          <w:tcPr>
            <w:tcW w:w="792" w:type="dxa"/>
          </w:tcPr>
          <w:p w14:paraId="0FABC738" w14:textId="77777777" w:rsidR="00965725" w:rsidRDefault="007C58C2">
            <w:r>
              <w:t>_____</w:t>
            </w:r>
          </w:p>
        </w:tc>
        <w:tc>
          <w:tcPr>
            <w:tcW w:w="9288" w:type="dxa"/>
          </w:tcPr>
          <w:p w14:paraId="4C066059" w14:textId="77777777" w:rsidR="00965725" w:rsidRDefault="007C58C2">
            <w:r>
              <w:t>I wanted to be my own boss. *</w:t>
            </w:r>
          </w:p>
        </w:tc>
      </w:tr>
      <w:tr w:rsidR="00965725" w14:paraId="4D370309" w14:textId="77777777">
        <w:tc>
          <w:tcPr>
            <w:tcW w:w="792" w:type="dxa"/>
          </w:tcPr>
          <w:p w14:paraId="5D20C38D" w14:textId="77777777" w:rsidR="00965725" w:rsidRDefault="007C58C2">
            <w:r>
              <w:t>_____</w:t>
            </w:r>
          </w:p>
        </w:tc>
        <w:tc>
          <w:tcPr>
            <w:tcW w:w="9288" w:type="dxa"/>
          </w:tcPr>
          <w:p w14:paraId="4CFAD129" w14:textId="77777777" w:rsidR="00965725" w:rsidRDefault="007C58C2">
            <w:r>
              <w:t>I wanted a career change. *</w:t>
            </w:r>
          </w:p>
        </w:tc>
      </w:tr>
      <w:tr w:rsidR="00965725" w14:paraId="5E142555" w14:textId="77777777">
        <w:tc>
          <w:tcPr>
            <w:tcW w:w="792" w:type="dxa"/>
          </w:tcPr>
          <w:p w14:paraId="527C54BF" w14:textId="77777777" w:rsidR="00965725" w:rsidRDefault="007C58C2">
            <w:r>
              <w:t>_____</w:t>
            </w:r>
          </w:p>
        </w:tc>
        <w:tc>
          <w:tcPr>
            <w:tcW w:w="9288" w:type="dxa"/>
          </w:tcPr>
          <w:p w14:paraId="06CC137C" w14:textId="77777777" w:rsidR="00965725" w:rsidRDefault="007C58C2">
            <w:r>
              <w:t>I had an idea for a new product or service. *</w:t>
            </w:r>
          </w:p>
        </w:tc>
      </w:tr>
      <w:tr w:rsidR="00965725" w14:paraId="249A3DA5" w14:textId="77777777">
        <w:tc>
          <w:tcPr>
            <w:tcW w:w="792" w:type="dxa"/>
          </w:tcPr>
          <w:p w14:paraId="45E90AF1" w14:textId="77777777" w:rsidR="00965725" w:rsidRDefault="007C58C2">
            <w:r>
              <w:t>_____</w:t>
            </w:r>
          </w:p>
        </w:tc>
        <w:tc>
          <w:tcPr>
            <w:tcW w:w="9288" w:type="dxa"/>
          </w:tcPr>
          <w:p w14:paraId="185589F5" w14:textId="77777777" w:rsidR="00965725" w:rsidRDefault="007C58C2">
            <w:r>
              <w:t>My business supports a cause or hobby about which I am passionate. *</w:t>
            </w:r>
          </w:p>
        </w:tc>
      </w:tr>
      <w:tr w:rsidR="00965725" w14:paraId="58007753" w14:textId="77777777">
        <w:tc>
          <w:tcPr>
            <w:tcW w:w="792" w:type="dxa"/>
          </w:tcPr>
          <w:p w14:paraId="4C3B9AEA" w14:textId="77777777" w:rsidR="00965725" w:rsidRDefault="007C58C2">
            <w:r>
              <w:t>_____</w:t>
            </w:r>
          </w:p>
        </w:tc>
        <w:tc>
          <w:tcPr>
            <w:tcW w:w="9288" w:type="dxa"/>
          </w:tcPr>
          <w:p w14:paraId="25B2D0C9" w14:textId="77777777" w:rsidR="00965725" w:rsidRDefault="007C58C2">
            <w:r>
              <w:t>I was looking to make some extra money. *</w:t>
            </w:r>
          </w:p>
        </w:tc>
      </w:tr>
      <w:tr w:rsidR="00965725" w14:paraId="12AE7874" w14:textId="77777777">
        <w:tc>
          <w:tcPr>
            <w:tcW w:w="792" w:type="dxa"/>
          </w:tcPr>
          <w:p w14:paraId="24EE8FDC" w14:textId="77777777" w:rsidR="00965725" w:rsidRDefault="007C58C2">
            <w:r>
              <w:t>_____</w:t>
            </w:r>
          </w:p>
        </w:tc>
        <w:tc>
          <w:tcPr>
            <w:tcW w:w="9288" w:type="dxa"/>
          </w:tcPr>
          <w:p w14:paraId="6F11A331" w14:textId="77777777" w:rsidR="00965725" w:rsidRDefault="007C58C2">
            <w:r>
              <w:t>I lost my prior job and needed a new source of income. *</w:t>
            </w:r>
          </w:p>
        </w:tc>
      </w:tr>
      <w:tr w:rsidR="00965725" w14:paraId="78F4555D" w14:textId="77777777">
        <w:tc>
          <w:tcPr>
            <w:tcW w:w="792" w:type="dxa"/>
          </w:tcPr>
          <w:p w14:paraId="4A4FB21D" w14:textId="77777777" w:rsidR="00965725" w:rsidRDefault="007C58C2">
            <w:r>
              <w:lastRenderedPageBreak/>
              <w:t>_____</w:t>
            </w:r>
          </w:p>
        </w:tc>
        <w:tc>
          <w:tcPr>
            <w:tcW w:w="9288" w:type="dxa"/>
          </w:tcPr>
          <w:p w14:paraId="6E70D04F" w14:textId="77777777" w:rsidR="00965725" w:rsidRDefault="007C58C2">
            <w:r>
              <w:t>I wanted or needed the flexibility with my time that a typical job does not allow. *</w:t>
            </w:r>
          </w:p>
        </w:tc>
      </w:tr>
      <w:tr w:rsidR="00965725" w14:paraId="3244B06D" w14:textId="77777777">
        <w:tc>
          <w:tcPr>
            <w:tcW w:w="792" w:type="dxa"/>
          </w:tcPr>
          <w:p w14:paraId="507BDBED" w14:textId="77777777" w:rsidR="00965725" w:rsidRDefault="007C58C2">
            <w:r>
              <w:t>_____</w:t>
            </w:r>
          </w:p>
        </w:tc>
        <w:tc>
          <w:tcPr>
            <w:tcW w:w="9288" w:type="dxa"/>
          </w:tcPr>
          <w:p w14:paraId="3AB0F8C7" w14:textId="77777777" w:rsidR="00965725" w:rsidRDefault="007C58C2">
            <w:r>
              <w:t>I wanted to contribute to my community. *</w:t>
            </w:r>
          </w:p>
        </w:tc>
      </w:tr>
      <w:tr w:rsidR="00965725" w14:paraId="675F3AEF" w14:textId="77777777">
        <w:tc>
          <w:tcPr>
            <w:tcW w:w="792" w:type="dxa"/>
          </w:tcPr>
          <w:p w14:paraId="1031200A" w14:textId="77777777" w:rsidR="00965725" w:rsidRDefault="007C58C2">
            <w:r>
              <w:t>_____</w:t>
            </w:r>
          </w:p>
        </w:tc>
        <w:tc>
          <w:tcPr>
            <w:tcW w:w="9288" w:type="dxa"/>
          </w:tcPr>
          <w:p w14:paraId="47A6DC53" w14:textId="77777777" w:rsidR="00965725" w:rsidRDefault="007C58C2">
            <w:r>
              <w:t>I previously retired and started this business to stay active. *</w:t>
            </w:r>
          </w:p>
        </w:tc>
      </w:tr>
      <w:tr w:rsidR="00965725" w14:paraId="7F3E66F1" w14:textId="77777777">
        <w:tc>
          <w:tcPr>
            <w:tcW w:w="792" w:type="dxa"/>
          </w:tcPr>
          <w:p w14:paraId="4B64DA69" w14:textId="77777777" w:rsidR="00965725" w:rsidRDefault="007C58C2">
            <w:r>
              <w:t>_____</w:t>
            </w:r>
          </w:p>
        </w:tc>
        <w:tc>
          <w:tcPr>
            <w:tcW w:w="9288" w:type="dxa"/>
          </w:tcPr>
          <w:p w14:paraId="771BC416" w14:textId="77777777" w:rsidR="00965725" w:rsidRDefault="007C58C2">
            <w:r>
              <w:t>To have fun. *</w:t>
            </w:r>
          </w:p>
        </w:tc>
      </w:tr>
      <w:tr w:rsidR="00965725" w14:paraId="2CDCEBE6" w14:textId="77777777">
        <w:tc>
          <w:tcPr>
            <w:tcW w:w="792" w:type="dxa"/>
          </w:tcPr>
          <w:p w14:paraId="18001B92" w14:textId="77777777" w:rsidR="00965725" w:rsidRDefault="007C58C2">
            <w:r>
              <w:t>_____</w:t>
            </w:r>
          </w:p>
        </w:tc>
        <w:tc>
          <w:tcPr>
            <w:tcW w:w="9288" w:type="dxa"/>
          </w:tcPr>
          <w:p w14:paraId="572E78CB" w14:textId="77777777" w:rsidR="00965725" w:rsidRDefault="007C58C2">
            <w:r>
              <w:t>I can have more success on my own. *</w:t>
            </w:r>
          </w:p>
        </w:tc>
      </w:tr>
      <w:tr w:rsidR="00965725" w14:paraId="642C9642" w14:textId="77777777">
        <w:tc>
          <w:tcPr>
            <w:tcW w:w="792" w:type="dxa"/>
          </w:tcPr>
          <w:p w14:paraId="32529C77" w14:textId="77777777" w:rsidR="00965725" w:rsidRDefault="007C58C2">
            <w:r>
              <w:t>_____</w:t>
            </w:r>
          </w:p>
        </w:tc>
        <w:tc>
          <w:tcPr>
            <w:tcW w:w="9288" w:type="dxa"/>
          </w:tcPr>
          <w:p w14:paraId="264946C4" w14:textId="77777777" w:rsidR="00965725" w:rsidRDefault="007C58C2">
            <w:r>
              <w:t>I wanted to start working without going through further or higher education. *</w:t>
            </w:r>
          </w:p>
        </w:tc>
      </w:tr>
      <w:tr w:rsidR="00965725" w14:paraId="7CD7E964" w14:textId="77777777">
        <w:tc>
          <w:tcPr>
            <w:tcW w:w="792" w:type="dxa"/>
          </w:tcPr>
          <w:p w14:paraId="1D8D3FA4" w14:textId="77777777" w:rsidR="00965725" w:rsidRDefault="007C58C2">
            <w:r>
              <w:t>_____</w:t>
            </w:r>
          </w:p>
        </w:tc>
        <w:tc>
          <w:tcPr>
            <w:tcW w:w="9288" w:type="dxa"/>
          </w:tcPr>
          <w:p w14:paraId="4ECF2C00" w14:textId="77777777" w:rsidR="00965725" w:rsidRDefault="007C58C2">
            <w:r>
              <w:t>Other (specify): __________________________________________________</w:t>
            </w:r>
          </w:p>
        </w:tc>
      </w:tr>
      <w:tr w:rsidR="00965725" w14:paraId="167A0599" w14:textId="77777777">
        <w:tc>
          <w:tcPr>
            <w:tcW w:w="792" w:type="dxa"/>
          </w:tcPr>
          <w:p w14:paraId="0221A907" w14:textId="77777777" w:rsidR="00965725" w:rsidRDefault="007C58C2">
            <w:r>
              <w:t>_____</w:t>
            </w:r>
          </w:p>
        </w:tc>
        <w:tc>
          <w:tcPr>
            <w:tcW w:w="9288" w:type="dxa"/>
          </w:tcPr>
          <w:p w14:paraId="605E2338" w14:textId="77777777" w:rsidR="00965725" w:rsidRDefault="007C58C2">
            <w:r>
              <w:t>Prefer not to answer</w:t>
            </w:r>
            <w:r>
              <w:rPr>
                <w:i/>
                <w:color w:val="A8A8A8"/>
                <w:sz w:val="20"/>
              </w:rPr>
              <w:tab/>
              <w:t>(Exclusive)</w:t>
            </w:r>
          </w:p>
        </w:tc>
      </w:tr>
    </w:tbl>
    <w:p w14:paraId="6235786D" w14:textId="77777777" w:rsidR="00965725" w:rsidRDefault="007C58C2">
      <w:pPr>
        <w:spacing w:after="0"/>
      </w:pPr>
      <w:r>
        <w:rPr>
          <w:i/>
          <w:color w:val="A8A8A8"/>
          <w:sz w:val="20"/>
        </w:rPr>
        <w:t>Levels marked with * are randomized</w:t>
      </w:r>
    </w:p>
    <w:p w14:paraId="3859D021" w14:textId="77777777" w:rsidR="00965725" w:rsidRDefault="00965725"/>
    <w:p w14:paraId="6892565B" w14:textId="77777777" w:rsidR="00965725" w:rsidRDefault="007C58C2">
      <w:pPr>
        <w:keepNext/>
        <w:spacing w:after="40"/>
      </w:pPr>
      <w:r>
        <w:rPr>
          <w:b/>
        </w:rPr>
        <w:t>Q26</w:t>
      </w:r>
    </w:p>
    <w:p w14:paraId="5107CF21" w14:textId="77777777" w:rsidR="00965725" w:rsidRDefault="007C58C2">
      <w:pPr>
        <w:keepNext/>
        <w:spacing w:after="0"/>
      </w:pPr>
      <w:r>
        <w:t>Were you employed before you started your business?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436628D7" w14:textId="77777777">
        <w:tc>
          <w:tcPr>
            <w:tcW w:w="792" w:type="dxa"/>
          </w:tcPr>
          <w:p w14:paraId="33A1F84F" w14:textId="77777777" w:rsidR="00965725" w:rsidRDefault="007C58C2">
            <w:r>
              <w:t>❍</w:t>
            </w:r>
            <w:r>
              <w:rPr>
                <w:sz w:val="20"/>
                <w:vertAlign w:val="subscript"/>
              </w:rPr>
              <w:t xml:space="preserve">   1</w:t>
            </w:r>
          </w:p>
        </w:tc>
        <w:tc>
          <w:tcPr>
            <w:tcW w:w="9288" w:type="dxa"/>
          </w:tcPr>
          <w:p w14:paraId="67BFC7F0" w14:textId="77777777" w:rsidR="00965725" w:rsidRDefault="007C58C2">
            <w:r>
              <w:t>Yes, I left my prior job to start my business</w:t>
            </w:r>
          </w:p>
        </w:tc>
      </w:tr>
      <w:tr w:rsidR="00965725" w14:paraId="0ECFD26A" w14:textId="77777777">
        <w:tc>
          <w:tcPr>
            <w:tcW w:w="792" w:type="dxa"/>
          </w:tcPr>
          <w:p w14:paraId="4139941A" w14:textId="77777777" w:rsidR="00965725" w:rsidRDefault="007C58C2">
            <w:r>
              <w:t>❍</w:t>
            </w:r>
            <w:r>
              <w:rPr>
                <w:sz w:val="20"/>
                <w:vertAlign w:val="subscript"/>
              </w:rPr>
              <w:t xml:space="preserve">   2</w:t>
            </w:r>
          </w:p>
        </w:tc>
        <w:tc>
          <w:tcPr>
            <w:tcW w:w="9288" w:type="dxa"/>
          </w:tcPr>
          <w:p w14:paraId="58F374AC" w14:textId="77777777" w:rsidR="00965725" w:rsidRDefault="007C58C2">
            <w:r>
              <w:t>Yes, I started my business while still working elsewhere</w:t>
            </w:r>
          </w:p>
        </w:tc>
      </w:tr>
      <w:tr w:rsidR="00965725" w14:paraId="1210CF58" w14:textId="77777777">
        <w:tc>
          <w:tcPr>
            <w:tcW w:w="792" w:type="dxa"/>
          </w:tcPr>
          <w:p w14:paraId="55C7DD83" w14:textId="77777777" w:rsidR="00965725" w:rsidRDefault="007C58C2">
            <w:r>
              <w:t>❍</w:t>
            </w:r>
            <w:r>
              <w:rPr>
                <w:sz w:val="20"/>
                <w:vertAlign w:val="subscript"/>
              </w:rPr>
              <w:t xml:space="preserve">   3</w:t>
            </w:r>
          </w:p>
        </w:tc>
        <w:tc>
          <w:tcPr>
            <w:tcW w:w="9288" w:type="dxa"/>
          </w:tcPr>
          <w:p w14:paraId="6F89BC7C" w14:textId="77777777" w:rsidR="00965725" w:rsidRDefault="007C58C2">
            <w:r>
              <w:t>No, I wasn’t working because I was laid off or furloughed</w:t>
            </w:r>
          </w:p>
        </w:tc>
      </w:tr>
      <w:tr w:rsidR="00965725" w14:paraId="73FCC163" w14:textId="77777777">
        <w:tc>
          <w:tcPr>
            <w:tcW w:w="792" w:type="dxa"/>
          </w:tcPr>
          <w:p w14:paraId="29EF24D5" w14:textId="77777777" w:rsidR="00965725" w:rsidRDefault="007C58C2">
            <w:r>
              <w:t>❍</w:t>
            </w:r>
            <w:r>
              <w:rPr>
                <w:sz w:val="20"/>
                <w:vertAlign w:val="subscript"/>
              </w:rPr>
              <w:t xml:space="preserve">   4</w:t>
            </w:r>
          </w:p>
        </w:tc>
        <w:tc>
          <w:tcPr>
            <w:tcW w:w="9288" w:type="dxa"/>
          </w:tcPr>
          <w:p w14:paraId="5664CC41" w14:textId="77777777" w:rsidR="00965725" w:rsidRDefault="007C58C2">
            <w:r>
              <w:t>No, I wasn’t working at the time because I was a student</w:t>
            </w:r>
          </w:p>
        </w:tc>
      </w:tr>
      <w:tr w:rsidR="00965725" w14:paraId="445DA295" w14:textId="77777777">
        <w:tc>
          <w:tcPr>
            <w:tcW w:w="792" w:type="dxa"/>
          </w:tcPr>
          <w:p w14:paraId="4293E2C2" w14:textId="77777777" w:rsidR="00965725" w:rsidRDefault="007C58C2">
            <w:r>
              <w:t>❍</w:t>
            </w:r>
            <w:r>
              <w:rPr>
                <w:sz w:val="20"/>
                <w:vertAlign w:val="subscript"/>
              </w:rPr>
              <w:t xml:space="preserve">   5</w:t>
            </w:r>
          </w:p>
        </w:tc>
        <w:tc>
          <w:tcPr>
            <w:tcW w:w="9288" w:type="dxa"/>
          </w:tcPr>
          <w:p w14:paraId="3E6F069E" w14:textId="77777777" w:rsidR="00965725" w:rsidRDefault="007C58C2">
            <w:r>
              <w:t>No, I wasn’t working at the time for other reasons (retirement, parenting, disability, etc.)</w:t>
            </w:r>
          </w:p>
        </w:tc>
      </w:tr>
      <w:tr w:rsidR="00965725" w14:paraId="69A66B4D" w14:textId="77777777">
        <w:tc>
          <w:tcPr>
            <w:tcW w:w="792" w:type="dxa"/>
          </w:tcPr>
          <w:p w14:paraId="5732F708" w14:textId="77777777" w:rsidR="00965725" w:rsidRDefault="007C58C2">
            <w:r>
              <w:t>❍</w:t>
            </w:r>
            <w:r>
              <w:rPr>
                <w:sz w:val="20"/>
                <w:vertAlign w:val="subscript"/>
              </w:rPr>
              <w:t xml:space="preserve">   99</w:t>
            </w:r>
          </w:p>
        </w:tc>
        <w:tc>
          <w:tcPr>
            <w:tcW w:w="9288" w:type="dxa"/>
          </w:tcPr>
          <w:p w14:paraId="593BE3FE" w14:textId="77777777" w:rsidR="00965725" w:rsidRDefault="007C58C2">
            <w:r>
              <w:t>Prefer not to answer</w:t>
            </w:r>
          </w:p>
        </w:tc>
      </w:tr>
    </w:tbl>
    <w:p w14:paraId="306F559F" w14:textId="77777777" w:rsidR="00965725" w:rsidRDefault="00965725"/>
    <w:p w14:paraId="3A3476C6" w14:textId="77777777" w:rsidR="00965725" w:rsidRDefault="007C58C2">
      <w:pPr>
        <w:keepNext/>
        <w:spacing w:after="40"/>
      </w:pPr>
      <w:r>
        <w:rPr>
          <w:b/>
        </w:rPr>
        <w:t>N11</w:t>
      </w:r>
    </w:p>
    <w:p w14:paraId="09BD64BF" w14:textId="77777777" w:rsidR="00965725" w:rsidRDefault="007C58C2">
      <w:pPr>
        <w:keepNext/>
        <w:spacing w:after="0"/>
      </w:pPr>
      <w:r>
        <w:t xml:space="preserve">Thinking about the job or work you were engaged in when you started this business, </w:t>
      </w:r>
      <w:r>
        <w:rPr>
          <w:b/>
        </w:rPr>
        <w:t>which best describes how this business relates to it</w:t>
      </w:r>
      <w:r>
        <w:t>?</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1F112916" w14:textId="77777777">
        <w:tc>
          <w:tcPr>
            <w:tcW w:w="792" w:type="dxa"/>
          </w:tcPr>
          <w:p w14:paraId="41CEAC8F" w14:textId="77777777" w:rsidR="00965725" w:rsidRDefault="007C58C2">
            <w:r>
              <w:t>❍</w:t>
            </w:r>
            <w:r>
              <w:rPr>
                <w:sz w:val="20"/>
                <w:vertAlign w:val="subscript"/>
              </w:rPr>
              <w:t xml:space="preserve">   1</w:t>
            </w:r>
          </w:p>
        </w:tc>
        <w:tc>
          <w:tcPr>
            <w:tcW w:w="9288" w:type="dxa"/>
          </w:tcPr>
          <w:p w14:paraId="30BEB421" w14:textId="77777777" w:rsidR="00965725" w:rsidRDefault="007C58C2">
            <w:r>
              <w:t>My business is in the same industry/field and offers similar products or services</w:t>
            </w:r>
          </w:p>
        </w:tc>
      </w:tr>
      <w:tr w:rsidR="00965725" w14:paraId="11C89892" w14:textId="77777777">
        <w:tc>
          <w:tcPr>
            <w:tcW w:w="792" w:type="dxa"/>
          </w:tcPr>
          <w:p w14:paraId="7061F553" w14:textId="77777777" w:rsidR="00965725" w:rsidRDefault="007C58C2">
            <w:r>
              <w:t>❍</w:t>
            </w:r>
            <w:r>
              <w:rPr>
                <w:sz w:val="20"/>
                <w:vertAlign w:val="subscript"/>
              </w:rPr>
              <w:t xml:space="preserve">   2</w:t>
            </w:r>
          </w:p>
        </w:tc>
        <w:tc>
          <w:tcPr>
            <w:tcW w:w="9288" w:type="dxa"/>
          </w:tcPr>
          <w:p w14:paraId="790D642A" w14:textId="77777777" w:rsidR="00965725" w:rsidRDefault="007C58C2">
            <w:r>
              <w:t>My business is in the same industry/field but offers different products or services</w:t>
            </w:r>
          </w:p>
        </w:tc>
      </w:tr>
      <w:tr w:rsidR="00965725" w14:paraId="20C82025" w14:textId="77777777">
        <w:tc>
          <w:tcPr>
            <w:tcW w:w="792" w:type="dxa"/>
          </w:tcPr>
          <w:p w14:paraId="5791CF83" w14:textId="77777777" w:rsidR="00965725" w:rsidRDefault="007C58C2">
            <w:r>
              <w:t>❍</w:t>
            </w:r>
            <w:r>
              <w:rPr>
                <w:sz w:val="20"/>
                <w:vertAlign w:val="subscript"/>
              </w:rPr>
              <w:t xml:space="preserve">   3</w:t>
            </w:r>
          </w:p>
        </w:tc>
        <w:tc>
          <w:tcPr>
            <w:tcW w:w="9288" w:type="dxa"/>
          </w:tcPr>
          <w:p w14:paraId="0FD2B075" w14:textId="77777777" w:rsidR="00965725" w:rsidRDefault="007C58C2">
            <w:r>
              <w:t>My business is in a different industry/field entirely</w:t>
            </w:r>
          </w:p>
        </w:tc>
      </w:tr>
      <w:tr w:rsidR="00965725" w14:paraId="5739AF77" w14:textId="77777777">
        <w:tc>
          <w:tcPr>
            <w:tcW w:w="792" w:type="dxa"/>
          </w:tcPr>
          <w:p w14:paraId="3885E24A" w14:textId="77777777" w:rsidR="00965725" w:rsidRDefault="007C58C2">
            <w:r>
              <w:t>❍</w:t>
            </w:r>
            <w:r>
              <w:rPr>
                <w:sz w:val="20"/>
                <w:vertAlign w:val="subscript"/>
              </w:rPr>
              <w:t xml:space="preserve">   4</w:t>
            </w:r>
          </w:p>
        </w:tc>
        <w:tc>
          <w:tcPr>
            <w:tcW w:w="9288" w:type="dxa"/>
          </w:tcPr>
          <w:p w14:paraId="0347093A" w14:textId="77777777" w:rsidR="00965725" w:rsidRDefault="007C58C2">
            <w:r>
              <w:t>I was not working in another job when I started this business</w:t>
            </w:r>
          </w:p>
        </w:tc>
      </w:tr>
      <w:tr w:rsidR="00965725" w14:paraId="6D2623A6" w14:textId="77777777">
        <w:tc>
          <w:tcPr>
            <w:tcW w:w="792" w:type="dxa"/>
          </w:tcPr>
          <w:p w14:paraId="5B0D4751" w14:textId="77777777" w:rsidR="00965725" w:rsidRDefault="007C58C2">
            <w:r>
              <w:t>❑</w:t>
            </w:r>
            <w:r>
              <w:rPr>
                <w:sz w:val="20"/>
                <w:vertAlign w:val="subscript"/>
              </w:rPr>
              <w:t xml:space="preserve">   -8</w:t>
            </w:r>
          </w:p>
        </w:tc>
        <w:tc>
          <w:tcPr>
            <w:tcW w:w="9288" w:type="dxa"/>
          </w:tcPr>
          <w:p w14:paraId="2775CC2A" w14:textId="77777777" w:rsidR="00965725" w:rsidRDefault="007C58C2">
            <w:r>
              <w:t>Prefer not to answer</w:t>
            </w:r>
          </w:p>
        </w:tc>
      </w:tr>
    </w:tbl>
    <w:p w14:paraId="6B328094" w14:textId="77777777" w:rsidR="00965725" w:rsidRDefault="00965725"/>
    <w:p w14:paraId="0B7B8F8D" w14:textId="77777777" w:rsidR="00965725" w:rsidRDefault="007C58C2">
      <w:pPr>
        <w:keepNext/>
        <w:spacing w:after="40"/>
      </w:pPr>
      <w:r>
        <w:rPr>
          <w:b/>
        </w:rPr>
        <w:t>Q49</w:t>
      </w:r>
    </w:p>
    <w:p w14:paraId="1E3EC959" w14:textId="77777777" w:rsidR="00965725" w:rsidRDefault="007C58C2">
      <w:pPr>
        <w:keepNext/>
        <w:spacing w:after="0"/>
      </w:pPr>
      <w:r>
        <w:t>Which of the following statements best describes your current employment situation?</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3E82DE8F" w14:textId="77777777">
        <w:tc>
          <w:tcPr>
            <w:tcW w:w="792" w:type="dxa"/>
          </w:tcPr>
          <w:p w14:paraId="69BF2CDA" w14:textId="77777777" w:rsidR="00965725" w:rsidRDefault="007C58C2">
            <w:r>
              <w:t>❍</w:t>
            </w:r>
            <w:r>
              <w:rPr>
                <w:sz w:val="20"/>
                <w:vertAlign w:val="subscript"/>
              </w:rPr>
              <w:t xml:space="preserve">   1</w:t>
            </w:r>
          </w:p>
        </w:tc>
        <w:tc>
          <w:tcPr>
            <w:tcW w:w="9288" w:type="dxa"/>
          </w:tcPr>
          <w:p w14:paraId="66289902" w14:textId="77777777" w:rsidR="00965725" w:rsidRDefault="007C58C2">
            <w:r>
              <w:t>I am fully employed by my business</w:t>
            </w:r>
          </w:p>
        </w:tc>
      </w:tr>
      <w:tr w:rsidR="00965725" w14:paraId="19FD7C20" w14:textId="77777777">
        <w:tc>
          <w:tcPr>
            <w:tcW w:w="792" w:type="dxa"/>
          </w:tcPr>
          <w:p w14:paraId="3DA0DEF4" w14:textId="77777777" w:rsidR="00965725" w:rsidRDefault="007C58C2">
            <w:r>
              <w:t>❍</w:t>
            </w:r>
            <w:r>
              <w:rPr>
                <w:sz w:val="20"/>
                <w:vertAlign w:val="subscript"/>
              </w:rPr>
              <w:t xml:space="preserve">   2</w:t>
            </w:r>
          </w:p>
        </w:tc>
        <w:tc>
          <w:tcPr>
            <w:tcW w:w="9288" w:type="dxa"/>
          </w:tcPr>
          <w:p w14:paraId="5F9609A9" w14:textId="77777777" w:rsidR="00965725" w:rsidRDefault="007C58C2">
            <w:r>
              <w:t>I am employed full-time outside of my business</w:t>
            </w:r>
          </w:p>
        </w:tc>
      </w:tr>
      <w:tr w:rsidR="00965725" w14:paraId="042CB18B" w14:textId="77777777">
        <w:tc>
          <w:tcPr>
            <w:tcW w:w="792" w:type="dxa"/>
          </w:tcPr>
          <w:p w14:paraId="2C8FA866" w14:textId="77777777" w:rsidR="00965725" w:rsidRDefault="007C58C2">
            <w:r>
              <w:t>❍</w:t>
            </w:r>
            <w:r>
              <w:rPr>
                <w:sz w:val="20"/>
                <w:vertAlign w:val="subscript"/>
              </w:rPr>
              <w:t xml:space="preserve">   3</w:t>
            </w:r>
          </w:p>
        </w:tc>
        <w:tc>
          <w:tcPr>
            <w:tcW w:w="9288" w:type="dxa"/>
          </w:tcPr>
          <w:p w14:paraId="1E3C238E" w14:textId="77777777" w:rsidR="00965725" w:rsidRDefault="007C58C2">
            <w:r>
              <w:t>I am employed part-time outside of my business</w:t>
            </w:r>
          </w:p>
        </w:tc>
      </w:tr>
      <w:tr w:rsidR="00965725" w14:paraId="4243047E" w14:textId="77777777">
        <w:tc>
          <w:tcPr>
            <w:tcW w:w="792" w:type="dxa"/>
          </w:tcPr>
          <w:p w14:paraId="41A3C264" w14:textId="77777777" w:rsidR="00965725" w:rsidRDefault="007C58C2">
            <w:r>
              <w:t>❍</w:t>
            </w:r>
            <w:r>
              <w:rPr>
                <w:sz w:val="20"/>
                <w:vertAlign w:val="subscript"/>
              </w:rPr>
              <w:t xml:space="preserve">   4</w:t>
            </w:r>
          </w:p>
        </w:tc>
        <w:tc>
          <w:tcPr>
            <w:tcW w:w="9288" w:type="dxa"/>
          </w:tcPr>
          <w:p w14:paraId="42654634" w14:textId="77777777" w:rsidR="00965725" w:rsidRDefault="007C58C2">
            <w:r>
              <w:t>Outside of my business, I am either a stay-at-home parent, a student, or unable to find work due to a disability</w:t>
            </w:r>
          </w:p>
        </w:tc>
      </w:tr>
      <w:tr w:rsidR="00965725" w14:paraId="499C2ABA" w14:textId="77777777">
        <w:tc>
          <w:tcPr>
            <w:tcW w:w="792" w:type="dxa"/>
          </w:tcPr>
          <w:p w14:paraId="20103A2E" w14:textId="77777777" w:rsidR="00965725" w:rsidRDefault="007C58C2">
            <w:r>
              <w:t>❍</w:t>
            </w:r>
            <w:r>
              <w:rPr>
                <w:sz w:val="20"/>
                <w:vertAlign w:val="subscript"/>
              </w:rPr>
              <w:t xml:space="preserve">   5</w:t>
            </w:r>
          </w:p>
        </w:tc>
        <w:tc>
          <w:tcPr>
            <w:tcW w:w="9288" w:type="dxa"/>
          </w:tcPr>
          <w:p w14:paraId="2994B979" w14:textId="77777777" w:rsidR="00965725" w:rsidRDefault="007C58C2">
            <w:r>
              <w:t>Outside of my business, I am retired</w:t>
            </w:r>
          </w:p>
        </w:tc>
      </w:tr>
      <w:tr w:rsidR="00965725" w14:paraId="09582F2A" w14:textId="77777777">
        <w:tc>
          <w:tcPr>
            <w:tcW w:w="792" w:type="dxa"/>
          </w:tcPr>
          <w:p w14:paraId="071FFE43" w14:textId="77777777" w:rsidR="00965725" w:rsidRDefault="007C58C2">
            <w:r>
              <w:t>❍</w:t>
            </w:r>
            <w:r>
              <w:rPr>
                <w:sz w:val="20"/>
                <w:vertAlign w:val="subscript"/>
              </w:rPr>
              <w:t xml:space="preserve">   6</w:t>
            </w:r>
          </w:p>
        </w:tc>
        <w:tc>
          <w:tcPr>
            <w:tcW w:w="9288" w:type="dxa"/>
          </w:tcPr>
          <w:p w14:paraId="7169F7E6" w14:textId="77777777" w:rsidR="00965725" w:rsidRDefault="007C58C2">
            <w:r>
              <w:t>Outside of my business, I am unemployed</w:t>
            </w:r>
          </w:p>
        </w:tc>
      </w:tr>
      <w:tr w:rsidR="00965725" w14:paraId="2A6B298C" w14:textId="77777777">
        <w:tc>
          <w:tcPr>
            <w:tcW w:w="792" w:type="dxa"/>
          </w:tcPr>
          <w:p w14:paraId="1716146F" w14:textId="77777777" w:rsidR="00965725" w:rsidRDefault="007C58C2">
            <w:r>
              <w:t>❍</w:t>
            </w:r>
            <w:r>
              <w:rPr>
                <w:sz w:val="20"/>
                <w:vertAlign w:val="subscript"/>
              </w:rPr>
              <w:t xml:space="preserve">   97</w:t>
            </w:r>
          </w:p>
        </w:tc>
        <w:tc>
          <w:tcPr>
            <w:tcW w:w="9288" w:type="dxa"/>
          </w:tcPr>
          <w:p w14:paraId="451AA650" w14:textId="77777777" w:rsidR="00965725" w:rsidRDefault="007C58C2">
            <w:r>
              <w:t>Other (specify): __________________________________________________</w:t>
            </w:r>
          </w:p>
        </w:tc>
      </w:tr>
      <w:tr w:rsidR="00965725" w14:paraId="69F9D8C2" w14:textId="77777777">
        <w:tc>
          <w:tcPr>
            <w:tcW w:w="792" w:type="dxa"/>
          </w:tcPr>
          <w:p w14:paraId="6C25BB92" w14:textId="77777777" w:rsidR="00965725" w:rsidRDefault="007C58C2">
            <w:r>
              <w:t>❍</w:t>
            </w:r>
            <w:r>
              <w:rPr>
                <w:sz w:val="20"/>
                <w:vertAlign w:val="subscript"/>
              </w:rPr>
              <w:t xml:space="preserve">   99</w:t>
            </w:r>
          </w:p>
        </w:tc>
        <w:tc>
          <w:tcPr>
            <w:tcW w:w="9288" w:type="dxa"/>
          </w:tcPr>
          <w:p w14:paraId="7E99B676" w14:textId="77777777" w:rsidR="00965725" w:rsidRDefault="007C58C2">
            <w:r>
              <w:t>Prefer not to answer</w:t>
            </w:r>
          </w:p>
        </w:tc>
      </w:tr>
    </w:tbl>
    <w:p w14:paraId="30FD691D" w14:textId="77777777" w:rsidR="00965725" w:rsidRDefault="00965725"/>
    <w:p w14:paraId="04B640D3" w14:textId="77777777" w:rsidR="00965725" w:rsidRDefault="007C58C2">
      <w:pPr>
        <w:keepNext/>
        <w:spacing w:after="40"/>
      </w:pPr>
      <w:r>
        <w:rPr>
          <w:b/>
        </w:rPr>
        <w:lastRenderedPageBreak/>
        <w:t>N4</w:t>
      </w:r>
      <w:r>
        <w:rPr>
          <w:i/>
          <w:sz w:val="20"/>
        </w:rPr>
        <w:tab/>
        <w:t>Show if unemployed (Q49 = 6)</w:t>
      </w:r>
    </w:p>
    <w:p w14:paraId="5EE19679" w14:textId="77777777" w:rsidR="00965725" w:rsidRDefault="007C58C2">
      <w:pPr>
        <w:keepNext/>
        <w:spacing w:after="0"/>
      </w:pPr>
      <w:r>
        <w:t>You indicated that outside of your business, you are unemployed.  Were you recently laid off?</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273C0A02" w14:textId="77777777">
        <w:tc>
          <w:tcPr>
            <w:tcW w:w="792" w:type="dxa"/>
          </w:tcPr>
          <w:p w14:paraId="0F56862A" w14:textId="77777777" w:rsidR="00965725" w:rsidRDefault="007C58C2">
            <w:r>
              <w:t>❍</w:t>
            </w:r>
            <w:r>
              <w:rPr>
                <w:sz w:val="20"/>
                <w:vertAlign w:val="subscript"/>
              </w:rPr>
              <w:t xml:space="preserve">   1</w:t>
            </w:r>
          </w:p>
        </w:tc>
        <w:tc>
          <w:tcPr>
            <w:tcW w:w="9288" w:type="dxa"/>
          </w:tcPr>
          <w:p w14:paraId="0565A372" w14:textId="77777777" w:rsidR="00965725" w:rsidRDefault="007C58C2">
            <w:r>
              <w:t>No</w:t>
            </w:r>
          </w:p>
        </w:tc>
      </w:tr>
      <w:tr w:rsidR="00965725" w14:paraId="506DA66D" w14:textId="77777777">
        <w:tc>
          <w:tcPr>
            <w:tcW w:w="792" w:type="dxa"/>
          </w:tcPr>
          <w:p w14:paraId="4558AE0A" w14:textId="77777777" w:rsidR="00965725" w:rsidRDefault="007C58C2">
            <w:r>
              <w:t>❍</w:t>
            </w:r>
            <w:r>
              <w:rPr>
                <w:sz w:val="20"/>
                <w:vertAlign w:val="subscript"/>
              </w:rPr>
              <w:t xml:space="preserve">   2</w:t>
            </w:r>
          </w:p>
        </w:tc>
        <w:tc>
          <w:tcPr>
            <w:tcW w:w="9288" w:type="dxa"/>
          </w:tcPr>
          <w:p w14:paraId="7619A220" w14:textId="77777777" w:rsidR="00965725" w:rsidRDefault="007C58C2">
            <w:r>
              <w:t>Yes, within the last 3 months</w:t>
            </w:r>
          </w:p>
        </w:tc>
      </w:tr>
      <w:tr w:rsidR="00965725" w14:paraId="38440441" w14:textId="77777777">
        <w:tc>
          <w:tcPr>
            <w:tcW w:w="792" w:type="dxa"/>
          </w:tcPr>
          <w:p w14:paraId="199686BB" w14:textId="77777777" w:rsidR="00965725" w:rsidRDefault="007C58C2">
            <w:r>
              <w:t>❍</w:t>
            </w:r>
            <w:r>
              <w:rPr>
                <w:sz w:val="20"/>
                <w:vertAlign w:val="subscript"/>
              </w:rPr>
              <w:t xml:space="preserve">   3</w:t>
            </w:r>
          </w:p>
        </w:tc>
        <w:tc>
          <w:tcPr>
            <w:tcW w:w="9288" w:type="dxa"/>
          </w:tcPr>
          <w:p w14:paraId="3EBB7353" w14:textId="77777777" w:rsidR="00965725" w:rsidRDefault="007C58C2">
            <w:r>
              <w:t>Yes, within the last 6 months</w:t>
            </w:r>
          </w:p>
        </w:tc>
      </w:tr>
      <w:tr w:rsidR="00965725" w14:paraId="5574BE17" w14:textId="77777777">
        <w:tc>
          <w:tcPr>
            <w:tcW w:w="792" w:type="dxa"/>
          </w:tcPr>
          <w:p w14:paraId="246407EF" w14:textId="77777777" w:rsidR="00965725" w:rsidRDefault="007C58C2">
            <w:r>
              <w:t>❍</w:t>
            </w:r>
            <w:r>
              <w:rPr>
                <w:sz w:val="20"/>
                <w:vertAlign w:val="subscript"/>
              </w:rPr>
              <w:t xml:space="preserve">   4</w:t>
            </w:r>
          </w:p>
        </w:tc>
        <w:tc>
          <w:tcPr>
            <w:tcW w:w="9288" w:type="dxa"/>
          </w:tcPr>
          <w:p w14:paraId="2C9118E4" w14:textId="77777777" w:rsidR="00965725" w:rsidRDefault="007C58C2">
            <w:r>
              <w:t>Yes, within the last 9 months</w:t>
            </w:r>
          </w:p>
        </w:tc>
      </w:tr>
      <w:tr w:rsidR="00965725" w14:paraId="787576CA" w14:textId="77777777">
        <w:tc>
          <w:tcPr>
            <w:tcW w:w="792" w:type="dxa"/>
          </w:tcPr>
          <w:p w14:paraId="7AAD5B55" w14:textId="77777777" w:rsidR="00965725" w:rsidRDefault="007C58C2">
            <w:r>
              <w:t>❍</w:t>
            </w:r>
            <w:r>
              <w:rPr>
                <w:sz w:val="20"/>
                <w:vertAlign w:val="subscript"/>
              </w:rPr>
              <w:t xml:space="preserve">   5</w:t>
            </w:r>
          </w:p>
        </w:tc>
        <w:tc>
          <w:tcPr>
            <w:tcW w:w="9288" w:type="dxa"/>
          </w:tcPr>
          <w:p w14:paraId="6795CA0E" w14:textId="77777777" w:rsidR="00965725" w:rsidRDefault="007C58C2">
            <w:r>
              <w:t>Yes, within the last 12 months</w:t>
            </w:r>
          </w:p>
        </w:tc>
      </w:tr>
      <w:tr w:rsidR="00965725" w14:paraId="48EB679F" w14:textId="77777777">
        <w:tc>
          <w:tcPr>
            <w:tcW w:w="792" w:type="dxa"/>
          </w:tcPr>
          <w:p w14:paraId="4D5B1F50" w14:textId="77777777" w:rsidR="00965725" w:rsidRDefault="007C58C2">
            <w:r>
              <w:t>❍</w:t>
            </w:r>
            <w:r>
              <w:rPr>
                <w:sz w:val="20"/>
                <w:vertAlign w:val="subscript"/>
              </w:rPr>
              <w:t xml:space="preserve">   99</w:t>
            </w:r>
          </w:p>
        </w:tc>
        <w:tc>
          <w:tcPr>
            <w:tcW w:w="9288" w:type="dxa"/>
          </w:tcPr>
          <w:p w14:paraId="3BCD2AB0" w14:textId="77777777" w:rsidR="00965725" w:rsidRDefault="007C58C2">
            <w:r>
              <w:t>Prefer not to answer</w:t>
            </w:r>
          </w:p>
        </w:tc>
      </w:tr>
    </w:tbl>
    <w:p w14:paraId="09F315C2" w14:textId="77777777" w:rsidR="00965725" w:rsidRDefault="00965725"/>
    <w:p w14:paraId="4D966288" w14:textId="77777777" w:rsidR="00965725" w:rsidRDefault="007C58C2">
      <w:pPr>
        <w:keepNext/>
        <w:spacing w:after="40"/>
      </w:pPr>
      <w:r>
        <w:rPr>
          <w:b/>
        </w:rPr>
        <w:t>Q27</w:t>
      </w:r>
    </w:p>
    <w:p w14:paraId="1D4ED7F2" w14:textId="77777777" w:rsidR="00965725" w:rsidRDefault="007C58C2">
      <w:pPr>
        <w:keepNext/>
        <w:spacing w:after="0"/>
      </w:pPr>
      <w:r>
        <w:t xml:space="preserve">What would you say were the </w:t>
      </w:r>
      <w:r>
        <w:rPr>
          <w:b/>
        </w:rPr>
        <w:t>three biggest challenges</w:t>
      </w:r>
      <w:r>
        <w:t xml:space="preserve"> you faced when you first started the business?</w:t>
      </w:r>
      <w:r>
        <w:br/>
      </w:r>
    </w:p>
    <w:p w14:paraId="74BF1EE6" w14:textId="77777777" w:rsidR="00965725" w:rsidRDefault="007C58C2">
      <w:pPr>
        <w:keepNext/>
        <w:spacing w:after="0"/>
      </w:pPr>
      <w:r>
        <w:rPr>
          <w:i/>
          <w:color w:val="A8A8A8"/>
          <w:sz w:val="20"/>
        </w:rPr>
        <w:t>Please rank them 1 to 3</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637DE949" w14:textId="77777777">
        <w:tc>
          <w:tcPr>
            <w:tcW w:w="792" w:type="dxa"/>
          </w:tcPr>
          <w:p w14:paraId="63116267" w14:textId="77777777" w:rsidR="00965725" w:rsidRDefault="007C58C2">
            <w:r>
              <w:t>_____</w:t>
            </w:r>
          </w:p>
        </w:tc>
        <w:tc>
          <w:tcPr>
            <w:tcW w:w="9288" w:type="dxa"/>
          </w:tcPr>
          <w:p w14:paraId="2CF8E535" w14:textId="77777777" w:rsidR="00965725" w:rsidRDefault="007C58C2">
            <w:r>
              <w:t>Getting funding / access to capital   *</w:t>
            </w:r>
          </w:p>
        </w:tc>
      </w:tr>
      <w:tr w:rsidR="00965725" w14:paraId="608B4553" w14:textId="77777777">
        <w:tc>
          <w:tcPr>
            <w:tcW w:w="792" w:type="dxa"/>
          </w:tcPr>
          <w:p w14:paraId="706B76D9" w14:textId="77777777" w:rsidR="00965725" w:rsidRDefault="007C58C2">
            <w:r>
              <w:t>_____</w:t>
            </w:r>
          </w:p>
        </w:tc>
        <w:tc>
          <w:tcPr>
            <w:tcW w:w="9288" w:type="dxa"/>
          </w:tcPr>
          <w:p w14:paraId="65BB6129" w14:textId="77777777" w:rsidR="00965725" w:rsidRDefault="007C58C2">
            <w:r>
              <w:t>Affordable space to run my business from *</w:t>
            </w:r>
          </w:p>
        </w:tc>
      </w:tr>
      <w:tr w:rsidR="00965725" w14:paraId="31AC603A" w14:textId="77777777">
        <w:tc>
          <w:tcPr>
            <w:tcW w:w="792" w:type="dxa"/>
          </w:tcPr>
          <w:p w14:paraId="59EF5C6A" w14:textId="77777777" w:rsidR="00965725" w:rsidRDefault="007C58C2">
            <w:r>
              <w:t>_____</w:t>
            </w:r>
          </w:p>
        </w:tc>
        <w:tc>
          <w:tcPr>
            <w:tcW w:w="9288" w:type="dxa"/>
          </w:tcPr>
          <w:p w14:paraId="4EB9317D" w14:textId="77777777" w:rsidR="00965725" w:rsidRDefault="007C58C2">
            <w:r>
              <w:t>Marketing my business online (social media, ads, promotions, etc.)   *</w:t>
            </w:r>
          </w:p>
        </w:tc>
      </w:tr>
      <w:tr w:rsidR="00965725" w14:paraId="1D00B161" w14:textId="77777777">
        <w:tc>
          <w:tcPr>
            <w:tcW w:w="792" w:type="dxa"/>
          </w:tcPr>
          <w:p w14:paraId="3CF4666A" w14:textId="77777777" w:rsidR="00965725" w:rsidRDefault="007C58C2">
            <w:r>
              <w:t>_____</w:t>
            </w:r>
          </w:p>
        </w:tc>
        <w:tc>
          <w:tcPr>
            <w:tcW w:w="9288" w:type="dxa"/>
          </w:tcPr>
          <w:p w14:paraId="0709C614" w14:textId="77777777" w:rsidR="00965725" w:rsidRDefault="007C58C2">
            <w:r>
              <w:t>Marketing my business using traditional media (print, radio, tv, etc.) *</w:t>
            </w:r>
          </w:p>
        </w:tc>
      </w:tr>
      <w:tr w:rsidR="00965725" w14:paraId="258C5C54" w14:textId="77777777">
        <w:tc>
          <w:tcPr>
            <w:tcW w:w="792" w:type="dxa"/>
          </w:tcPr>
          <w:p w14:paraId="3EA18DFC" w14:textId="77777777" w:rsidR="00965725" w:rsidRDefault="007C58C2">
            <w:r>
              <w:t>_____</w:t>
            </w:r>
          </w:p>
        </w:tc>
        <w:tc>
          <w:tcPr>
            <w:tcW w:w="9288" w:type="dxa"/>
          </w:tcPr>
          <w:p w14:paraId="56D0DBC8" w14:textId="77777777" w:rsidR="00965725" w:rsidRDefault="007C58C2">
            <w:r>
              <w:t>Affordable childcare *</w:t>
            </w:r>
          </w:p>
        </w:tc>
      </w:tr>
      <w:tr w:rsidR="00965725" w14:paraId="2A31BD17" w14:textId="77777777">
        <w:tc>
          <w:tcPr>
            <w:tcW w:w="792" w:type="dxa"/>
          </w:tcPr>
          <w:p w14:paraId="14BEBFBC" w14:textId="77777777" w:rsidR="00965725" w:rsidRDefault="007C58C2">
            <w:r>
              <w:t>_____</w:t>
            </w:r>
          </w:p>
        </w:tc>
        <w:tc>
          <w:tcPr>
            <w:tcW w:w="9288" w:type="dxa"/>
          </w:tcPr>
          <w:p w14:paraId="74CE5221" w14:textId="77777777" w:rsidR="00965725" w:rsidRDefault="007C58C2">
            <w:r>
              <w:t>Affordable healthcare *</w:t>
            </w:r>
          </w:p>
        </w:tc>
      </w:tr>
      <w:tr w:rsidR="00965725" w14:paraId="02695CE3" w14:textId="77777777">
        <w:tc>
          <w:tcPr>
            <w:tcW w:w="792" w:type="dxa"/>
          </w:tcPr>
          <w:p w14:paraId="512FF3FF" w14:textId="77777777" w:rsidR="00965725" w:rsidRDefault="007C58C2">
            <w:r>
              <w:t>_____</w:t>
            </w:r>
          </w:p>
        </w:tc>
        <w:tc>
          <w:tcPr>
            <w:tcW w:w="9288" w:type="dxa"/>
          </w:tcPr>
          <w:p w14:paraId="37B052E8" w14:textId="77777777" w:rsidR="00965725" w:rsidRDefault="007C58C2">
            <w:r>
              <w:t>Finding employees, independent contractors, or consultants with necessary skills  *</w:t>
            </w:r>
          </w:p>
        </w:tc>
      </w:tr>
      <w:tr w:rsidR="00965725" w14:paraId="126A94CC" w14:textId="77777777">
        <w:tc>
          <w:tcPr>
            <w:tcW w:w="792" w:type="dxa"/>
          </w:tcPr>
          <w:p w14:paraId="1F1D1256" w14:textId="77777777" w:rsidR="00965725" w:rsidRDefault="007C58C2">
            <w:r>
              <w:t>_____</w:t>
            </w:r>
          </w:p>
        </w:tc>
        <w:tc>
          <w:tcPr>
            <w:tcW w:w="9288" w:type="dxa"/>
          </w:tcPr>
          <w:p w14:paraId="3955249E" w14:textId="77777777" w:rsidR="00965725" w:rsidRDefault="007C58C2">
            <w:r>
              <w:t>Getting my business website online effectively  *</w:t>
            </w:r>
          </w:p>
        </w:tc>
      </w:tr>
      <w:tr w:rsidR="00965725" w14:paraId="2F2DFA5B" w14:textId="77777777">
        <w:tc>
          <w:tcPr>
            <w:tcW w:w="792" w:type="dxa"/>
          </w:tcPr>
          <w:p w14:paraId="1DDB0FF5" w14:textId="77777777" w:rsidR="00965725" w:rsidRDefault="007C58C2">
            <w:r>
              <w:t>_____</w:t>
            </w:r>
          </w:p>
        </w:tc>
        <w:tc>
          <w:tcPr>
            <w:tcW w:w="9288" w:type="dxa"/>
          </w:tcPr>
          <w:p w14:paraId="77FFE62B" w14:textId="77777777" w:rsidR="00965725" w:rsidRDefault="007C58C2">
            <w:r>
              <w:t>Expertise on business planning and management *</w:t>
            </w:r>
          </w:p>
        </w:tc>
      </w:tr>
      <w:tr w:rsidR="00965725" w14:paraId="5CA307B3" w14:textId="77777777">
        <w:tc>
          <w:tcPr>
            <w:tcW w:w="792" w:type="dxa"/>
          </w:tcPr>
          <w:p w14:paraId="11EA3CEB" w14:textId="77777777" w:rsidR="00965725" w:rsidRDefault="007C58C2">
            <w:r>
              <w:t>_____</w:t>
            </w:r>
          </w:p>
        </w:tc>
        <w:tc>
          <w:tcPr>
            <w:tcW w:w="9288" w:type="dxa"/>
          </w:tcPr>
          <w:p w14:paraId="622FBE43" w14:textId="77777777" w:rsidR="00965725" w:rsidRDefault="007C58C2">
            <w:r>
              <w:t>Accessing high speed broadband *</w:t>
            </w:r>
          </w:p>
        </w:tc>
      </w:tr>
      <w:tr w:rsidR="00965725" w14:paraId="2BAD2E77" w14:textId="77777777">
        <w:tc>
          <w:tcPr>
            <w:tcW w:w="792" w:type="dxa"/>
          </w:tcPr>
          <w:p w14:paraId="756B456D" w14:textId="77777777" w:rsidR="00965725" w:rsidRDefault="007C58C2">
            <w:r>
              <w:t>_____</w:t>
            </w:r>
          </w:p>
        </w:tc>
        <w:tc>
          <w:tcPr>
            <w:tcW w:w="9288" w:type="dxa"/>
          </w:tcPr>
          <w:p w14:paraId="2F5359EA" w14:textId="77777777" w:rsidR="00965725" w:rsidRDefault="007C58C2">
            <w:r>
              <w:t>Technology management *</w:t>
            </w:r>
          </w:p>
        </w:tc>
      </w:tr>
      <w:tr w:rsidR="00965725" w14:paraId="592353CC" w14:textId="77777777">
        <w:tc>
          <w:tcPr>
            <w:tcW w:w="792" w:type="dxa"/>
          </w:tcPr>
          <w:p w14:paraId="2DDC5782" w14:textId="77777777" w:rsidR="00965725" w:rsidRDefault="007C58C2">
            <w:r>
              <w:t>_____</w:t>
            </w:r>
          </w:p>
        </w:tc>
        <w:tc>
          <w:tcPr>
            <w:tcW w:w="9288" w:type="dxa"/>
          </w:tcPr>
          <w:p w14:paraId="7915EC9E" w14:textId="77777777" w:rsidR="00965725" w:rsidRDefault="007C58C2">
            <w:r>
              <w:t>Networking with other business owners *</w:t>
            </w:r>
          </w:p>
        </w:tc>
      </w:tr>
      <w:tr w:rsidR="00965725" w14:paraId="408D709A" w14:textId="77777777">
        <w:tc>
          <w:tcPr>
            <w:tcW w:w="792" w:type="dxa"/>
          </w:tcPr>
          <w:p w14:paraId="3B529040" w14:textId="77777777" w:rsidR="00965725" w:rsidRDefault="007C58C2">
            <w:r>
              <w:t>_____</w:t>
            </w:r>
          </w:p>
        </w:tc>
        <w:tc>
          <w:tcPr>
            <w:tcW w:w="9288" w:type="dxa"/>
          </w:tcPr>
          <w:p w14:paraId="6974CA9A" w14:textId="77777777" w:rsidR="00965725" w:rsidRDefault="007C58C2">
            <w:r>
              <w:t>Licensing / Permits *</w:t>
            </w:r>
          </w:p>
        </w:tc>
      </w:tr>
      <w:tr w:rsidR="00965725" w14:paraId="52810B56" w14:textId="77777777">
        <w:tc>
          <w:tcPr>
            <w:tcW w:w="792" w:type="dxa"/>
          </w:tcPr>
          <w:p w14:paraId="0D25AB0D" w14:textId="77777777" w:rsidR="00965725" w:rsidRDefault="007C58C2">
            <w:r>
              <w:t>_____</w:t>
            </w:r>
          </w:p>
        </w:tc>
        <w:tc>
          <w:tcPr>
            <w:tcW w:w="9288" w:type="dxa"/>
          </w:tcPr>
          <w:p w14:paraId="791FC2CC" w14:textId="77777777" w:rsidR="00965725" w:rsidRDefault="007C58C2">
            <w:r>
              <w:t>Taxes *</w:t>
            </w:r>
          </w:p>
        </w:tc>
      </w:tr>
      <w:tr w:rsidR="00965725" w14:paraId="5BEDBA4E" w14:textId="77777777">
        <w:tc>
          <w:tcPr>
            <w:tcW w:w="792" w:type="dxa"/>
          </w:tcPr>
          <w:p w14:paraId="3B9CCC91" w14:textId="77777777" w:rsidR="00965725" w:rsidRDefault="007C58C2">
            <w:r>
              <w:t>_____</w:t>
            </w:r>
          </w:p>
        </w:tc>
        <w:tc>
          <w:tcPr>
            <w:tcW w:w="9288" w:type="dxa"/>
          </w:tcPr>
          <w:p w14:paraId="0960A6DA" w14:textId="77777777" w:rsidR="00965725" w:rsidRDefault="007C58C2">
            <w:r>
              <w:t>Rising costs on wages and materials *</w:t>
            </w:r>
          </w:p>
        </w:tc>
      </w:tr>
      <w:tr w:rsidR="00965725" w14:paraId="0ABCFFDE" w14:textId="77777777">
        <w:tc>
          <w:tcPr>
            <w:tcW w:w="792" w:type="dxa"/>
          </w:tcPr>
          <w:p w14:paraId="4A113C9E" w14:textId="77777777" w:rsidR="00965725" w:rsidRDefault="007C58C2">
            <w:r>
              <w:t>_____</w:t>
            </w:r>
          </w:p>
        </w:tc>
        <w:tc>
          <w:tcPr>
            <w:tcW w:w="9288" w:type="dxa"/>
          </w:tcPr>
          <w:p w14:paraId="124F6406" w14:textId="77777777" w:rsidR="00965725" w:rsidRDefault="007C58C2">
            <w:r>
              <w:t>Finding customers/clients/generating enough sales *</w:t>
            </w:r>
          </w:p>
        </w:tc>
      </w:tr>
      <w:tr w:rsidR="00965725" w14:paraId="08714128" w14:textId="77777777">
        <w:tc>
          <w:tcPr>
            <w:tcW w:w="792" w:type="dxa"/>
          </w:tcPr>
          <w:p w14:paraId="0FB09848" w14:textId="77777777" w:rsidR="00965725" w:rsidRDefault="007C58C2">
            <w:r>
              <w:t>_____</w:t>
            </w:r>
          </w:p>
        </w:tc>
        <w:tc>
          <w:tcPr>
            <w:tcW w:w="9288" w:type="dxa"/>
          </w:tcPr>
          <w:p w14:paraId="04CEB137" w14:textId="77777777" w:rsidR="00965725" w:rsidRDefault="007C58C2">
            <w:r>
              <w:t>Knowing what to do at each phase  *</w:t>
            </w:r>
          </w:p>
        </w:tc>
      </w:tr>
      <w:tr w:rsidR="00965725" w14:paraId="66592342" w14:textId="77777777">
        <w:tc>
          <w:tcPr>
            <w:tcW w:w="792" w:type="dxa"/>
          </w:tcPr>
          <w:p w14:paraId="7BDD5B84" w14:textId="77777777" w:rsidR="00965725" w:rsidRDefault="007C58C2">
            <w:r>
              <w:t>_____</w:t>
            </w:r>
          </w:p>
        </w:tc>
        <w:tc>
          <w:tcPr>
            <w:tcW w:w="9288" w:type="dxa"/>
          </w:tcPr>
          <w:p w14:paraId="760CDBCC" w14:textId="77777777" w:rsidR="00965725" w:rsidRDefault="007C58C2">
            <w:r>
              <w:t>Other (specify): __________________________________________________</w:t>
            </w:r>
          </w:p>
        </w:tc>
      </w:tr>
      <w:tr w:rsidR="00965725" w14:paraId="70E7F153" w14:textId="77777777">
        <w:tc>
          <w:tcPr>
            <w:tcW w:w="792" w:type="dxa"/>
          </w:tcPr>
          <w:p w14:paraId="04AA8873" w14:textId="77777777" w:rsidR="00965725" w:rsidRDefault="007C58C2">
            <w:r>
              <w:t>_____</w:t>
            </w:r>
          </w:p>
        </w:tc>
        <w:tc>
          <w:tcPr>
            <w:tcW w:w="9288" w:type="dxa"/>
          </w:tcPr>
          <w:p w14:paraId="1D4165B7" w14:textId="77777777" w:rsidR="00965725" w:rsidRDefault="007C58C2">
            <w:r>
              <w:t>Prefer not to answer</w:t>
            </w:r>
            <w:r>
              <w:rPr>
                <w:i/>
                <w:color w:val="A8A8A8"/>
                <w:sz w:val="20"/>
              </w:rPr>
              <w:tab/>
              <w:t>(Exclusive)</w:t>
            </w:r>
          </w:p>
        </w:tc>
      </w:tr>
    </w:tbl>
    <w:p w14:paraId="0D21E0CF" w14:textId="77777777" w:rsidR="00965725" w:rsidRDefault="007C58C2">
      <w:pPr>
        <w:spacing w:after="0"/>
      </w:pPr>
      <w:r>
        <w:rPr>
          <w:i/>
          <w:color w:val="A8A8A8"/>
          <w:sz w:val="20"/>
        </w:rPr>
        <w:t>Levels marked with * are randomized</w:t>
      </w:r>
    </w:p>
    <w:p w14:paraId="67BA2F27" w14:textId="77777777" w:rsidR="00965725" w:rsidRDefault="00965725"/>
    <w:p w14:paraId="6CAFCFB8" w14:textId="77777777" w:rsidR="00965725" w:rsidRDefault="007C58C2">
      <w:pPr>
        <w:keepNext/>
        <w:spacing w:after="40"/>
      </w:pPr>
      <w:r>
        <w:rPr>
          <w:b/>
        </w:rPr>
        <w:lastRenderedPageBreak/>
        <w:t>N17</w:t>
      </w:r>
    </w:p>
    <w:p w14:paraId="2FC0BCE8" w14:textId="77777777" w:rsidR="00965725" w:rsidRDefault="007C58C2">
      <w:pPr>
        <w:keepNext/>
        <w:spacing w:after="0"/>
      </w:pPr>
      <w:r>
        <w:t xml:space="preserve">Looking back, what would you do differently if you were starting your business today? </w:t>
      </w:r>
      <w:r>
        <w:br/>
      </w:r>
    </w:p>
    <w:p w14:paraId="101BDBE3" w14:textId="77777777" w:rsidR="00965725" w:rsidRDefault="007C58C2">
      <w:pPr>
        <w:keepNext/>
        <w:spacing w:after="0"/>
      </w:pPr>
      <w:r>
        <w:rPr>
          <w:i/>
          <w:color w:val="A8A8A8"/>
          <w:sz w:val="20"/>
        </w:rPr>
        <w:t>Please do not enter personally identifying information (e.g., name, email address, phone number, mailing address), as anything you enter may be shared with the sponsor of this research.</w:t>
      </w:r>
      <w:r>
        <w:rPr>
          <w:i/>
          <w:color w:val="A8A8A8"/>
          <w:sz w:val="20"/>
        </w:rPr>
        <w:br/>
      </w:r>
    </w:p>
    <w:p w14:paraId="17CF5182" w14:textId="77777777" w:rsidR="00965725" w:rsidRDefault="007C58C2">
      <w:pPr>
        <w:keepNext/>
        <w:keepLines/>
        <w:spacing w:after="0"/>
      </w:pPr>
      <w:r>
        <w:t>__________________________________________________</w:t>
      </w:r>
      <w:r>
        <w:br/>
        <w:t>__________________________________________________</w:t>
      </w:r>
      <w:r>
        <w:br/>
        <w:t>__________________________________________________</w:t>
      </w:r>
      <w:r>
        <w:br/>
        <w:t>__________________________________________________</w:t>
      </w:r>
      <w:r>
        <w:br/>
        <w:t>__________________________________________________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525112E5" w14:textId="77777777">
        <w:tc>
          <w:tcPr>
            <w:tcW w:w="792" w:type="dxa"/>
          </w:tcPr>
          <w:p w14:paraId="0776AAFE" w14:textId="77777777" w:rsidR="00965725" w:rsidRDefault="007C58C2">
            <w:r>
              <w:t>❑</w:t>
            </w:r>
            <w:r>
              <w:rPr>
                <w:sz w:val="20"/>
                <w:vertAlign w:val="subscript"/>
              </w:rPr>
              <w:t xml:space="preserve">   -8</w:t>
            </w:r>
          </w:p>
        </w:tc>
        <w:tc>
          <w:tcPr>
            <w:tcW w:w="9288" w:type="dxa"/>
          </w:tcPr>
          <w:p w14:paraId="6E8A7FAD" w14:textId="77777777" w:rsidR="00965725" w:rsidRDefault="007C58C2">
            <w:r>
              <w:t>Prefer not to answer</w:t>
            </w:r>
          </w:p>
        </w:tc>
      </w:tr>
      <w:tr w:rsidR="00965725" w14:paraId="089E0574" w14:textId="77777777">
        <w:tc>
          <w:tcPr>
            <w:tcW w:w="792" w:type="dxa"/>
          </w:tcPr>
          <w:p w14:paraId="0B4ECF8F" w14:textId="77777777" w:rsidR="00965725" w:rsidRDefault="007C58C2">
            <w:r>
              <w:t>❑</w:t>
            </w:r>
            <w:r>
              <w:rPr>
                <w:sz w:val="20"/>
                <w:vertAlign w:val="subscript"/>
              </w:rPr>
              <w:t xml:space="preserve">   -9</w:t>
            </w:r>
          </w:p>
        </w:tc>
        <w:tc>
          <w:tcPr>
            <w:tcW w:w="9288" w:type="dxa"/>
          </w:tcPr>
          <w:p w14:paraId="697D57CB" w14:textId="77777777" w:rsidR="00965725" w:rsidRDefault="007C58C2">
            <w:r>
              <w:t>Not sure</w:t>
            </w:r>
          </w:p>
        </w:tc>
      </w:tr>
    </w:tbl>
    <w:p w14:paraId="3143EC89" w14:textId="77777777" w:rsidR="00965725" w:rsidRDefault="00965725"/>
    <w:p w14:paraId="15D622DB" w14:textId="77777777" w:rsidR="00965725" w:rsidRDefault="007C58C2">
      <w:pPr>
        <w:keepNext/>
        <w:spacing w:after="40"/>
      </w:pPr>
      <w:r>
        <w:rPr>
          <w:b/>
        </w:rPr>
        <w:t>Q28</w:t>
      </w:r>
    </w:p>
    <w:p w14:paraId="5972ECB4" w14:textId="2C78A2A0" w:rsidR="00965725" w:rsidRDefault="007C58C2">
      <w:pPr>
        <w:keepNext/>
        <w:spacing w:after="0"/>
      </w:pPr>
      <w:r>
        <w:t>What are the biggest financial barriers to growing your business?</w:t>
      </w:r>
      <w:r>
        <w:br/>
      </w:r>
      <w:r>
        <w:rPr>
          <w:i/>
          <w:color w:val="A8A8A8"/>
          <w:sz w:val="20"/>
        </w:rPr>
        <w:t>Select top 3</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5A5239E0" w14:textId="77777777">
        <w:tc>
          <w:tcPr>
            <w:tcW w:w="792" w:type="dxa"/>
          </w:tcPr>
          <w:p w14:paraId="28EF9DD8" w14:textId="77777777" w:rsidR="00965725" w:rsidRDefault="007C58C2">
            <w:r>
              <w:t>❑</w:t>
            </w:r>
            <w:r>
              <w:rPr>
                <w:sz w:val="20"/>
                <w:vertAlign w:val="subscript"/>
              </w:rPr>
              <w:t xml:space="preserve">   1</w:t>
            </w:r>
          </w:p>
        </w:tc>
        <w:tc>
          <w:tcPr>
            <w:tcW w:w="9288" w:type="dxa"/>
          </w:tcPr>
          <w:p w14:paraId="0B8722E4" w14:textId="77777777" w:rsidR="00965725" w:rsidRDefault="007C58C2">
            <w:r>
              <w:t>Limited cash flow *</w:t>
            </w:r>
          </w:p>
        </w:tc>
      </w:tr>
      <w:tr w:rsidR="00965725" w14:paraId="2B51D962" w14:textId="77777777">
        <w:tc>
          <w:tcPr>
            <w:tcW w:w="792" w:type="dxa"/>
          </w:tcPr>
          <w:p w14:paraId="1F83374B" w14:textId="77777777" w:rsidR="00965725" w:rsidRDefault="007C58C2">
            <w:r>
              <w:t>❑</w:t>
            </w:r>
            <w:r>
              <w:rPr>
                <w:sz w:val="20"/>
                <w:vertAlign w:val="subscript"/>
              </w:rPr>
              <w:t xml:space="preserve">   2</w:t>
            </w:r>
          </w:p>
        </w:tc>
        <w:tc>
          <w:tcPr>
            <w:tcW w:w="9288" w:type="dxa"/>
          </w:tcPr>
          <w:p w14:paraId="07ED07D3" w14:textId="77777777" w:rsidR="00965725" w:rsidRDefault="007C58C2">
            <w:r>
              <w:t>Access to capital / funding *</w:t>
            </w:r>
          </w:p>
        </w:tc>
      </w:tr>
      <w:tr w:rsidR="00965725" w14:paraId="4CD3AB2E" w14:textId="77777777">
        <w:tc>
          <w:tcPr>
            <w:tcW w:w="792" w:type="dxa"/>
          </w:tcPr>
          <w:p w14:paraId="7E0D531F" w14:textId="77777777" w:rsidR="00965725" w:rsidRDefault="007C58C2">
            <w:r>
              <w:t>❑</w:t>
            </w:r>
            <w:r>
              <w:rPr>
                <w:sz w:val="20"/>
                <w:vertAlign w:val="subscript"/>
              </w:rPr>
              <w:t xml:space="preserve">   3</w:t>
            </w:r>
          </w:p>
        </w:tc>
        <w:tc>
          <w:tcPr>
            <w:tcW w:w="9288" w:type="dxa"/>
          </w:tcPr>
          <w:p w14:paraId="603ADA40" w14:textId="77777777" w:rsidR="00965725" w:rsidRDefault="007C58C2">
            <w:r>
              <w:t>Existing level of debt *</w:t>
            </w:r>
          </w:p>
        </w:tc>
      </w:tr>
      <w:tr w:rsidR="00965725" w14:paraId="11E03907" w14:textId="77777777">
        <w:tc>
          <w:tcPr>
            <w:tcW w:w="792" w:type="dxa"/>
          </w:tcPr>
          <w:p w14:paraId="6F5AED0F" w14:textId="77777777" w:rsidR="00965725" w:rsidRDefault="007C58C2">
            <w:r>
              <w:t>❑</w:t>
            </w:r>
            <w:r>
              <w:rPr>
                <w:sz w:val="20"/>
                <w:vertAlign w:val="subscript"/>
              </w:rPr>
              <w:t xml:space="preserve">   4</w:t>
            </w:r>
          </w:p>
        </w:tc>
        <w:tc>
          <w:tcPr>
            <w:tcW w:w="9288" w:type="dxa"/>
          </w:tcPr>
          <w:p w14:paraId="0E454121" w14:textId="77777777" w:rsidR="00965725" w:rsidRDefault="007C58C2">
            <w:r>
              <w:t>Pricing pressure of goods / services *</w:t>
            </w:r>
          </w:p>
        </w:tc>
      </w:tr>
      <w:tr w:rsidR="00965725" w14:paraId="20010661" w14:textId="77777777">
        <w:tc>
          <w:tcPr>
            <w:tcW w:w="792" w:type="dxa"/>
          </w:tcPr>
          <w:p w14:paraId="61F87132" w14:textId="77777777" w:rsidR="00965725" w:rsidRDefault="007C58C2">
            <w:r>
              <w:t>❑</w:t>
            </w:r>
            <w:r>
              <w:rPr>
                <w:sz w:val="20"/>
                <w:vertAlign w:val="subscript"/>
              </w:rPr>
              <w:t xml:space="preserve">   5</w:t>
            </w:r>
          </w:p>
        </w:tc>
        <w:tc>
          <w:tcPr>
            <w:tcW w:w="9288" w:type="dxa"/>
          </w:tcPr>
          <w:p w14:paraId="131B7916" w14:textId="77777777" w:rsidR="00965725" w:rsidRDefault="007C58C2">
            <w:r>
              <w:t>Existing expenses *</w:t>
            </w:r>
          </w:p>
        </w:tc>
      </w:tr>
      <w:tr w:rsidR="00965725" w14:paraId="6856A267" w14:textId="77777777">
        <w:tc>
          <w:tcPr>
            <w:tcW w:w="792" w:type="dxa"/>
          </w:tcPr>
          <w:p w14:paraId="625E725B" w14:textId="77777777" w:rsidR="00965725" w:rsidRDefault="007C58C2">
            <w:r>
              <w:t>❑</w:t>
            </w:r>
            <w:r>
              <w:rPr>
                <w:sz w:val="20"/>
                <w:vertAlign w:val="subscript"/>
              </w:rPr>
              <w:t xml:space="preserve">   6</w:t>
            </w:r>
          </w:p>
        </w:tc>
        <w:tc>
          <w:tcPr>
            <w:tcW w:w="9288" w:type="dxa"/>
          </w:tcPr>
          <w:p w14:paraId="5C55F2F6" w14:textId="77777777" w:rsidR="00965725" w:rsidRDefault="007C58C2">
            <w:r>
              <w:t>Employee wages *</w:t>
            </w:r>
          </w:p>
        </w:tc>
      </w:tr>
      <w:tr w:rsidR="00965725" w14:paraId="1D43CCE2" w14:textId="77777777">
        <w:tc>
          <w:tcPr>
            <w:tcW w:w="792" w:type="dxa"/>
          </w:tcPr>
          <w:p w14:paraId="5EA13DDB" w14:textId="77777777" w:rsidR="00965725" w:rsidRDefault="007C58C2">
            <w:r>
              <w:t>❑</w:t>
            </w:r>
            <w:r>
              <w:rPr>
                <w:sz w:val="20"/>
                <w:vertAlign w:val="subscript"/>
              </w:rPr>
              <w:t xml:space="preserve">   7</w:t>
            </w:r>
          </w:p>
        </w:tc>
        <w:tc>
          <w:tcPr>
            <w:tcW w:w="9288" w:type="dxa"/>
          </w:tcPr>
          <w:p w14:paraId="6ACEDEBC" w14:textId="77777777" w:rsidR="00965725" w:rsidRDefault="007C58C2">
            <w:r>
              <w:t>Other (specify): __________________________________________________</w:t>
            </w:r>
          </w:p>
        </w:tc>
      </w:tr>
      <w:tr w:rsidR="00965725" w14:paraId="6D18D8E4" w14:textId="77777777">
        <w:tc>
          <w:tcPr>
            <w:tcW w:w="792" w:type="dxa"/>
          </w:tcPr>
          <w:p w14:paraId="4D17B3DF" w14:textId="77777777" w:rsidR="00965725" w:rsidRDefault="007C58C2">
            <w:r>
              <w:t>❑</w:t>
            </w:r>
            <w:r>
              <w:rPr>
                <w:sz w:val="20"/>
                <w:vertAlign w:val="subscript"/>
              </w:rPr>
              <w:t xml:space="preserve">   9</w:t>
            </w:r>
          </w:p>
        </w:tc>
        <w:tc>
          <w:tcPr>
            <w:tcW w:w="9288" w:type="dxa"/>
          </w:tcPr>
          <w:p w14:paraId="215C4D94" w14:textId="77777777" w:rsidR="00965725" w:rsidRDefault="007C58C2">
            <w:r>
              <w:t>Prefer not to answer</w:t>
            </w:r>
            <w:r>
              <w:rPr>
                <w:i/>
                <w:color w:val="A8A8A8"/>
                <w:sz w:val="20"/>
              </w:rPr>
              <w:tab/>
              <w:t>(Exclusive)</w:t>
            </w:r>
          </w:p>
        </w:tc>
      </w:tr>
    </w:tbl>
    <w:p w14:paraId="6D459085" w14:textId="77777777" w:rsidR="00965725" w:rsidRDefault="007C58C2">
      <w:pPr>
        <w:spacing w:after="0"/>
      </w:pPr>
      <w:r>
        <w:rPr>
          <w:i/>
          <w:color w:val="A8A8A8"/>
          <w:sz w:val="20"/>
        </w:rPr>
        <w:t>Levels marked with * are randomized</w:t>
      </w:r>
    </w:p>
    <w:p w14:paraId="20C63B86" w14:textId="77777777" w:rsidR="00965725" w:rsidRDefault="00965725"/>
    <w:p w14:paraId="6FE64B3C" w14:textId="77777777" w:rsidR="00965725" w:rsidRDefault="007C58C2">
      <w:pPr>
        <w:keepNext/>
        <w:spacing w:after="40"/>
      </w:pPr>
      <w:r>
        <w:rPr>
          <w:b/>
        </w:rPr>
        <w:t>Q29</w:t>
      </w:r>
    </w:p>
    <w:p w14:paraId="08DD3E22" w14:textId="2AE19E0A" w:rsidR="00965725" w:rsidRDefault="007C58C2">
      <w:pPr>
        <w:keepNext/>
        <w:spacing w:after="0"/>
      </w:pPr>
      <w:r>
        <w:t>What is the top thing you’d use capital for if it were easier to access?</w:t>
      </w:r>
      <w:r>
        <w:br/>
      </w:r>
      <w:r>
        <w:rPr>
          <w:i/>
          <w:color w:val="A8A8A8"/>
          <w:sz w:val="20"/>
        </w:rPr>
        <w:t>Select one</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6B1B7A42" w14:textId="77777777">
        <w:tc>
          <w:tcPr>
            <w:tcW w:w="792" w:type="dxa"/>
          </w:tcPr>
          <w:p w14:paraId="2AA5458A" w14:textId="77777777" w:rsidR="00965725" w:rsidRDefault="007C58C2">
            <w:r>
              <w:t>❍</w:t>
            </w:r>
            <w:r>
              <w:rPr>
                <w:sz w:val="20"/>
                <w:vertAlign w:val="subscript"/>
              </w:rPr>
              <w:t xml:space="preserve">   1</w:t>
            </w:r>
          </w:p>
        </w:tc>
        <w:tc>
          <w:tcPr>
            <w:tcW w:w="9288" w:type="dxa"/>
          </w:tcPr>
          <w:p w14:paraId="216998E6" w14:textId="77777777" w:rsidR="00965725" w:rsidRDefault="007C58C2">
            <w:r>
              <w:t>Marketing my business online (social media, ads, promotions, etc.) *</w:t>
            </w:r>
          </w:p>
        </w:tc>
      </w:tr>
      <w:tr w:rsidR="00965725" w14:paraId="5115899D" w14:textId="77777777">
        <w:tc>
          <w:tcPr>
            <w:tcW w:w="792" w:type="dxa"/>
          </w:tcPr>
          <w:p w14:paraId="182E137D" w14:textId="77777777" w:rsidR="00965725" w:rsidRDefault="007C58C2">
            <w:r>
              <w:t>❍</w:t>
            </w:r>
            <w:r>
              <w:rPr>
                <w:sz w:val="20"/>
                <w:vertAlign w:val="subscript"/>
              </w:rPr>
              <w:t xml:space="preserve">   2</w:t>
            </w:r>
          </w:p>
        </w:tc>
        <w:tc>
          <w:tcPr>
            <w:tcW w:w="9288" w:type="dxa"/>
          </w:tcPr>
          <w:p w14:paraId="3AAE7043" w14:textId="77777777" w:rsidR="00965725" w:rsidRDefault="007C58C2">
            <w:r>
              <w:t>Marketing my business using traditional media (print, radio, tv, promotions, etc.) *</w:t>
            </w:r>
          </w:p>
        </w:tc>
      </w:tr>
      <w:tr w:rsidR="00965725" w14:paraId="403EE3E9" w14:textId="77777777">
        <w:tc>
          <w:tcPr>
            <w:tcW w:w="792" w:type="dxa"/>
          </w:tcPr>
          <w:p w14:paraId="424D2C9E" w14:textId="77777777" w:rsidR="00965725" w:rsidRDefault="007C58C2">
            <w:r>
              <w:t>❍</w:t>
            </w:r>
            <w:r>
              <w:rPr>
                <w:sz w:val="20"/>
                <w:vertAlign w:val="subscript"/>
              </w:rPr>
              <w:t xml:space="preserve">   3</w:t>
            </w:r>
          </w:p>
        </w:tc>
        <w:tc>
          <w:tcPr>
            <w:tcW w:w="9288" w:type="dxa"/>
          </w:tcPr>
          <w:p w14:paraId="25B58869" w14:textId="77777777" w:rsidR="00965725" w:rsidRDefault="007C58C2">
            <w:r>
              <w:t>Hiring employees *</w:t>
            </w:r>
          </w:p>
        </w:tc>
      </w:tr>
      <w:tr w:rsidR="00965725" w14:paraId="78CC0AF5" w14:textId="77777777">
        <w:tc>
          <w:tcPr>
            <w:tcW w:w="792" w:type="dxa"/>
          </w:tcPr>
          <w:p w14:paraId="47BA2B39" w14:textId="77777777" w:rsidR="00965725" w:rsidRDefault="007C58C2">
            <w:r>
              <w:t>❍</w:t>
            </w:r>
            <w:r>
              <w:rPr>
                <w:sz w:val="20"/>
                <w:vertAlign w:val="subscript"/>
              </w:rPr>
              <w:t xml:space="preserve">   4</w:t>
            </w:r>
          </w:p>
        </w:tc>
        <w:tc>
          <w:tcPr>
            <w:tcW w:w="9288" w:type="dxa"/>
          </w:tcPr>
          <w:p w14:paraId="4C1911C8" w14:textId="77777777" w:rsidR="00965725" w:rsidRDefault="007C58C2">
            <w:r>
              <w:t>Developing new products / Services *</w:t>
            </w:r>
          </w:p>
        </w:tc>
      </w:tr>
      <w:tr w:rsidR="00965725" w14:paraId="14103FFA" w14:textId="77777777">
        <w:tc>
          <w:tcPr>
            <w:tcW w:w="792" w:type="dxa"/>
          </w:tcPr>
          <w:p w14:paraId="46CD4906" w14:textId="77777777" w:rsidR="00965725" w:rsidRDefault="007C58C2">
            <w:r>
              <w:t>❍</w:t>
            </w:r>
            <w:r>
              <w:rPr>
                <w:sz w:val="20"/>
                <w:vertAlign w:val="subscript"/>
              </w:rPr>
              <w:t xml:space="preserve">   5</w:t>
            </w:r>
          </w:p>
        </w:tc>
        <w:tc>
          <w:tcPr>
            <w:tcW w:w="9288" w:type="dxa"/>
          </w:tcPr>
          <w:p w14:paraId="4C7733EF" w14:textId="77777777" w:rsidR="00965725" w:rsidRDefault="007C58C2">
            <w:r>
              <w:t>Finding office / Retail space *</w:t>
            </w:r>
          </w:p>
        </w:tc>
      </w:tr>
      <w:tr w:rsidR="00965725" w14:paraId="3E58DAA6" w14:textId="77777777">
        <w:tc>
          <w:tcPr>
            <w:tcW w:w="792" w:type="dxa"/>
          </w:tcPr>
          <w:p w14:paraId="4E731FBA" w14:textId="77777777" w:rsidR="00965725" w:rsidRDefault="007C58C2">
            <w:r>
              <w:t>❍</w:t>
            </w:r>
            <w:r>
              <w:rPr>
                <w:sz w:val="20"/>
                <w:vertAlign w:val="subscript"/>
              </w:rPr>
              <w:t xml:space="preserve">   6</w:t>
            </w:r>
          </w:p>
        </w:tc>
        <w:tc>
          <w:tcPr>
            <w:tcW w:w="9288" w:type="dxa"/>
          </w:tcPr>
          <w:p w14:paraId="31950E78" w14:textId="77777777" w:rsidR="00965725" w:rsidRDefault="007C58C2">
            <w:r>
              <w:t>Creating my website *</w:t>
            </w:r>
          </w:p>
        </w:tc>
      </w:tr>
      <w:tr w:rsidR="00965725" w14:paraId="638F5F6C" w14:textId="77777777">
        <w:tc>
          <w:tcPr>
            <w:tcW w:w="792" w:type="dxa"/>
          </w:tcPr>
          <w:p w14:paraId="71C8EFF6" w14:textId="77777777" w:rsidR="00965725" w:rsidRDefault="007C58C2">
            <w:r>
              <w:t>❍</w:t>
            </w:r>
            <w:r>
              <w:rPr>
                <w:sz w:val="20"/>
                <w:vertAlign w:val="subscript"/>
              </w:rPr>
              <w:t xml:space="preserve">   7</w:t>
            </w:r>
          </w:p>
        </w:tc>
        <w:tc>
          <w:tcPr>
            <w:tcW w:w="9288" w:type="dxa"/>
          </w:tcPr>
          <w:p w14:paraId="44AAB285" w14:textId="77777777" w:rsidR="00965725" w:rsidRDefault="007C58C2">
            <w:r>
              <w:t>Obtaining licenses / Permits / Taxes *</w:t>
            </w:r>
          </w:p>
        </w:tc>
      </w:tr>
      <w:tr w:rsidR="00965725" w14:paraId="179B63B1" w14:textId="77777777">
        <w:tc>
          <w:tcPr>
            <w:tcW w:w="792" w:type="dxa"/>
          </w:tcPr>
          <w:p w14:paraId="0E4C9A8A" w14:textId="77777777" w:rsidR="00965725" w:rsidRDefault="007C58C2">
            <w:r>
              <w:t>❍</w:t>
            </w:r>
            <w:r>
              <w:rPr>
                <w:sz w:val="20"/>
                <w:vertAlign w:val="subscript"/>
              </w:rPr>
              <w:t xml:space="preserve">   8</w:t>
            </w:r>
          </w:p>
        </w:tc>
        <w:tc>
          <w:tcPr>
            <w:tcW w:w="9288" w:type="dxa"/>
          </w:tcPr>
          <w:p w14:paraId="2BD14D9E" w14:textId="77777777" w:rsidR="00965725" w:rsidRDefault="007C58C2">
            <w:r>
              <w:t>Hiring a consultant *</w:t>
            </w:r>
          </w:p>
        </w:tc>
      </w:tr>
      <w:tr w:rsidR="00965725" w14:paraId="6E1A0789" w14:textId="77777777">
        <w:tc>
          <w:tcPr>
            <w:tcW w:w="792" w:type="dxa"/>
          </w:tcPr>
          <w:p w14:paraId="3F4C471B" w14:textId="77777777" w:rsidR="00965725" w:rsidRDefault="007C58C2">
            <w:r>
              <w:t>❍</w:t>
            </w:r>
            <w:r>
              <w:rPr>
                <w:sz w:val="20"/>
                <w:vertAlign w:val="subscript"/>
              </w:rPr>
              <w:t xml:space="preserve">   11</w:t>
            </w:r>
          </w:p>
        </w:tc>
        <w:tc>
          <w:tcPr>
            <w:tcW w:w="9288" w:type="dxa"/>
          </w:tcPr>
          <w:p w14:paraId="6C50AD6C" w14:textId="77777777" w:rsidR="00965725" w:rsidRDefault="007C58C2">
            <w:r>
              <w:t>Equipment and inventory *</w:t>
            </w:r>
          </w:p>
        </w:tc>
      </w:tr>
      <w:tr w:rsidR="00965725" w14:paraId="4E4C6D31" w14:textId="77777777">
        <w:tc>
          <w:tcPr>
            <w:tcW w:w="792" w:type="dxa"/>
          </w:tcPr>
          <w:p w14:paraId="77A003FC" w14:textId="77777777" w:rsidR="00965725" w:rsidRDefault="007C58C2">
            <w:r>
              <w:t>❍</w:t>
            </w:r>
            <w:r>
              <w:rPr>
                <w:sz w:val="20"/>
                <w:vertAlign w:val="subscript"/>
              </w:rPr>
              <w:t xml:space="preserve">   12</w:t>
            </w:r>
          </w:p>
        </w:tc>
        <w:tc>
          <w:tcPr>
            <w:tcW w:w="9288" w:type="dxa"/>
          </w:tcPr>
          <w:p w14:paraId="50C5C611" w14:textId="77777777" w:rsidR="00965725" w:rsidRDefault="007C58C2">
            <w:r>
              <w:t>Purchasing software *</w:t>
            </w:r>
          </w:p>
        </w:tc>
      </w:tr>
      <w:tr w:rsidR="00965725" w14:paraId="42C343CF" w14:textId="77777777">
        <w:tc>
          <w:tcPr>
            <w:tcW w:w="792" w:type="dxa"/>
          </w:tcPr>
          <w:p w14:paraId="6505C3AB" w14:textId="77777777" w:rsidR="00965725" w:rsidRDefault="007C58C2">
            <w:r>
              <w:t>❍</w:t>
            </w:r>
            <w:r>
              <w:rPr>
                <w:sz w:val="20"/>
                <w:vertAlign w:val="subscript"/>
              </w:rPr>
              <w:t xml:space="preserve">   97</w:t>
            </w:r>
          </w:p>
        </w:tc>
        <w:tc>
          <w:tcPr>
            <w:tcW w:w="9288" w:type="dxa"/>
          </w:tcPr>
          <w:p w14:paraId="29307347" w14:textId="77777777" w:rsidR="00965725" w:rsidRDefault="007C58C2">
            <w:r>
              <w:t>Other (specify): __________________________________________________</w:t>
            </w:r>
          </w:p>
        </w:tc>
      </w:tr>
      <w:tr w:rsidR="00965725" w14:paraId="36DAB089" w14:textId="77777777">
        <w:tc>
          <w:tcPr>
            <w:tcW w:w="792" w:type="dxa"/>
          </w:tcPr>
          <w:p w14:paraId="580D2DF2" w14:textId="77777777" w:rsidR="00965725" w:rsidRDefault="007C58C2">
            <w:r>
              <w:t>❍</w:t>
            </w:r>
            <w:r>
              <w:rPr>
                <w:sz w:val="20"/>
                <w:vertAlign w:val="subscript"/>
              </w:rPr>
              <w:t xml:space="preserve">   99</w:t>
            </w:r>
          </w:p>
        </w:tc>
        <w:tc>
          <w:tcPr>
            <w:tcW w:w="9288" w:type="dxa"/>
          </w:tcPr>
          <w:p w14:paraId="0CA87D46" w14:textId="77777777" w:rsidR="00965725" w:rsidRDefault="007C58C2">
            <w:r>
              <w:t>Prefer not to answer</w:t>
            </w:r>
          </w:p>
        </w:tc>
      </w:tr>
    </w:tbl>
    <w:p w14:paraId="7EB343E5" w14:textId="77777777" w:rsidR="00965725" w:rsidRDefault="007C58C2">
      <w:pPr>
        <w:spacing w:after="0"/>
      </w:pPr>
      <w:r>
        <w:rPr>
          <w:i/>
          <w:color w:val="A8A8A8"/>
          <w:sz w:val="20"/>
        </w:rPr>
        <w:t>Levels marked with * are randomized</w:t>
      </w:r>
    </w:p>
    <w:p w14:paraId="3E409703" w14:textId="77777777" w:rsidR="00965725" w:rsidRDefault="00965725"/>
    <w:p w14:paraId="4EEE1A71" w14:textId="77777777" w:rsidR="00965725" w:rsidRDefault="007C58C2">
      <w:pPr>
        <w:keepNext/>
        <w:spacing w:after="40"/>
      </w:pPr>
      <w:r>
        <w:rPr>
          <w:b/>
        </w:rPr>
        <w:t>Q32</w:t>
      </w:r>
    </w:p>
    <w:p w14:paraId="1F793E6A" w14:textId="77777777" w:rsidR="00965725" w:rsidRDefault="007C58C2">
      <w:pPr>
        <w:keepNext/>
        <w:spacing w:after="0"/>
      </w:pPr>
      <w:r>
        <w:t xml:space="preserve">Where did you make your </w:t>
      </w:r>
      <w:r>
        <w:rPr>
          <w:b/>
        </w:rPr>
        <w:t>first sale</w:t>
      </w:r>
      <w:r>
        <w:t>?</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7E7C3B94" w14:textId="77777777">
        <w:tc>
          <w:tcPr>
            <w:tcW w:w="792" w:type="dxa"/>
          </w:tcPr>
          <w:p w14:paraId="095C286D" w14:textId="77777777" w:rsidR="00965725" w:rsidRDefault="007C58C2">
            <w:r>
              <w:t>❍</w:t>
            </w:r>
            <w:r>
              <w:rPr>
                <w:sz w:val="20"/>
                <w:vertAlign w:val="subscript"/>
              </w:rPr>
              <w:t xml:space="preserve">   1</w:t>
            </w:r>
          </w:p>
        </w:tc>
        <w:tc>
          <w:tcPr>
            <w:tcW w:w="9288" w:type="dxa"/>
          </w:tcPr>
          <w:p w14:paraId="2F878EC0" w14:textId="77777777" w:rsidR="00965725" w:rsidRDefault="007C58C2">
            <w:r>
              <w:t xml:space="preserve">My first sale was made </w:t>
            </w:r>
            <w:r>
              <w:rPr>
                <w:b/>
              </w:rPr>
              <w:t>on my website</w:t>
            </w:r>
          </w:p>
        </w:tc>
      </w:tr>
      <w:tr w:rsidR="00965725" w14:paraId="1FCC0F97" w14:textId="77777777">
        <w:tc>
          <w:tcPr>
            <w:tcW w:w="792" w:type="dxa"/>
          </w:tcPr>
          <w:p w14:paraId="7F06A92D" w14:textId="77777777" w:rsidR="00965725" w:rsidRDefault="007C58C2">
            <w:r>
              <w:t>❍</w:t>
            </w:r>
            <w:r>
              <w:rPr>
                <w:sz w:val="20"/>
                <w:vertAlign w:val="subscript"/>
              </w:rPr>
              <w:t xml:space="preserve">   2</w:t>
            </w:r>
          </w:p>
        </w:tc>
        <w:tc>
          <w:tcPr>
            <w:tcW w:w="9288" w:type="dxa"/>
          </w:tcPr>
          <w:p w14:paraId="3D9532D6" w14:textId="77777777" w:rsidR="00965725" w:rsidRDefault="007C58C2">
            <w:r>
              <w:t xml:space="preserve">My first sale was made </w:t>
            </w:r>
            <w:r>
              <w:rPr>
                <w:b/>
              </w:rPr>
              <w:t>on social media</w:t>
            </w:r>
          </w:p>
        </w:tc>
      </w:tr>
      <w:tr w:rsidR="00965725" w14:paraId="23FBFF5E" w14:textId="77777777">
        <w:tc>
          <w:tcPr>
            <w:tcW w:w="792" w:type="dxa"/>
          </w:tcPr>
          <w:p w14:paraId="727ED125" w14:textId="77777777" w:rsidR="00965725" w:rsidRDefault="007C58C2">
            <w:r>
              <w:t>❍</w:t>
            </w:r>
            <w:r>
              <w:rPr>
                <w:sz w:val="20"/>
                <w:vertAlign w:val="subscript"/>
              </w:rPr>
              <w:t xml:space="preserve">   3</w:t>
            </w:r>
          </w:p>
        </w:tc>
        <w:tc>
          <w:tcPr>
            <w:tcW w:w="9288" w:type="dxa"/>
          </w:tcPr>
          <w:p w14:paraId="062A689D" w14:textId="77777777" w:rsidR="00965725" w:rsidRDefault="007C58C2">
            <w:r>
              <w:t xml:space="preserve">My first sale was made </w:t>
            </w:r>
            <w:r>
              <w:rPr>
                <w:b/>
              </w:rPr>
              <w:t>in a physical location I own/lease</w:t>
            </w:r>
          </w:p>
        </w:tc>
      </w:tr>
      <w:tr w:rsidR="00965725" w14:paraId="178377A5" w14:textId="77777777">
        <w:tc>
          <w:tcPr>
            <w:tcW w:w="792" w:type="dxa"/>
          </w:tcPr>
          <w:p w14:paraId="158072B2" w14:textId="77777777" w:rsidR="00965725" w:rsidRDefault="007C58C2">
            <w:r>
              <w:t>❍</w:t>
            </w:r>
            <w:r>
              <w:rPr>
                <w:sz w:val="20"/>
                <w:vertAlign w:val="subscript"/>
              </w:rPr>
              <w:t xml:space="preserve">   4</w:t>
            </w:r>
          </w:p>
        </w:tc>
        <w:tc>
          <w:tcPr>
            <w:tcW w:w="9288" w:type="dxa"/>
          </w:tcPr>
          <w:p w14:paraId="7BBCDD51" w14:textId="77777777" w:rsidR="00965725" w:rsidRDefault="007C58C2">
            <w:r>
              <w:t xml:space="preserve">My first sale was made </w:t>
            </w:r>
            <w:r>
              <w:rPr>
                <w:b/>
              </w:rPr>
              <w:t>at an in-person event</w:t>
            </w:r>
          </w:p>
        </w:tc>
      </w:tr>
      <w:tr w:rsidR="00965725" w14:paraId="4EAE0455" w14:textId="77777777">
        <w:tc>
          <w:tcPr>
            <w:tcW w:w="792" w:type="dxa"/>
          </w:tcPr>
          <w:p w14:paraId="2991BB4D" w14:textId="77777777" w:rsidR="00965725" w:rsidRDefault="007C58C2">
            <w:r>
              <w:t>❍</w:t>
            </w:r>
            <w:r>
              <w:rPr>
                <w:sz w:val="20"/>
                <w:vertAlign w:val="subscript"/>
              </w:rPr>
              <w:t xml:space="preserve">   5</w:t>
            </w:r>
          </w:p>
        </w:tc>
        <w:tc>
          <w:tcPr>
            <w:tcW w:w="9288" w:type="dxa"/>
          </w:tcPr>
          <w:p w14:paraId="56CB41F4" w14:textId="77777777" w:rsidR="00965725" w:rsidRDefault="007C58C2">
            <w:r>
              <w:t xml:space="preserve">My first sale was made </w:t>
            </w:r>
            <w:r>
              <w:rPr>
                <w:b/>
              </w:rPr>
              <w:t>over the phone or email</w:t>
            </w:r>
          </w:p>
        </w:tc>
      </w:tr>
      <w:tr w:rsidR="00965725" w14:paraId="3947507D" w14:textId="77777777">
        <w:tc>
          <w:tcPr>
            <w:tcW w:w="792" w:type="dxa"/>
          </w:tcPr>
          <w:p w14:paraId="04E910CB" w14:textId="77777777" w:rsidR="00965725" w:rsidRDefault="007C58C2">
            <w:r>
              <w:t>❍</w:t>
            </w:r>
            <w:r>
              <w:rPr>
                <w:sz w:val="20"/>
                <w:vertAlign w:val="subscript"/>
              </w:rPr>
              <w:t xml:space="preserve">   6</w:t>
            </w:r>
          </w:p>
        </w:tc>
        <w:tc>
          <w:tcPr>
            <w:tcW w:w="9288" w:type="dxa"/>
          </w:tcPr>
          <w:p w14:paraId="7C35DC09" w14:textId="77777777" w:rsidR="00965725" w:rsidRDefault="007C58C2">
            <w:r>
              <w:t xml:space="preserve">My first sale was made </w:t>
            </w:r>
            <w:r>
              <w:rPr>
                <w:b/>
              </w:rPr>
              <w:t>somewhere else</w:t>
            </w:r>
          </w:p>
        </w:tc>
      </w:tr>
      <w:tr w:rsidR="00965725" w14:paraId="52F200B3" w14:textId="77777777">
        <w:tc>
          <w:tcPr>
            <w:tcW w:w="792" w:type="dxa"/>
          </w:tcPr>
          <w:p w14:paraId="7FE791C4" w14:textId="77777777" w:rsidR="00965725" w:rsidRDefault="007C58C2">
            <w:r>
              <w:t>❍</w:t>
            </w:r>
            <w:r>
              <w:rPr>
                <w:sz w:val="20"/>
                <w:vertAlign w:val="subscript"/>
              </w:rPr>
              <w:t xml:space="preserve">   99</w:t>
            </w:r>
          </w:p>
        </w:tc>
        <w:tc>
          <w:tcPr>
            <w:tcW w:w="9288" w:type="dxa"/>
          </w:tcPr>
          <w:p w14:paraId="71CFFB8B" w14:textId="77777777" w:rsidR="00965725" w:rsidRDefault="007C58C2">
            <w:r>
              <w:t>Prefer not to answer</w:t>
            </w:r>
          </w:p>
        </w:tc>
      </w:tr>
    </w:tbl>
    <w:p w14:paraId="2911C0F3" w14:textId="77777777" w:rsidR="00965725" w:rsidRDefault="00965725"/>
    <w:p w14:paraId="2923EFAA" w14:textId="77777777" w:rsidR="00965725" w:rsidRDefault="007C58C2">
      <w:pPr>
        <w:keepNext/>
        <w:spacing w:after="40"/>
      </w:pPr>
      <w:r>
        <w:rPr>
          <w:b/>
        </w:rPr>
        <w:t>Q33</w:t>
      </w:r>
    </w:p>
    <w:p w14:paraId="62AE07E0" w14:textId="77777777" w:rsidR="00965725" w:rsidRDefault="007C58C2">
      <w:pPr>
        <w:keepNext/>
        <w:spacing w:after="0"/>
      </w:pPr>
      <w:r>
        <w:t>What was the total amount of capital needed to start your business or organization?</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059E1175" w14:textId="77777777">
        <w:tc>
          <w:tcPr>
            <w:tcW w:w="792" w:type="dxa"/>
          </w:tcPr>
          <w:p w14:paraId="49710247" w14:textId="77777777" w:rsidR="00965725" w:rsidRDefault="007C58C2">
            <w:r>
              <w:t>❍</w:t>
            </w:r>
            <w:r>
              <w:rPr>
                <w:sz w:val="20"/>
                <w:vertAlign w:val="subscript"/>
              </w:rPr>
              <w:t xml:space="preserve">   0</w:t>
            </w:r>
          </w:p>
        </w:tc>
        <w:tc>
          <w:tcPr>
            <w:tcW w:w="9288" w:type="dxa"/>
          </w:tcPr>
          <w:p w14:paraId="0F7138D6" w14:textId="77777777" w:rsidR="00965725" w:rsidRDefault="007C58C2">
            <w:r>
              <w:t>No start-up capital was needed</w:t>
            </w:r>
          </w:p>
        </w:tc>
      </w:tr>
      <w:tr w:rsidR="00965725" w14:paraId="28725DDC" w14:textId="77777777">
        <w:tc>
          <w:tcPr>
            <w:tcW w:w="792" w:type="dxa"/>
          </w:tcPr>
          <w:p w14:paraId="1C107353" w14:textId="77777777" w:rsidR="00965725" w:rsidRDefault="007C58C2">
            <w:r>
              <w:t>❍</w:t>
            </w:r>
            <w:r>
              <w:rPr>
                <w:sz w:val="20"/>
                <w:vertAlign w:val="subscript"/>
              </w:rPr>
              <w:t xml:space="preserve">   1</w:t>
            </w:r>
          </w:p>
        </w:tc>
        <w:tc>
          <w:tcPr>
            <w:tcW w:w="9288" w:type="dxa"/>
          </w:tcPr>
          <w:p w14:paraId="3E24E502" w14:textId="77777777" w:rsidR="00965725" w:rsidRDefault="007C58C2">
            <w:r>
              <w:t>Less than £500</w:t>
            </w:r>
          </w:p>
        </w:tc>
      </w:tr>
      <w:tr w:rsidR="00965725" w14:paraId="025F8A78" w14:textId="77777777">
        <w:tc>
          <w:tcPr>
            <w:tcW w:w="792" w:type="dxa"/>
          </w:tcPr>
          <w:p w14:paraId="46879C7C" w14:textId="77777777" w:rsidR="00965725" w:rsidRDefault="007C58C2">
            <w:r>
              <w:t>❍</w:t>
            </w:r>
            <w:r>
              <w:rPr>
                <w:sz w:val="20"/>
                <w:vertAlign w:val="subscript"/>
              </w:rPr>
              <w:t xml:space="preserve">   2</w:t>
            </w:r>
          </w:p>
        </w:tc>
        <w:tc>
          <w:tcPr>
            <w:tcW w:w="9288" w:type="dxa"/>
          </w:tcPr>
          <w:p w14:paraId="5B8B1989" w14:textId="77777777" w:rsidR="00965725" w:rsidRDefault="007C58C2">
            <w:r>
              <w:t>£500-£1,000</w:t>
            </w:r>
          </w:p>
        </w:tc>
      </w:tr>
      <w:tr w:rsidR="00965725" w14:paraId="73478961" w14:textId="77777777">
        <w:tc>
          <w:tcPr>
            <w:tcW w:w="792" w:type="dxa"/>
          </w:tcPr>
          <w:p w14:paraId="264FCE13" w14:textId="77777777" w:rsidR="00965725" w:rsidRDefault="007C58C2">
            <w:r>
              <w:t>❍</w:t>
            </w:r>
            <w:r>
              <w:rPr>
                <w:sz w:val="20"/>
                <w:vertAlign w:val="subscript"/>
              </w:rPr>
              <w:t xml:space="preserve">   3</w:t>
            </w:r>
          </w:p>
        </w:tc>
        <w:tc>
          <w:tcPr>
            <w:tcW w:w="9288" w:type="dxa"/>
          </w:tcPr>
          <w:p w14:paraId="5EA17662" w14:textId="77777777" w:rsidR="00965725" w:rsidRDefault="007C58C2">
            <w:r>
              <w:t>£1,001-£5,000</w:t>
            </w:r>
          </w:p>
        </w:tc>
      </w:tr>
      <w:tr w:rsidR="00965725" w14:paraId="43925488" w14:textId="77777777">
        <w:tc>
          <w:tcPr>
            <w:tcW w:w="792" w:type="dxa"/>
          </w:tcPr>
          <w:p w14:paraId="1A6E5124" w14:textId="77777777" w:rsidR="00965725" w:rsidRDefault="007C58C2">
            <w:r>
              <w:t>❍</w:t>
            </w:r>
            <w:r>
              <w:rPr>
                <w:sz w:val="20"/>
                <w:vertAlign w:val="subscript"/>
              </w:rPr>
              <w:t xml:space="preserve">   4</w:t>
            </w:r>
          </w:p>
        </w:tc>
        <w:tc>
          <w:tcPr>
            <w:tcW w:w="9288" w:type="dxa"/>
          </w:tcPr>
          <w:p w14:paraId="152B9225" w14:textId="77777777" w:rsidR="00965725" w:rsidRDefault="007C58C2">
            <w:r>
              <w:t>£5,001-£10,000</w:t>
            </w:r>
          </w:p>
        </w:tc>
      </w:tr>
      <w:tr w:rsidR="00965725" w14:paraId="0DE5CF9F" w14:textId="77777777">
        <w:tc>
          <w:tcPr>
            <w:tcW w:w="792" w:type="dxa"/>
          </w:tcPr>
          <w:p w14:paraId="5FC1BCFF" w14:textId="77777777" w:rsidR="00965725" w:rsidRDefault="007C58C2">
            <w:r>
              <w:t>❍</w:t>
            </w:r>
            <w:r>
              <w:rPr>
                <w:sz w:val="20"/>
                <w:vertAlign w:val="subscript"/>
              </w:rPr>
              <w:t xml:space="preserve">   5</w:t>
            </w:r>
          </w:p>
        </w:tc>
        <w:tc>
          <w:tcPr>
            <w:tcW w:w="9288" w:type="dxa"/>
          </w:tcPr>
          <w:p w14:paraId="267C6971" w14:textId="77777777" w:rsidR="00965725" w:rsidRDefault="007C58C2">
            <w:r>
              <w:t>£10,001-£25,000</w:t>
            </w:r>
          </w:p>
        </w:tc>
      </w:tr>
      <w:tr w:rsidR="00965725" w14:paraId="4C026F23" w14:textId="77777777">
        <w:tc>
          <w:tcPr>
            <w:tcW w:w="792" w:type="dxa"/>
          </w:tcPr>
          <w:p w14:paraId="445AC9BF" w14:textId="77777777" w:rsidR="00965725" w:rsidRDefault="007C58C2">
            <w:r>
              <w:t>❍</w:t>
            </w:r>
            <w:r>
              <w:rPr>
                <w:sz w:val="20"/>
                <w:vertAlign w:val="subscript"/>
              </w:rPr>
              <w:t xml:space="preserve">   6</w:t>
            </w:r>
          </w:p>
        </w:tc>
        <w:tc>
          <w:tcPr>
            <w:tcW w:w="9288" w:type="dxa"/>
          </w:tcPr>
          <w:p w14:paraId="69FA8D0F" w14:textId="77777777" w:rsidR="00965725" w:rsidRDefault="007C58C2">
            <w:r>
              <w:t>£25,001-£50,000</w:t>
            </w:r>
          </w:p>
        </w:tc>
      </w:tr>
      <w:tr w:rsidR="00965725" w14:paraId="6345451C" w14:textId="77777777">
        <w:tc>
          <w:tcPr>
            <w:tcW w:w="792" w:type="dxa"/>
          </w:tcPr>
          <w:p w14:paraId="146E60C4" w14:textId="77777777" w:rsidR="00965725" w:rsidRDefault="007C58C2">
            <w:r>
              <w:t>❍</w:t>
            </w:r>
            <w:r>
              <w:rPr>
                <w:sz w:val="20"/>
                <w:vertAlign w:val="subscript"/>
              </w:rPr>
              <w:t xml:space="preserve">   7</w:t>
            </w:r>
          </w:p>
        </w:tc>
        <w:tc>
          <w:tcPr>
            <w:tcW w:w="9288" w:type="dxa"/>
          </w:tcPr>
          <w:p w14:paraId="69830AE1" w14:textId="77777777" w:rsidR="00965725" w:rsidRDefault="007C58C2">
            <w:r>
              <w:t>More than £50,000</w:t>
            </w:r>
          </w:p>
        </w:tc>
      </w:tr>
      <w:tr w:rsidR="00965725" w14:paraId="4D902D03" w14:textId="77777777">
        <w:tc>
          <w:tcPr>
            <w:tcW w:w="792" w:type="dxa"/>
          </w:tcPr>
          <w:p w14:paraId="7379282C" w14:textId="77777777" w:rsidR="00965725" w:rsidRDefault="007C58C2">
            <w:r>
              <w:t>❍</w:t>
            </w:r>
            <w:r>
              <w:rPr>
                <w:sz w:val="20"/>
                <w:vertAlign w:val="subscript"/>
              </w:rPr>
              <w:t xml:space="preserve">   99</w:t>
            </w:r>
          </w:p>
        </w:tc>
        <w:tc>
          <w:tcPr>
            <w:tcW w:w="9288" w:type="dxa"/>
          </w:tcPr>
          <w:p w14:paraId="0A071A7F" w14:textId="77777777" w:rsidR="00965725" w:rsidRDefault="007C58C2">
            <w:r>
              <w:t>Prefer not to answer</w:t>
            </w:r>
          </w:p>
        </w:tc>
      </w:tr>
    </w:tbl>
    <w:p w14:paraId="2F1BB2BE" w14:textId="77777777" w:rsidR="00965725" w:rsidRDefault="00965725"/>
    <w:p w14:paraId="54A4F704" w14:textId="77777777" w:rsidR="00965725" w:rsidRDefault="007C58C2">
      <w:pPr>
        <w:keepNext/>
        <w:spacing w:after="40"/>
      </w:pPr>
      <w:r>
        <w:rPr>
          <w:b/>
        </w:rPr>
        <w:t>N3</w:t>
      </w:r>
    </w:p>
    <w:p w14:paraId="57A5460B" w14:textId="77777777" w:rsidR="00965725" w:rsidRDefault="007C58C2">
      <w:pPr>
        <w:keepNext/>
        <w:spacing w:after="0"/>
      </w:pPr>
      <w:r>
        <w:t>When this business was started what was the primary source of capital, if any was needed?</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59E20B7E" w14:textId="77777777">
        <w:tc>
          <w:tcPr>
            <w:tcW w:w="792" w:type="dxa"/>
          </w:tcPr>
          <w:p w14:paraId="7A7CFBEB" w14:textId="77777777" w:rsidR="00965725" w:rsidRDefault="007C58C2">
            <w:r>
              <w:t>❍</w:t>
            </w:r>
            <w:r>
              <w:rPr>
                <w:sz w:val="20"/>
                <w:vertAlign w:val="subscript"/>
              </w:rPr>
              <w:t xml:space="preserve">   1</w:t>
            </w:r>
          </w:p>
        </w:tc>
        <w:tc>
          <w:tcPr>
            <w:tcW w:w="9288" w:type="dxa"/>
          </w:tcPr>
          <w:p w14:paraId="27D9641A" w14:textId="77777777" w:rsidR="00965725" w:rsidRDefault="007C58C2">
            <w:r>
              <w:t>Loan from bank/credit union</w:t>
            </w:r>
          </w:p>
        </w:tc>
      </w:tr>
      <w:tr w:rsidR="00965725" w14:paraId="30D30EF1" w14:textId="77777777">
        <w:tc>
          <w:tcPr>
            <w:tcW w:w="792" w:type="dxa"/>
          </w:tcPr>
          <w:p w14:paraId="4FDFB6A4" w14:textId="77777777" w:rsidR="00965725" w:rsidRDefault="007C58C2">
            <w:r>
              <w:t>❍</w:t>
            </w:r>
            <w:r>
              <w:rPr>
                <w:sz w:val="20"/>
                <w:vertAlign w:val="subscript"/>
              </w:rPr>
              <w:t xml:space="preserve">   2</w:t>
            </w:r>
          </w:p>
        </w:tc>
        <w:tc>
          <w:tcPr>
            <w:tcW w:w="9288" w:type="dxa"/>
          </w:tcPr>
          <w:p w14:paraId="546E918F" w14:textId="77777777" w:rsidR="00965725" w:rsidRDefault="007C58C2">
            <w:r>
              <w:t>Loan from friends and/or family</w:t>
            </w:r>
          </w:p>
        </w:tc>
      </w:tr>
      <w:tr w:rsidR="00965725" w14:paraId="53112A4F" w14:textId="77777777">
        <w:tc>
          <w:tcPr>
            <w:tcW w:w="792" w:type="dxa"/>
          </w:tcPr>
          <w:p w14:paraId="2BF0EDEC" w14:textId="77777777" w:rsidR="00965725" w:rsidRDefault="007C58C2">
            <w:r>
              <w:t>❍</w:t>
            </w:r>
            <w:r>
              <w:rPr>
                <w:sz w:val="20"/>
                <w:vertAlign w:val="subscript"/>
              </w:rPr>
              <w:t xml:space="preserve">   3</w:t>
            </w:r>
          </w:p>
        </w:tc>
        <w:tc>
          <w:tcPr>
            <w:tcW w:w="9288" w:type="dxa"/>
          </w:tcPr>
          <w:p w14:paraId="54E43D51" w14:textId="77777777" w:rsidR="00965725" w:rsidRDefault="007C58C2">
            <w:r>
              <w:t>Personal savings</w:t>
            </w:r>
          </w:p>
        </w:tc>
      </w:tr>
      <w:tr w:rsidR="00965725" w14:paraId="478D05E1" w14:textId="77777777">
        <w:tc>
          <w:tcPr>
            <w:tcW w:w="792" w:type="dxa"/>
          </w:tcPr>
          <w:p w14:paraId="54910964" w14:textId="77777777" w:rsidR="00965725" w:rsidRDefault="007C58C2">
            <w:r>
              <w:t>❍</w:t>
            </w:r>
            <w:r>
              <w:rPr>
                <w:sz w:val="20"/>
                <w:vertAlign w:val="subscript"/>
              </w:rPr>
              <w:t xml:space="preserve">   4</w:t>
            </w:r>
          </w:p>
        </w:tc>
        <w:tc>
          <w:tcPr>
            <w:tcW w:w="9288" w:type="dxa"/>
          </w:tcPr>
          <w:p w14:paraId="5B22225C" w14:textId="77777777" w:rsidR="00965725" w:rsidRDefault="007C58C2">
            <w:r>
              <w:t>Equity investors</w:t>
            </w:r>
          </w:p>
        </w:tc>
      </w:tr>
      <w:tr w:rsidR="00965725" w14:paraId="3F4B8D3A" w14:textId="77777777">
        <w:tc>
          <w:tcPr>
            <w:tcW w:w="792" w:type="dxa"/>
          </w:tcPr>
          <w:p w14:paraId="08275625" w14:textId="77777777" w:rsidR="00965725" w:rsidRDefault="007C58C2">
            <w:r>
              <w:t>❍</w:t>
            </w:r>
            <w:r>
              <w:rPr>
                <w:sz w:val="20"/>
                <w:vertAlign w:val="subscript"/>
              </w:rPr>
              <w:t xml:space="preserve">   5</w:t>
            </w:r>
          </w:p>
        </w:tc>
        <w:tc>
          <w:tcPr>
            <w:tcW w:w="9288" w:type="dxa"/>
          </w:tcPr>
          <w:p w14:paraId="68206EE7" w14:textId="77777777" w:rsidR="00965725" w:rsidRDefault="007C58C2">
            <w:r>
              <w:t>Debt investors</w:t>
            </w:r>
          </w:p>
        </w:tc>
      </w:tr>
      <w:tr w:rsidR="00965725" w14:paraId="787F858C" w14:textId="77777777">
        <w:tc>
          <w:tcPr>
            <w:tcW w:w="792" w:type="dxa"/>
          </w:tcPr>
          <w:p w14:paraId="5075C6D5" w14:textId="77777777" w:rsidR="00965725" w:rsidRDefault="007C58C2">
            <w:r>
              <w:t>❍</w:t>
            </w:r>
            <w:r>
              <w:rPr>
                <w:sz w:val="20"/>
                <w:vertAlign w:val="subscript"/>
              </w:rPr>
              <w:t xml:space="preserve">   6</w:t>
            </w:r>
          </w:p>
        </w:tc>
        <w:tc>
          <w:tcPr>
            <w:tcW w:w="9288" w:type="dxa"/>
          </w:tcPr>
          <w:p w14:paraId="5159AE46" w14:textId="77777777" w:rsidR="00965725" w:rsidRDefault="007C58C2">
            <w:r>
              <w:t>Online start-up campaign (e.g. Kickstarter, etc.)</w:t>
            </w:r>
          </w:p>
        </w:tc>
      </w:tr>
      <w:tr w:rsidR="00965725" w14:paraId="2F3680EF" w14:textId="77777777">
        <w:tc>
          <w:tcPr>
            <w:tcW w:w="792" w:type="dxa"/>
          </w:tcPr>
          <w:p w14:paraId="4F334F0F" w14:textId="77777777" w:rsidR="00965725" w:rsidRDefault="007C58C2">
            <w:r>
              <w:t>❍</w:t>
            </w:r>
            <w:r>
              <w:rPr>
                <w:sz w:val="20"/>
                <w:vertAlign w:val="subscript"/>
              </w:rPr>
              <w:t xml:space="preserve">   7</w:t>
            </w:r>
          </w:p>
        </w:tc>
        <w:tc>
          <w:tcPr>
            <w:tcW w:w="9288" w:type="dxa"/>
          </w:tcPr>
          <w:p w14:paraId="7E6CCE62" w14:textId="77777777" w:rsidR="00965725" w:rsidRDefault="007C58C2">
            <w:r>
              <w:t>Other (specify): __________________________________________________</w:t>
            </w:r>
          </w:p>
        </w:tc>
      </w:tr>
      <w:tr w:rsidR="00965725" w14:paraId="51BD3F39" w14:textId="77777777">
        <w:tc>
          <w:tcPr>
            <w:tcW w:w="792" w:type="dxa"/>
          </w:tcPr>
          <w:p w14:paraId="58FD2A10" w14:textId="77777777" w:rsidR="00965725" w:rsidRDefault="007C58C2">
            <w:r>
              <w:t>❍</w:t>
            </w:r>
            <w:r>
              <w:rPr>
                <w:sz w:val="20"/>
                <w:vertAlign w:val="subscript"/>
              </w:rPr>
              <w:t xml:space="preserve">   8</w:t>
            </w:r>
          </w:p>
        </w:tc>
        <w:tc>
          <w:tcPr>
            <w:tcW w:w="9288" w:type="dxa"/>
          </w:tcPr>
          <w:p w14:paraId="03438E78" w14:textId="77777777" w:rsidR="00965725" w:rsidRDefault="007C58C2">
            <w:r>
              <w:t>No start-up financial capital was needed</w:t>
            </w:r>
          </w:p>
        </w:tc>
      </w:tr>
      <w:tr w:rsidR="00965725" w14:paraId="14DDAD70" w14:textId="77777777">
        <w:tc>
          <w:tcPr>
            <w:tcW w:w="792" w:type="dxa"/>
          </w:tcPr>
          <w:p w14:paraId="642F5F4C" w14:textId="77777777" w:rsidR="00965725" w:rsidRDefault="007C58C2">
            <w:r>
              <w:t>❍</w:t>
            </w:r>
            <w:r>
              <w:rPr>
                <w:sz w:val="20"/>
                <w:vertAlign w:val="subscript"/>
              </w:rPr>
              <w:t xml:space="preserve">   99</w:t>
            </w:r>
          </w:p>
        </w:tc>
        <w:tc>
          <w:tcPr>
            <w:tcW w:w="9288" w:type="dxa"/>
          </w:tcPr>
          <w:p w14:paraId="0867E58B" w14:textId="77777777" w:rsidR="00965725" w:rsidRDefault="007C58C2">
            <w:r>
              <w:t>Prefer not to answer</w:t>
            </w:r>
          </w:p>
        </w:tc>
      </w:tr>
    </w:tbl>
    <w:p w14:paraId="17534E0C" w14:textId="77777777" w:rsidR="00965725" w:rsidRDefault="00965725"/>
    <w:p w14:paraId="71E5EA36" w14:textId="2B03A86C" w:rsidR="00965725" w:rsidRDefault="00092A9F">
      <w:pPr>
        <w:keepNext/>
        <w:spacing w:after="40"/>
      </w:pPr>
      <w:r>
        <w:rPr>
          <w:b/>
        </w:rPr>
        <w:br w:type="column"/>
      </w:r>
      <w:r w:rsidR="007C58C2">
        <w:rPr>
          <w:b/>
        </w:rPr>
        <w:lastRenderedPageBreak/>
        <w:t>Q34</w:t>
      </w:r>
      <w:r w:rsidR="007C58C2">
        <w:rPr>
          <w:i/>
          <w:sz w:val="20"/>
        </w:rPr>
        <w:tab/>
        <w:t>Show if Not no capital needed (Q33 != 0)</w:t>
      </w:r>
    </w:p>
    <w:p w14:paraId="1C57213D" w14:textId="77777777" w:rsidR="00965725" w:rsidRDefault="007C58C2">
      <w:pPr>
        <w:keepNext/>
        <w:spacing w:after="0"/>
      </w:pPr>
      <w:r>
        <w:t>On a scale of 1 (very easy) to 7 (very hard), how easy or hard was it for you to access the capital you needed to start your business?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3332A48F" w14:textId="77777777">
        <w:tc>
          <w:tcPr>
            <w:tcW w:w="792" w:type="dxa"/>
          </w:tcPr>
          <w:p w14:paraId="55A2F24E" w14:textId="77777777" w:rsidR="00965725" w:rsidRDefault="007C58C2">
            <w:r>
              <w:t>❍</w:t>
            </w:r>
            <w:r>
              <w:rPr>
                <w:sz w:val="20"/>
                <w:vertAlign w:val="subscript"/>
              </w:rPr>
              <w:t xml:space="preserve">   1</w:t>
            </w:r>
          </w:p>
        </w:tc>
        <w:tc>
          <w:tcPr>
            <w:tcW w:w="9288" w:type="dxa"/>
          </w:tcPr>
          <w:p w14:paraId="67368FAC" w14:textId="77777777" w:rsidR="00965725" w:rsidRDefault="007C58C2">
            <w:r>
              <w:t>1 - Very easy</w:t>
            </w:r>
          </w:p>
        </w:tc>
      </w:tr>
      <w:tr w:rsidR="00965725" w14:paraId="213C02DC" w14:textId="77777777">
        <w:tc>
          <w:tcPr>
            <w:tcW w:w="792" w:type="dxa"/>
          </w:tcPr>
          <w:p w14:paraId="38DFCB14" w14:textId="77777777" w:rsidR="00965725" w:rsidRDefault="007C58C2">
            <w:r>
              <w:t>❍</w:t>
            </w:r>
            <w:r>
              <w:rPr>
                <w:sz w:val="20"/>
                <w:vertAlign w:val="subscript"/>
              </w:rPr>
              <w:t xml:space="preserve">   2</w:t>
            </w:r>
          </w:p>
        </w:tc>
        <w:tc>
          <w:tcPr>
            <w:tcW w:w="9288" w:type="dxa"/>
          </w:tcPr>
          <w:p w14:paraId="7C7EA2E4" w14:textId="77777777" w:rsidR="00965725" w:rsidRDefault="007C58C2">
            <w:r>
              <w:t>2</w:t>
            </w:r>
          </w:p>
        </w:tc>
      </w:tr>
      <w:tr w:rsidR="00965725" w14:paraId="62C752A8" w14:textId="77777777">
        <w:tc>
          <w:tcPr>
            <w:tcW w:w="792" w:type="dxa"/>
          </w:tcPr>
          <w:p w14:paraId="1646797B" w14:textId="77777777" w:rsidR="00965725" w:rsidRDefault="007C58C2">
            <w:r>
              <w:t>❍</w:t>
            </w:r>
            <w:r>
              <w:rPr>
                <w:sz w:val="20"/>
                <w:vertAlign w:val="subscript"/>
              </w:rPr>
              <w:t xml:space="preserve">   3</w:t>
            </w:r>
          </w:p>
        </w:tc>
        <w:tc>
          <w:tcPr>
            <w:tcW w:w="9288" w:type="dxa"/>
          </w:tcPr>
          <w:p w14:paraId="28AF2912" w14:textId="77777777" w:rsidR="00965725" w:rsidRDefault="007C58C2">
            <w:r>
              <w:t>3</w:t>
            </w:r>
          </w:p>
        </w:tc>
      </w:tr>
      <w:tr w:rsidR="00965725" w14:paraId="4B60C75C" w14:textId="77777777">
        <w:tc>
          <w:tcPr>
            <w:tcW w:w="792" w:type="dxa"/>
          </w:tcPr>
          <w:p w14:paraId="13BADCF0" w14:textId="77777777" w:rsidR="00965725" w:rsidRDefault="007C58C2">
            <w:r>
              <w:t>❍</w:t>
            </w:r>
            <w:r>
              <w:rPr>
                <w:sz w:val="20"/>
                <w:vertAlign w:val="subscript"/>
              </w:rPr>
              <w:t xml:space="preserve">   4</w:t>
            </w:r>
          </w:p>
        </w:tc>
        <w:tc>
          <w:tcPr>
            <w:tcW w:w="9288" w:type="dxa"/>
          </w:tcPr>
          <w:p w14:paraId="02BA97DE" w14:textId="77777777" w:rsidR="00965725" w:rsidRDefault="007C58C2">
            <w:r>
              <w:t>4 - Moderate</w:t>
            </w:r>
          </w:p>
        </w:tc>
      </w:tr>
      <w:tr w:rsidR="00965725" w14:paraId="7507A3AF" w14:textId="77777777">
        <w:tc>
          <w:tcPr>
            <w:tcW w:w="792" w:type="dxa"/>
          </w:tcPr>
          <w:p w14:paraId="5ACCF89A" w14:textId="77777777" w:rsidR="00965725" w:rsidRDefault="007C58C2">
            <w:r>
              <w:t>❍</w:t>
            </w:r>
            <w:r>
              <w:rPr>
                <w:sz w:val="20"/>
                <w:vertAlign w:val="subscript"/>
              </w:rPr>
              <w:t xml:space="preserve">   5</w:t>
            </w:r>
          </w:p>
        </w:tc>
        <w:tc>
          <w:tcPr>
            <w:tcW w:w="9288" w:type="dxa"/>
          </w:tcPr>
          <w:p w14:paraId="046A172C" w14:textId="77777777" w:rsidR="00965725" w:rsidRDefault="007C58C2">
            <w:r>
              <w:t>5</w:t>
            </w:r>
          </w:p>
        </w:tc>
      </w:tr>
      <w:tr w:rsidR="00965725" w14:paraId="5A9CF446" w14:textId="77777777">
        <w:tc>
          <w:tcPr>
            <w:tcW w:w="792" w:type="dxa"/>
          </w:tcPr>
          <w:p w14:paraId="411F7353" w14:textId="77777777" w:rsidR="00965725" w:rsidRDefault="007C58C2">
            <w:r>
              <w:t>❍</w:t>
            </w:r>
            <w:r>
              <w:rPr>
                <w:sz w:val="20"/>
                <w:vertAlign w:val="subscript"/>
              </w:rPr>
              <w:t xml:space="preserve">   6</w:t>
            </w:r>
          </w:p>
        </w:tc>
        <w:tc>
          <w:tcPr>
            <w:tcW w:w="9288" w:type="dxa"/>
          </w:tcPr>
          <w:p w14:paraId="6E980FA4" w14:textId="77777777" w:rsidR="00965725" w:rsidRDefault="007C58C2">
            <w:r>
              <w:t>6</w:t>
            </w:r>
          </w:p>
        </w:tc>
      </w:tr>
      <w:tr w:rsidR="00965725" w14:paraId="10C13B6D" w14:textId="77777777">
        <w:tc>
          <w:tcPr>
            <w:tcW w:w="792" w:type="dxa"/>
          </w:tcPr>
          <w:p w14:paraId="5253F845" w14:textId="77777777" w:rsidR="00965725" w:rsidRDefault="007C58C2">
            <w:r>
              <w:t>❍</w:t>
            </w:r>
            <w:r>
              <w:rPr>
                <w:sz w:val="20"/>
                <w:vertAlign w:val="subscript"/>
              </w:rPr>
              <w:t xml:space="preserve">   7</w:t>
            </w:r>
          </w:p>
        </w:tc>
        <w:tc>
          <w:tcPr>
            <w:tcW w:w="9288" w:type="dxa"/>
          </w:tcPr>
          <w:p w14:paraId="7A685CE8" w14:textId="77777777" w:rsidR="00965725" w:rsidRDefault="007C58C2">
            <w:r>
              <w:t>7 - Very difficult</w:t>
            </w:r>
          </w:p>
        </w:tc>
      </w:tr>
      <w:tr w:rsidR="00965725" w14:paraId="2DD43585" w14:textId="77777777">
        <w:tc>
          <w:tcPr>
            <w:tcW w:w="792" w:type="dxa"/>
          </w:tcPr>
          <w:p w14:paraId="601183E9" w14:textId="77777777" w:rsidR="00965725" w:rsidRDefault="007C58C2">
            <w:r>
              <w:t>❍</w:t>
            </w:r>
            <w:r>
              <w:rPr>
                <w:sz w:val="20"/>
                <w:vertAlign w:val="subscript"/>
              </w:rPr>
              <w:t xml:space="preserve">   99</w:t>
            </w:r>
          </w:p>
        </w:tc>
        <w:tc>
          <w:tcPr>
            <w:tcW w:w="9288" w:type="dxa"/>
          </w:tcPr>
          <w:p w14:paraId="1AFE6E25" w14:textId="77777777" w:rsidR="00965725" w:rsidRDefault="007C58C2">
            <w:r>
              <w:t>Prefer not to answer</w:t>
            </w:r>
          </w:p>
        </w:tc>
      </w:tr>
    </w:tbl>
    <w:p w14:paraId="4115EC02" w14:textId="77777777" w:rsidR="00965725" w:rsidRDefault="00965725"/>
    <w:p w14:paraId="010BE784" w14:textId="77777777" w:rsidR="00965725" w:rsidRDefault="007C58C2">
      <w:pPr>
        <w:keepNext/>
        <w:spacing w:after="220"/>
      </w:pPr>
      <w:r>
        <w:rPr>
          <w:b/>
          <w:sz w:val="28"/>
          <w:highlight w:val="lightGray"/>
        </w:rPr>
        <w:t>Page Income and employment afforded by the business</w:t>
      </w:r>
    </w:p>
    <w:p w14:paraId="40BD5DD0" w14:textId="77777777" w:rsidR="00965725" w:rsidRDefault="007C58C2">
      <w:pPr>
        <w:keepNext/>
        <w:spacing w:after="40"/>
      </w:pPr>
      <w:r>
        <w:rPr>
          <w:b/>
        </w:rPr>
        <w:t>Q35</w:t>
      </w:r>
    </w:p>
    <w:p w14:paraId="3BC4CA82" w14:textId="77777777" w:rsidR="00965725" w:rsidRDefault="007C58C2">
      <w:pPr>
        <w:keepNext/>
        <w:spacing w:after="0"/>
      </w:pPr>
      <w:r>
        <w:t>Do activities related to this website provide a source of income for you?</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71BFBA56" w14:textId="77777777">
        <w:tc>
          <w:tcPr>
            <w:tcW w:w="792" w:type="dxa"/>
          </w:tcPr>
          <w:p w14:paraId="0799A948" w14:textId="77777777" w:rsidR="00965725" w:rsidRDefault="007C58C2">
            <w:r>
              <w:t>❍</w:t>
            </w:r>
            <w:r>
              <w:rPr>
                <w:sz w:val="20"/>
                <w:vertAlign w:val="subscript"/>
              </w:rPr>
              <w:t xml:space="preserve">   1</w:t>
            </w:r>
          </w:p>
        </w:tc>
        <w:tc>
          <w:tcPr>
            <w:tcW w:w="9288" w:type="dxa"/>
          </w:tcPr>
          <w:p w14:paraId="2CFFF0A5" w14:textId="77777777" w:rsidR="00965725" w:rsidRDefault="007C58C2">
            <w:r>
              <w:t>Yes, my main source of income</w:t>
            </w:r>
          </w:p>
        </w:tc>
      </w:tr>
      <w:tr w:rsidR="00965725" w14:paraId="7E28D4F4" w14:textId="77777777">
        <w:tc>
          <w:tcPr>
            <w:tcW w:w="792" w:type="dxa"/>
          </w:tcPr>
          <w:p w14:paraId="635C719F" w14:textId="77777777" w:rsidR="00965725" w:rsidRDefault="007C58C2">
            <w:r>
              <w:t>❍</w:t>
            </w:r>
            <w:r>
              <w:rPr>
                <w:sz w:val="20"/>
                <w:vertAlign w:val="subscript"/>
              </w:rPr>
              <w:t xml:space="preserve">   2</w:t>
            </w:r>
          </w:p>
        </w:tc>
        <w:tc>
          <w:tcPr>
            <w:tcW w:w="9288" w:type="dxa"/>
          </w:tcPr>
          <w:p w14:paraId="6C7FCEAE" w14:textId="77777777" w:rsidR="00965725" w:rsidRDefault="007C58C2">
            <w:r>
              <w:t>Yes, a supplemental source of income</w:t>
            </w:r>
          </w:p>
        </w:tc>
      </w:tr>
      <w:tr w:rsidR="00965725" w14:paraId="75E0C70A" w14:textId="77777777">
        <w:tc>
          <w:tcPr>
            <w:tcW w:w="792" w:type="dxa"/>
          </w:tcPr>
          <w:p w14:paraId="7F7E9CA2" w14:textId="77777777" w:rsidR="00965725" w:rsidRDefault="007C58C2">
            <w:r>
              <w:t>❍</w:t>
            </w:r>
            <w:r>
              <w:rPr>
                <w:sz w:val="20"/>
                <w:vertAlign w:val="subscript"/>
              </w:rPr>
              <w:t xml:space="preserve">   3</w:t>
            </w:r>
          </w:p>
        </w:tc>
        <w:tc>
          <w:tcPr>
            <w:tcW w:w="9288" w:type="dxa"/>
          </w:tcPr>
          <w:p w14:paraId="374BE6C4" w14:textId="77777777" w:rsidR="00965725" w:rsidRDefault="007C58C2">
            <w:r>
              <w:t>No, I do not receive any income related to this website</w:t>
            </w:r>
          </w:p>
        </w:tc>
      </w:tr>
      <w:tr w:rsidR="00965725" w14:paraId="5128768E" w14:textId="77777777">
        <w:tc>
          <w:tcPr>
            <w:tcW w:w="792" w:type="dxa"/>
          </w:tcPr>
          <w:p w14:paraId="4B40C2AB" w14:textId="77777777" w:rsidR="00965725" w:rsidRDefault="007C58C2">
            <w:r>
              <w:t>❍</w:t>
            </w:r>
            <w:r>
              <w:rPr>
                <w:sz w:val="20"/>
                <w:vertAlign w:val="subscript"/>
              </w:rPr>
              <w:t xml:space="preserve">   99</w:t>
            </w:r>
          </w:p>
        </w:tc>
        <w:tc>
          <w:tcPr>
            <w:tcW w:w="9288" w:type="dxa"/>
          </w:tcPr>
          <w:p w14:paraId="0E78F3AA" w14:textId="77777777" w:rsidR="00965725" w:rsidRDefault="007C58C2">
            <w:r>
              <w:t>Prefer not to answer</w:t>
            </w:r>
          </w:p>
        </w:tc>
      </w:tr>
    </w:tbl>
    <w:p w14:paraId="18590F76" w14:textId="77777777" w:rsidR="00965725" w:rsidRDefault="00965725"/>
    <w:p w14:paraId="2BB2EE98" w14:textId="77777777" w:rsidR="00965725" w:rsidRDefault="007C58C2">
      <w:pPr>
        <w:keepNext/>
        <w:spacing w:after="40"/>
      </w:pPr>
      <w:r>
        <w:rPr>
          <w:b/>
        </w:rPr>
        <w:t>Q38</w:t>
      </w:r>
      <w:r>
        <w:rPr>
          <w:i/>
          <w:sz w:val="20"/>
        </w:rPr>
        <w:tab/>
        <w:t>Show if Business Source of Supplemental Income (Q35 = 2)</w:t>
      </w:r>
    </w:p>
    <w:p w14:paraId="0A781710" w14:textId="77777777" w:rsidR="00965725" w:rsidRDefault="007C58C2">
      <w:pPr>
        <w:keepNext/>
        <w:spacing w:after="0"/>
      </w:pPr>
      <w:r>
        <w:t>If your business is only for supplemental income, do you hope it turns into your primary source of income?</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11E666E5" w14:textId="77777777">
        <w:tc>
          <w:tcPr>
            <w:tcW w:w="792" w:type="dxa"/>
          </w:tcPr>
          <w:p w14:paraId="3C196C1F" w14:textId="77777777" w:rsidR="00965725" w:rsidRDefault="007C58C2">
            <w:r>
              <w:t>❍</w:t>
            </w:r>
            <w:r>
              <w:rPr>
                <w:sz w:val="20"/>
                <w:vertAlign w:val="subscript"/>
              </w:rPr>
              <w:t xml:space="preserve">   1</w:t>
            </w:r>
          </w:p>
        </w:tc>
        <w:tc>
          <w:tcPr>
            <w:tcW w:w="9288" w:type="dxa"/>
          </w:tcPr>
          <w:p w14:paraId="3655BAA7" w14:textId="77777777" w:rsidR="00965725" w:rsidRDefault="007C58C2">
            <w:r>
              <w:t>Yes</w:t>
            </w:r>
          </w:p>
        </w:tc>
      </w:tr>
      <w:tr w:rsidR="00965725" w14:paraId="331478B6" w14:textId="77777777">
        <w:tc>
          <w:tcPr>
            <w:tcW w:w="792" w:type="dxa"/>
          </w:tcPr>
          <w:p w14:paraId="4F062AF1" w14:textId="77777777" w:rsidR="00965725" w:rsidRDefault="007C58C2">
            <w:r>
              <w:t>❍</w:t>
            </w:r>
            <w:r>
              <w:rPr>
                <w:sz w:val="20"/>
                <w:vertAlign w:val="subscript"/>
              </w:rPr>
              <w:t xml:space="preserve">   2</w:t>
            </w:r>
          </w:p>
        </w:tc>
        <w:tc>
          <w:tcPr>
            <w:tcW w:w="9288" w:type="dxa"/>
          </w:tcPr>
          <w:p w14:paraId="3AAA51E4" w14:textId="77777777" w:rsidR="00965725" w:rsidRDefault="007C58C2">
            <w:r>
              <w:t>No</w:t>
            </w:r>
          </w:p>
        </w:tc>
      </w:tr>
      <w:tr w:rsidR="00965725" w14:paraId="38577F00" w14:textId="77777777">
        <w:tc>
          <w:tcPr>
            <w:tcW w:w="792" w:type="dxa"/>
          </w:tcPr>
          <w:p w14:paraId="3367B2A3" w14:textId="77777777" w:rsidR="00965725" w:rsidRDefault="007C58C2">
            <w:r>
              <w:t>❍</w:t>
            </w:r>
            <w:r>
              <w:rPr>
                <w:sz w:val="20"/>
                <w:vertAlign w:val="subscript"/>
              </w:rPr>
              <w:t xml:space="preserve">   99</w:t>
            </w:r>
          </w:p>
        </w:tc>
        <w:tc>
          <w:tcPr>
            <w:tcW w:w="9288" w:type="dxa"/>
          </w:tcPr>
          <w:p w14:paraId="2C3CECDC" w14:textId="77777777" w:rsidR="00965725" w:rsidRDefault="007C58C2">
            <w:r>
              <w:t>Prefer not to answer</w:t>
            </w:r>
          </w:p>
        </w:tc>
      </w:tr>
    </w:tbl>
    <w:p w14:paraId="0FAFFCFE" w14:textId="77777777" w:rsidR="00965725" w:rsidRDefault="00965725"/>
    <w:p w14:paraId="6D895584" w14:textId="77777777" w:rsidR="00965725" w:rsidRDefault="007C58C2">
      <w:pPr>
        <w:keepNext/>
        <w:spacing w:after="40"/>
      </w:pPr>
      <w:r>
        <w:rPr>
          <w:b/>
        </w:rPr>
        <w:t>Q39</w:t>
      </w:r>
    </w:p>
    <w:p w14:paraId="48A2A077" w14:textId="77777777" w:rsidR="00965725" w:rsidRDefault="007C58C2">
      <w:pPr>
        <w:keepNext/>
        <w:spacing w:after="0"/>
      </w:pPr>
      <w:r>
        <w:t>Which of the following statements best describes your business?</w:t>
      </w:r>
      <w:r>
        <w:br/>
      </w:r>
    </w:p>
    <w:p w14:paraId="21F2C448" w14:textId="77777777" w:rsidR="00965725" w:rsidRDefault="007C58C2">
      <w:pPr>
        <w:keepNext/>
        <w:spacing w:after="0"/>
      </w:pPr>
      <w:r>
        <w:rPr>
          <w:i/>
          <w:color w:val="A8A8A8"/>
          <w:sz w:val="20"/>
        </w:rPr>
        <w:t>Please choose the option that is closest to your circumstance.</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5A9A39D4" w14:textId="77777777">
        <w:tc>
          <w:tcPr>
            <w:tcW w:w="792" w:type="dxa"/>
          </w:tcPr>
          <w:p w14:paraId="7960C9D5" w14:textId="77777777" w:rsidR="00965725" w:rsidRDefault="007C58C2">
            <w:r>
              <w:t>❍</w:t>
            </w:r>
            <w:r>
              <w:rPr>
                <w:sz w:val="20"/>
                <w:vertAlign w:val="subscript"/>
              </w:rPr>
              <w:t xml:space="preserve">   1</w:t>
            </w:r>
          </w:p>
        </w:tc>
        <w:tc>
          <w:tcPr>
            <w:tcW w:w="9288" w:type="dxa"/>
          </w:tcPr>
          <w:p w14:paraId="112BDBC1" w14:textId="77777777" w:rsidR="00965725" w:rsidRDefault="007C58C2">
            <w:r>
              <w:t>The business has not yet become profitable or broken even, operating at a loss.</w:t>
            </w:r>
          </w:p>
        </w:tc>
      </w:tr>
      <w:tr w:rsidR="00965725" w14:paraId="78C21AF6" w14:textId="77777777">
        <w:tc>
          <w:tcPr>
            <w:tcW w:w="792" w:type="dxa"/>
          </w:tcPr>
          <w:p w14:paraId="69A95520" w14:textId="77777777" w:rsidR="00965725" w:rsidRDefault="007C58C2">
            <w:r>
              <w:t>❍</w:t>
            </w:r>
            <w:r>
              <w:rPr>
                <w:sz w:val="20"/>
                <w:vertAlign w:val="subscript"/>
              </w:rPr>
              <w:t xml:space="preserve">   2</w:t>
            </w:r>
          </w:p>
        </w:tc>
        <w:tc>
          <w:tcPr>
            <w:tcW w:w="9288" w:type="dxa"/>
          </w:tcPr>
          <w:p w14:paraId="2033A809" w14:textId="77777777" w:rsidR="00965725" w:rsidRDefault="007C58C2">
            <w:r>
              <w:t>The business has reached a break-even point, with limited or no profit.</w:t>
            </w:r>
          </w:p>
        </w:tc>
      </w:tr>
      <w:tr w:rsidR="00965725" w14:paraId="715ABC07" w14:textId="77777777">
        <w:tc>
          <w:tcPr>
            <w:tcW w:w="792" w:type="dxa"/>
          </w:tcPr>
          <w:p w14:paraId="49914A53" w14:textId="77777777" w:rsidR="00965725" w:rsidRDefault="007C58C2">
            <w:r>
              <w:t>❍</w:t>
            </w:r>
            <w:r>
              <w:rPr>
                <w:sz w:val="20"/>
                <w:vertAlign w:val="subscript"/>
              </w:rPr>
              <w:t xml:space="preserve">   3</w:t>
            </w:r>
          </w:p>
        </w:tc>
        <w:tc>
          <w:tcPr>
            <w:tcW w:w="9288" w:type="dxa"/>
          </w:tcPr>
          <w:p w14:paraId="65DD2ED6" w14:textId="77777777" w:rsidR="00965725" w:rsidRDefault="007C58C2">
            <w:r>
              <w:t>The business became profitable in the past 1 year.</w:t>
            </w:r>
          </w:p>
        </w:tc>
      </w:tr>
      <w:tr w:rsidR="00965725" w14:paraId="113B42F6" w14:textId="77777777">
        <w:tc>
          <w:tcPr>
            <w:tcW w:w="792" w:type="dxa"/>
          </w:tcPr>
          <w:p w14:paraId="40EC5526" w14:textId="77777777" w:rsidR="00965725" w:rsidRDefault="007C58C2">
            <w:r>
              <w:t>❍</w:t>
            </w:r>
            <w:r>
              <w:rPr>
                <w:sz w:val="20"/>
                <w:vertAlign w:val="subscript"/>
              </w:rPr>
              <w:t xml:space="preserve">   4</w:t>
            </w:r>
          </w:p>
        </w:tc>
        <w:tc>
          <w:tcPr>
            <w:tcW w:w="9288" w:type="dxa"/>
          </w:tcPr>
          <w:p w14:paraId="458B6F57" w14:textId="77777777" w:rsidR="00965725" w:rsidRDefault="007C58C2">
            <w:r>
              <w:t>The business became profitable in the past 3 years.</w:t>
            </w:r>
          </w:p>
        </w:tc>
      </w:tr>
      <w:tr w:rsidR="00965725" w14:paraId="4D9CADB0" w14:textId="77777777">
        <w:tc>
          <w:tcPr>
            <w:tcW w:w="792" w:type="dxa"/>
          </w:tcPr>
          <w:p w14:paraId="29848F7D" w14:textId="77777777" w:rsidR="00965725" w:rsidRDefault="007C58C2">
            <w:r>
              <w:t>❍</w:t>
            </w:r>
            <w:r>
              <w:rPr>
                <w:sz w:val="20"/>
                <w:vertAlign w:val="subscript"/>
              </w:rPr>
              <w:t xml:space="preserve">   5</w:t>
            </w:r>
          </w:p>
        </w:tc>
        <w:tc>
          <w:tcPr>
            <w:tcW w:w="9288" w:type="dxa"/>
          </w:tcPr>
          <w:p w14:paraId="5D818A1F" w14:textId="77777777" w:rsidR="00965725" w:rsidRDefault="007C58C2">
            <w:r>
              <w:t>The business became profitable more than 3 years ago.</w:t>
            </w:r>
          </w:p>
        </w:tc>
      </w:tr>
    </w:tbl>
    <w:p w14:paraId="0EC01E65" w14:textId="77777777" w:rsidR="00965725" w:rsidRDefault="00965725"/>
    <w:p w14:paraId="7B5AB9EA" w14:textId="77777777" w:rsidR="00965725" w:rsidRDefault="007C58C2">
      <w:pPr>
        <w:keepNext/>
        <w:spacing w:after="40"/>
      </w:pPr>
      <w:r>
        <w:rPr>
          <w:b/>
        </w:rPr>
        <w:lastRenderedPageBreak/>
        <w:t>Q41</w:t>
      </w:r>
    </w:p>
    <w:p w14:paraId="629B532C" w14:textId="77777777" w:rsidR="00965725" w:rsidRDefault="007C58C2">
      <w:pPr>
        <w:keepNext/>
        <w:spacing w:after="0"/>
      </w:pPr>
      <w:r>
        <w:t>Approximately what percentage of your household income comes from your business?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3323FDE2" w14:textId="77777777">
        <w:tc>
          <w:tcPr>
            <w:tcW w:w="792" w:type="dxa"/>
          </w:tcPr>
          <w:p w14:paraId="7BD2A0EA" w14:textId="77777777" w:rsidR="00965725" w:rsidRDefault="007C58C2">
            <w:r>
              <w:t>❍</w:t>
            </w:r>
            <w:r>
              <w:rPr>
                <w:sz w:val="20"/>
                <w:vertAlign w:val="subscript"/>
              </w:rPr>
              <w:t xml:space="preserve">   1</w:t>
            </w:r>
          </w:p>
        </w:tc>
        <w:tc>
          <w:tcPr>
            <w:tcW w:w="9288" w:type="dxa"/>
          </w:tcPr>
          <w:p w14:paraId="5A741A5B" w14:textId="77777777" w:rsidR="00965725" w:rsidRDefault="007C58C2">
            <w:r>
              <w:t>0% - 25%</w:t>
            </w:r>
          </w:p>
        </w:tc>
      </w:tr>
      <w:tr w:rsidR="00965725" w14:paraId="2BB53EA6" w14:textId="77777777">
        <w:tc>
          <w:tcPr>
            <w:tcW w:w="792" w:type="dxa"/>
          </w:tcPr>
          <w:p w14:paraId="06CFA55D" w14:textId="77777777" w:rsidR="00965725" w:rsidRDefault="007C58C2">
            <w:r>
              <w:t>❍</w:t>
            </w:r>
            <w:r>
              <w:rPr>
                <w:sz w:val="20"/>
                <w:vertAlign w:val="subscript"/>
              </w:rPr>
              <w:t xml:space="preserve">   2</w:t>
            </w:r>
          </w:p>
        </w:tc>
        <w:tc>
          <w:tcPr>
            <w:tcW w:w="9288" w:type="dxa"/>
          </w:tcPr>
          <w:p w14:paraId="6707A797" w14:textId="77777777" w:rsidR="00965725" w:rsidRDefault="007C58C2">
            <w:r>
              <w:t>26% - 50%</w:t>
            </w:r>
          </w:p>
        </w:tc>
      </w:tr>
      <w:tr w:rsidR="00965725" w14:paraId="6A245B98" w14:textId="77777777">
        <w:tc>
          <w:tcPr>
            <w:tcW w:w="792" w:type="dxa"/>
          </w:tcPr>
          <w:p w14:paraId="63312445" w14:textId="77777777" w:rsidR="00965725" w:rsidRDefault="007C58C2">
            <w:r>
              <w:t>❍</w:t>
            </w:r>
            <w:r>
              <w:rPr>
                <w:sz w:val="20"/>
                <w:vertAlign w:val="subscript"/>
              </w:rPr>
              <w:t xml:space="preserve">   3</w:t>
            </w:r>
          </w:p>
        </w:tc>
        <w:tc>
          <w:tcPr>
            <w:tcW w:w="9288" w:type="dxa"/>
          </w:tcPr>
          <w:p w14:paraId="6F494D38" w14:textId="77777777" w:rsidR="00965725" w:rsidRDefault="007C58C2">
            <w:r>
              <w:t>51% - 75%</w:t>
            </w:r>
          </w:p>
        </w:tc>
      </w:tr>
      <w:tr w:rsidR="00965725" w14:paraId="14E2B3F5" w14:textId="77777777">
        <w:tc>
          <w:tcPr>
            <w:tcW w:w="792" w:type="dxa"/>
          </w:tcPr>
          <w:p w14:paraId="0FDAD8F9" w14:textId="77777777" w:rsidR="00965725" w:rsidRDefault="007C58C2">
            <w:r>
              <w:t>❍</w:t>
            </w:r>
            <w:r>
              <w:rPr>
                <w:sz w:val="20"/>
                <w:vertAlign w:val="subscript"/>
              </w:rPr>
              <w:t xml:space="preserve">   4</w:t>
            </w:r>
          </w:p>
        </w:tc>
        <w:tc>
          <w:tcPr>
            <w:tcW w:w="9288" w:type="dxa"/>
          </w:tcPr>
          <w:p w14:paraId="59C27A82" w14:textId="77777777" w:rsidR="00965725" w:rsidRDefault="007C58C2">
            <w:r>
              <w:t>76% - 100%</w:t>
            </w:r>
          </w:p>
        </w:tc>
      </w:tr>
      <w:tr w:rsidR="00965725" w14:paraId="0768A9D0" w14:textId="77777777">
        <w:tc>
          <w:tcPr>
            <w:tcW w:w="792" w:type="dxa"/>
          </w:tcPr>
          <w:p w14:paraId="581E729A" w14:textId="77777777" w:rsidR="00965725" w:rsidRDefault="007C58C2">
            <w:r>
              <w:t>❍</w:t>
            </w:r>
            <w:r>
              <w:rPr>
                <w:sz w:val="20"/>
                <w:vertAlign w:val="subscript"/>
              </w:rPr>
              <w:t xml:space="preserve">   99</w:t>
            </w:r>
          </w:p>
        </w:tc>
        <w:tc>
          <w:tcPr>
            <w:tcW w:w="9288" w:type="dxa"/>
          </w:tcPr>
          <w:p w14:paraId="231F6B6B" w14:textId="77777777" w:rsidR="00965725" w:rsidRDefault="007C58C2">
            <w:r>
              <w:t>Prefer not to answer</w:t>
            </w:r>
          </w:p>
        </w:tc>
      </w:tr>
    </w:tbl>
    <w:p w14:paraId="55473E0B" w14:textId="77777777" w:rsidR="00965725" w:rsidRDefault="00965725"/>
    <w:p w14:paraId="29240FA7" w14:textId="77777777" w:rsidR="00965725" w:rsidRDefault="007C58C2">
      <w:pPr>
        <w:keepNext/>
        <w:spacing w:after="40"/>
      </w:pPr>
      <w:r>
        <w:rPr>
          <w:b/>
        </w:rPr>
        <w:t>Q42</w:t>
      </w:r>
    </w:p>
    <w:p w14:paraId="67794378" w14:textId="77777777" w:rsidR="00965725" w:rsidRDefault="007C58C2">
      <w:pPr>
        <w:keepNext/>
        <w:spacing w:after="0"/>
      </w:pPr>
      <w:r>
        <w:t>Over the last 6 months, how has your business’ average monthly revenue changed?</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4F2461BF" w14:textId="77777777">
        <w:tc>
          <w:tcPr>
            <w:tcW w:w="792" w:type="dxa"/>
          </w:tcPr>
          <w:p w14:paraId="321E4F93" w14:textId="77777777" w:rsidR="00965725" w:rsidRDefault="007C58C2">
            <w:r>
              <w:t>❍</w:t>
            </w:r>
            <w:r>
              <w:rPr>
                <w:sz w:val="20"/>
                <w:vertAlign w:val="subscript"/>
              </w:rPr>
              <w:t xml:space="preserve">   1</w:t>
            </w:r>
          </w:p>
        </w:tc>
        <w:tc>
          <w:tcPr>
            <w:tcW w:w="9288" w:type="dxa"/>
          </w:tcPr>
          <w:p w14:paraId="4FDF9357" w14:textId="77777777" w:rsidR="00965725" w:rsidRDefault="007C58C2">
            <w:r>
              <w:t>My revenue has increased</w:t>
            </w:r>
          </w:p>
        </w:tc>
      </w:tr>
      <w:tr w:rsidR="00965725" w14:paraId="71B72EE2" w14:textId="77777777">
        <w:tc>
          <w:tcPr>
            <w:tcW w:w="792" w:type="dxa"/>
          </w:tcPr>
          <w:p w14:paraId="41C6C0DE" w14:textId="77777777" w:rsidR="00965725" w:rsidRDefault="007C58C2">
            <w:r>
              <w:t>❍</w:t>
            </w:r>
            <w:r>
              <w:rPr>
                <w:sz w:val="20"/>
                <w:vertAlign w:val="subscript"/>
              </w:rPr>
              <w:t xml:space="preserve">   2</w:t>
            </w:r>
          </w:p>
        </w:tc>
        <w:tc>
          <w:tcPr>
            <w:tcW w:w="9288" w:type="dxa"/>
          </w:tcPr>
          <w:p w14:paraId="00E1CE62" w14:textId="77777777" w:rsidR="00965725" w:rsidRDefault="007C58C2">
            <w:r>
              <w:t>My revenue has stayed constant</w:t>
            </w:r>
          </w:p>
        </w:tc>
      </w:tr>
      <w:tr w:rsidR="00965725" w14:paraId="7005097F" w14:textId="77777777">
        <w:tc>
          <w:tcPr>
            <w:tcW w:w="792" w:type="dxa"/>
          </w:tcPr>
          <w:p w14:paraId="1B8E9788" w14:textId="77777777" w:rsidR="00965725" w:rsidRDefault="007C58C2">
            <w:r>
              <w:t>❍</w:t>
            </w:r>
            <w:r>
              <w:rPr>
                <w:sz w:val="20"/>
                <w:vertAlign w:val="subscript"/>
              </w:rPr>
              <w:t xml:space="preserve">   3</w:t>
            </w:r>
          </w:p>
        </w:tc>
        <w:tc>
          <w:tcPr>
            <w:tcW w:w="9288" w:type="dxa"/>
          </w:tcPr>
          <w:p w14:paraId="4857EBFC" w14:textId="77777777" w:rsidR="00965725" w:rsidRDefault="007C58C2">
            <w:r>
              <w:t>My revenue has decreased</w:t>
            </w:r>
          </w:p>
        </w:tc>
      </w:tr>
      <w:tr w:rsidR="00965725" w14:paraId="563A34E3" w14:textId="77777777">
        <w:tc>
          <w:tcPr>
            <w:tcW w:w="792" w:type="dxa"/>
          </w:tcPr>
          <w:p w14:paraId="0C4A3D02" w14:textId="77777777" w:rsidR="00965725" w:rsidRDefault="007C58C2">
            <w:r>
              <w:t>❍</w:t>
            </w:r>
            <w:r>
              <w:rPr>
                <w:sz w:val="20"/>
                <w:vertAlign w:val="subscript"/>
              </w:rPr>
              <w:t xml:space="preserve">   99</w:t>
            </w:r>
          </w:p>
        </w:tc>
        <w:tc>
          <w:tcPr>
            <w:tcW w:w="9288" w:type="dxa"/>
          </w:tcPr>
          <w:p w14:paraId="1713308C" w14:textId="77777777" w:rsidR="00965725" w:rsidRDefault="007C58C2">
            <w:r>
              <w:t>Prefer not to answer</w:t>
            </w:r>
          </w:p>
        </w:tc>
      </w:tr>
    </w:tbl>
    <w:p w14:paraId="120BD3FD" w14:textId="77777777" w:rsidR="00965725" w:rsidRDefault="00965725"/>
    <w:p w14:paraId="6AD05D7C" w14:textId="77777777" w:rsidR="00965725" w:rsidRDefault="007C58C2">
      <w:pPr>
        <w:keepNext/>
        <w:spacing w:after="40"/>
      </w:pPr>
      <w:r>
        <w:rPr>
          <w:b/>
        </w:rPr>
        <w:t>Q40</w:t>
      </w:r>
    </w:p>
    <w:p w14:paraId="569F5050" w14:textId="77777777" w:rsidR="00965725" w:rsidRDefault="007C58C2">
      <w:pPr>
        <w:keepNext/>
        <w:spacing w:after="0"/>
      </w:pPr>
      <w:r>
        <w:t>What is the average monthly revenue for this business?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40803707" w14:textId="77777777">
        <w:tc>
          <w:tcPr>
            <w:tcW w:w="792" w:type="dxa"/>
          </w:tcPr>
          <w:p w14:paraId="38D8E70D" w14:textId="77777777" w:rsidR="00965725" w:rsidRDefault="007C58C2">
            <w:r>
              <w:t>❍</w:t>
            </w:r>
            <w:r>
              <w:rPr>
                <w:sz w:val="20"/>
                <w:vertAlign w:val="subscript"/>
              </w:rPr>
              <w:t xml:space="preserve">   1</w:t>
            </w:r>
          </w:p>
        </w:tc>
        <w:tc>
          <w:tcPr>
            <w:tcW w:w="9288" w:type="dxa"/>
          </w:tcPr>
          <w:p w14:paraId="7424BD54" w14:textId="77777777" w:rsidR="00965725" w:rsidRDefault="007C58C2">
            <w:r>
              <w:t>£500 or less</w:t>
            </w:r>
          </w:p>
        </w:tc>
      </w:tr>
      <w:tr w:rsidR="00965725" w14:paraId="5ED04C90" w14:textId="77777777">
        <w:tc>
          <w:tcPr>
            <w:tcW w:w="792" w:type="dxa"/>
          </w:tcPr>
          <w:p w14:paraId="11CBD698" w14:textId="77777777" w:rsidR="00965725" w:rsidRDefault="007C58C2">
            <w:r>
              <w:t>❍</w:t>
            </w:r>
            <w:r>
              <w:rPr>
                <w:sz w:val="20"/>
                <w:vertAlign w:val="subscript"/>
              </w:rPr>
              <w:t xml:space="preserve">   2</w:t>
            </w:r>
          </w:p>
        </w:tc>
        <w:tc>
          <w:tcPr>
            <w:tcW w:w="9288" w:type="dxa"/>
          </w:tcPr>
          <w:p w14:paraId="53F450E5" w14:textId="77777777" w:rsidR="00965725" w:rsidRDefault="007C58C2">
            <w:r>
              <w:t>£501 to £2,500</w:t>
            </w:r>
          </w:p>
        </w:tc>
      </w:tr>
      <w:tr w:rsidR="00965725" w14:paraId="69B5F247" w14:textId="77777777">
        <w:tc>
          <w:tcPr>
            <w:tcW w:w="792" w:type="dxa"/>
          </w:tcPr>
          <w:p w14:paraId="78161550" w14:textId="77777777" w:rsidR="00965725" w:rsidRDefault="007C58C2">
            <w:r>
              <w:t>❍</w:t>
            </w:r>
            <w:r>
              <w:rPr>
                <w:sz w:val="20"/>
                <w:vertAlign w:val="subscript"/>
              </w:rPr>
              <w:t xml:space="preserve">   3</w:t>
            </w:r>
          </w:p>
        </w:tc>
        <w:tc>
          <w:tcPr>
            <w:tcW w:w="9288" w:type="dxa"/>
          </w:tcPr>
          <w:p w14:paraId="023C9893" w14:textId="77777777" w:rsidR="00965725" w:rsidRDefault="007C58C2">
            <w:r>
              <w:t>£2,501 to £5,000</w:t>
            </w:r>
          </w:p>
        </w:tc>
      </w:tr>
      <w:tr w:rsidR="00965725" w14:paraId="30FDB8AC" w14:textId="77777777">
        <w:tc>
          <w:tcPr>
            <w:tcW w:w="792" w:type="dxa"/>
          </w:tcPr>
          <w:p w14:paraId="041C7473" w14:textId="77777777" w:rsidR="00965725" w:rsidRDefault="007C58C2">
            <w:r>
              <w:t>❍</w:t>
            </w:r>
            <w:r>
              <w:rPr>
                <w:sz w:val="20"/>
                <w:vertAlign w:val="subscript"/>
              </w:rPr>
              <w:t xml:space="preserve">   4</w:t>
            </w:r>
          </w:p>
        </w:tc>
        <w:tc>
          <w:tcPr>
            <w:tcW w:w="9288" w:type="dxa"/>
          </w:tcPr>
          <w:p w14:paraId="52AC2469" w14:textId="77777777" w:rsidR="00965725" w:rsidRDefault="007C58C2">
            <w:r>
              <w:t>£5,001 to £10,000</w:t>
            </w:r>
          </w:p>
        </w:tc>
      </w:tr>
      <w:tr w:rsidR="00965725" w14:paraId="690FD543" w14:textId="77777777">
        <w:tc>
          <w:tcPr>
            <w:tcW w:w="792" w:type="dxa"/>
          </w:tcPr>
          <w:p w14:paraId="10A260E0" w14:textId="77777777" w:rsidR="00965725" w:rsidRDefault="007C58C2">
            <w:r>
              <w:t>❍</w:t>
            </w:r>
            <w:r>
              <w:rPr>
                <w:sz w:val="20"/>
                <w:vertAlign w:val="subscript"/>
              </w:rPr>
              <w:t xml:space="preserve">   5</w:t>
            </w:r>
          </w:p>
        </w:tc>
        <w:tc>
          <w:tcPr>
            <w:tcW w:w="9288" w:type="dxa"/>
          </w:tcPr>
          <w:p w14:paraId="406B224E" w14:textId="77777777" w:rsidR="00965725" w:rsidRDefault="007C58C2">
            <w:r>
              <w:t>£10,001 to £15,000</w:t>
            </w:r>
          </w:p>
        </w:tc>
      </w:tr>
      <w:tr w:rsidR="00965725" w14:paraId="6A848020" w14:textId="77777777">
        <w:tc>
          <w:tcPr>
            <w:tcW w:w="792" w:type="dxa"/>
          </w:tcPr>
          <w:p w14:paraId="1F755DC2" w14:textId="77777777" w:rsidR="00965725" w:rsidRDefault="007C58C2">
            <w:r>
              <w:t>❍</w:t>
            </w:r>
            <w:r>
              <w:rPr>
                <w:sz w:val="20"/>
                <w:vertAlign w:val="subscript"/>
              </w:rPr>
              <w:t xml:space="preserve">   6</w:t>
            </w:r>
          </w:p>
        </w:tc>
        <w:tc>
          <w:tcPr>
            <w:tcW w:w="9288" w:type="dxa"/>
          </w:tcPr>
          <w:p w14:paraId="749A9CF6" w14:textId="77777777" w:rsidR="00965725" w:rsidRDefault="007C58C2">
            <w:r>
              <w:t>£15,001 to £25,000</w:t>
            </w:r>
          </w:p>
        </w:tc>
      </w:tr>
      <w:tr w:rsidR="00965725" w14:paraId="004AEBCC" w14:textId="77777777">
        <w:tc>
          <w:tcPr>
            <w:tcW w:w="792" w:type="dxa"/>
          </w:tcPr>
          <w:p w14:paraId="78344814" w14:textId="77777777" w:rsidR="00965725" w:rsidRDefault="007C58C2">
            <w:r>
              <w:t>❍</w:t>
            </w:r>
            <w:r>
              <w:rPr>
                <w:sz w:val="20"/>
                <w:vertAlign w:val="subscript"/>
              </w:rPr>
              <w:t xml:space="preserve">   7</w:t>
            </w:r>
          </w:p>
        </w:tc>
        <w:tc>
          <w:tcPr>
            <w:tcW w:w="9288" w:type="dxa"/>
          </w:tcPr>
          <w:p w14:paraId="08BE1C28" w14:textId="77777777" w:rsidR="00965725" w:rsidRDefault="007C58C2">
            <w:r>
              <w:t xml:space="preserve">£25,001 to £50,000 </w:t>
            </w:r>
          </w:p>
        </w:tc>
      </w:tr>
      <w:tr w:rsidR="00965725" w14:paraId="4794D556" w14:textId="77777777">
        <w:tc>
          <w:tcPr>
            <w:tcW w:w="792" w:type="dxa"/>
          </w:tcPr>
          <w:p w14:paraId="5544AC9A" w14:textId="77777777" w:rsidR="00965725" w:rsidRDefault="007C58C2">
            <w:r>
              <w:t>❍</w:t>
            </w:r>
            <w:r>
              <w:rPr>
                <w:sz w:val="20"/>
                <w:vertAlign w:val="subscript"/>
              </w:rPr>
              <w:t xml:space="preserve">   8</w:t>
            </w:r>
          </w:p>
        </w:tc>
        <w:tc>
          <w:tcPr>
            <w:tcW w:w="9288" w:type="dxa"/>
          </w:tcPr>
          <w:p w14:paraId="469E7254" w14:textId="77777777" w:rsidR="00965725" w:rsidRDefault="007C58C2">
            <w:r>
              <w:t xml:space="preserve">Over £50,000 </w:t>
            </w:r>
          </w:p>
        </w:tc>
      </w:tr>
      <w:tr w:rsidR="00965725" w14:paraId="66B499CA" w14:textId="77777777">
        <w:tc>
          <w:tcPr>
            <w:tcW w:w="792" w:type="dxa"/>
          </w:tcPr>
          <w:p w14:paraId="33C90F65" w14:textId="77777777" w:rsidR="00965725" w:rsidRDefault="007C58C2">
            <w:r>
              <w:t>❍</w:t>
            </w:r>
            <w:r>
              <w:rPr>
                <w:sz w:val="20"/>
                <w:vertAlign w:val="subscript"/>
              </w:rPr>
              <w:t xml:space="preserve">   99</w:t>
            </w:r>
          </w:p>
        </w:tc>
        <w:tc>
          <w:tcPr>
            <w:tcW w:w="9288" w:type="dxa"/>
          </w:tcPr>
          <w:p w14:paraId="436076A6" w14:textId="77777777" w:rsidR="00965725" w:rsidRDefault="007C58C2">
            <w:r>
              <w:t>Prefer not to answer</w:t>
            </w:r>
          </w:p>
        </w:tc>
      </w:tr>
    </w:tbl>
    <w:p w14:paraId="397CD245" w14:textId="77777777" w:rsidR="00965725" w:rsidRDefault="00965725"/>
    <w:p w14:paraId="049B6C86" w14:textId="77777777" w:rsidR="00965725" w:rsidRDefault="007C58C2">
      <w:pPr>
        <w:keepNext/>
        <w:spacing w:after="40"/>
      </w:pPr>
      <w:r>
        <w:rPr>
          <w:b/>
        </w:rPr>
        <w:t>Q48</w:t>
      </w:r>
    </w:p>
    <w:p w14:paraId="599F00C8" w14:textId="77777777" w:rsidR="00965725" w:rsidRDefault="007C58C2">
      <w:pPr>
        <w:keepNext/>
        <w:spacing w:after="0"/>
      </w:pPr>
      <w:r>
        <w:t>How many hours per week, on average, do you currently spend on your business?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0A157743" w14:textId="77777777">
        <w:tc>
          <w:tcPr>
            <w:tcW w:w="792" w:type="dxa"/>
          </w:tcPr>
          <w:p w14:paraId="43EDEA06" w14:textId="77777777" w:rsidR="00965725" w:rsidRDefault="007C58C2">
            <w:r>
              <w:t>❍</w:t>
            </w:r>
            <w:r>
              <w:rPr>
                <w:sz w:val="20"/>
                <w:vertAlign w:val="subscript"/>
              </w:rPr>
              <w:t xml:space="preserve">   1</w:t>
            </w:r>
          </w:p>
        </w:tc>
        <w:tc>
          <w:tcPr>
            <w:tcW w:w="9288" w:type="dxa"/>
          </w:tcPr>
          <w:p w14:paraId="1937BB34" w14:textId="77777777" w:rsidR="00965725" w:rsidRDefault="007C58C2">
            <w:r>
              <w:t>0 hours</w:t>
            </w:r>
          </w:p>
        </w:tc>
      </w:tr>
      <w:tr w:rsidR="00965725" w14:paraId="05DD2948" w14:textId="77777777">
        <w:tc>
          <w:tcPr>
            <w:tcW w:w="792" w:type="dxa"/>
          </w:tcPr>
          <w:p w14:paraId="748CEFBF" w14:textId="77777777" w:rsidR="00965725" w:rsidRDefault="007C58C2">
            <w:r>
              <w:t>❍</w:t>
            </w:r>
            <w:r>
              <w:rPr>
                <w:sz w:val="20"/>
                <w:vertAlign w:val="subscript"/>
              </w:rPr>
              <w:t xml:space="preserve">   2</w:t>
            </w:r>
          </w:p>
        </w:tc>
        <w:tc>
          <w:tcPr>
            <w:tcW w:w="9288" w:type="dxa"/>
          </w:tcPr>
          <w:p w14:paraId="5DD66B3F" w14:textId="77777777" w:rsidR="00965725" w:rsidRDefault="007C58C2">
            <w:r>
              <w:t>1-10 hours</w:t>
            </w:r>
          </w:p>
        </w:tc>
      </w:tr>
      <w:tr w:rsidR="00965725" w14:paraId="449C7B04" w14:textId="77777777">
        <w:tc>
          <w:tcPr>
            <w:tcW w:w="792" w:type="dxa"/>
          </w:tcPr>
          <w:p w14:paraId="10855705" w14:textId="77777777" w:rsidR="00965725" w:rsidRDefault="007C58C2">
            <w:r>
              <w:t>❍</w:t>
            </w:r>
            <w:r>
              <w:rPr>
                <w:sz w:val="20"/>
                <w:vertAlign w:val="subscript"/>
              </w:rPr>
              <w:t xml:space="preserve">   3</w:t>
            </w:r>
          </w:p>
        </w:tc>
        <w:tc>
          <w:tcPr>
            <w:tcW w:w="9288" w:type="dxa"/>
          </w:tcPr>
          <w:p w14:paraId="66682691" w14:textId="77777777" w:rsidR="00965725" w:rsidRDefault="007C58C2">
            <w:r>
              <w:t>11-20 hours</w:t>
            </w:r>
          </w:p>
        </w:tc>
      </w:tr>
      <w:tr w:rsidR="00965725" w14:paraId="7378BA7B" w14:textId="77777777">
        <w:tc>
          <w:tcPr>
            <w:tcW w:w="792" w:type="dxa"/>
          </w:tcPr>
          <w:p w14:paraId="42282956" w14:textId="77777777" w:rsidR="00965725" w:rsidRDefault="007C58C2">
            <w:r>
              <w:t>❍</w:t>
            </w:r>
            <w:r>
              <w:rPr>
                <w:sz w:val="20"/>
                <w:vertAlign w:val="subscript"/>
              </w:rPr>
              <w:t xml:space="preserve">   4</w:t>
            </w:r>
          </w:p>
        </w:tc>
        <w:tc>
          <w:tcPr>
            <w:tcW w:w="9288" w:type="dxa"/>
          </w:tcPr>
          <w:p w14:paraId="19C69CC4" w14:textId="77777777" w:rsidR="00965725" w:rsidRDefault="007C58C2">
            <w:r>
              <w:t>21-30 hours</w:t>
            </w:r>
          </w:p>
        </w:tc>
      </w:tr>
      <w:tr w:rsidR="00965725" w14:paraId="053F1977" w14:textId="77777777">
        <w:tc>
          <w:tcPr>
            <w:tcW w:w="792" w:type="dxa"/>
          </w:tcPr>
          <w:p w14:paraId="7996F21F" w14:textId="77777777" w:rsidR="00965725" w:rsidRDefault="007C58C2">
            <w:r>
              <w:t>❍</w:t>
            </w:r>
            <w:r>
              <w:rPr>
                <w:sz w:val="20"/>
                <w:vertAlign w:val="subscript"/>
              </w:rPr>
              <w:t xml:space="preserve">   5</w:t>
            </w:r>
          </w:p>
        </w:tc>
        <w:tc>
          <w:tcPr>
            <w:tcW w:w="9288" w:type="dxa"/>
          </w:tcPr>
          <w:p w14:paraId="2ED38FC4" w14:textId="77777777" w:rsidR="00965725" w:rsidRDefault="007C58C2">
            <w:r>
              <w:t>31-40 hours</w:t>
            </w:r>
          </w:p>
        </w:tc>
      </w:tr>
      <w:tr w:rsidR="00965725" w14:paraId="69F4FD87" w14:textId="77777777">
        <w:tc>
          <w:tcPr>
            <w:tcW w:w="792" w:type="dxa"/>
          </w:tcPr>
          <w:p w14:paraId="60C093BD" w14:textId="77777777" w:rsidR="00965725" w:rsidRDefault="007C58C2">
            <w:r>
              <w:t>❍</w:t>
            </w:r>
            <w:r>
              <w:rPr>
                <w:sz w:val="20"/>
                <w:vertAlign w:val="subscript"/>
              </w:rPr>
              <w:t xml:space="preserve">   6</w:t>
            </w:r>
          </w:p>
        </w:tc>
        <w:tc>
          <w:tcPr>
            <w:tcW w:w="9288" w:type="dxa"/>
          </w:tcPr>
          <w:p w14:paraId="56F0ABA0" w14:textId="77777777" w:rsidR="00965725" w:rsidRDefault="007C58C2">
            <w:r>
              <w:t>41-50 hours</w:t>
            </w:r>
          </w:p>
        </w:tc>
      </w:tr>
      <w:tr w:rsidR="00965725" w14:paraId="6C641F29" w14:textId="77777777">
        <w:tc>
          <w:tcPr>
            <w:tcW w:w="792" w:type="dxa"/>
          </w:tcPr>
          <w:p w14:paraId="76AF0D2A" w14:textId="77777777" w:rsidR="00965725" w:rsidRDefault="007C58C2">
            <w:r>
              <w:t>❍</w:t>
            </w:r>
            <w:r>
              <w:rPr>
                <w:sz w:val="20"/>
                <w:vertAlign w:val="subscript"/>
              </w:rPr>
              <w:t xml:space="preserve">   7</w:t>
            </w:r>
          </w:p>
        </w:tc>
        <w:tc>
          <w:tcPr>
            <w:tcW w:w="9288" w:type="dxa"/>
          </w:tcPr>
          <w:p w14:paraId="3498FE64" w14:textId="77777777" w:rsidR="00965725" w:rsidRDefault="007C58C2">
            <w:r>
              <w:t>51 hours or more</w:t>
            </w:r>
          </w:p>
        </w:tc>
      </w:tr>
      <w:tr w:rsidR="00965725" w14:paraId="6986A84A" w14:textId="77777777">
        <w:tc>
          <w:tcPr>
            <w:tcW w:w="792" w:type="dxa"/>
          </w:tcPr>
          <w:p w14:paraId="580C6A1E" w14:textId="77777777" w:rsidR="00965725" w:rsidRDefault="007C58C2">
            <w:r>
              <w:t>❍</w:t>
            </w:r>
            <w:r>
              <w:rPr>
                <w:sz w:val="20"/>
                <w:vertAlign w:val="subscript"/>
              </w:rPr>
              <w:t xml:space="preserve">   99</w:t>
            </w:r>
          </w:p>
        </w:tc>
        <w:tc>
          <w:tcPr>
            <w:tcW w:w="9288" w:type="dxa"/>
          </w:tcPr>
          <w:p w14:paraId="6F4FF569" w14:textId="77777777" w:rsidR="00965725" w:rsidRDefault="007C58C2">
            <w:r>
              <w:t>Prefer not to answer</w:t>
            </w:r>
          </w:p>
        </w:tc>
      </w:tr>
    </w:tbl>
    <w:p w14:paraId="6DF3157E" w14:textId="77777777" w:rsidR="00965725" w:rsidRDefault="00965725"/>
    <w:p w14:paraId="218C7138" w14:textId="77777777" w:rsidR="00965725" w:rsidRDefault="007C58C2">
      <w:pPr>
        <w:keepNext/>
        <w:spacing w:after="220"/>
      </w:pPr>
      <w:r>
        <w:rPr>
          <w:b/>
          <w:sz w:val="28"/>
          <w:highlight w:val="lightGray"/>
        </w:rPr>
        <w:lastRenderedPageBreak/>
        <w:t>Page Growing the business</w:t>
      </w:r>
    </w:p>
    <w:p w14:paraId="23E0414B" w14:textId="77777777" w:rsidR="00965725" w:rsidRDefault="007C58C2">
      <w:pPr>
        <w:keepNext/>
        <w:spacing w:after="40"/>
      </w:pPr>
      <w:r>
        <w:rPr>
          <w:b/>
        </w:rPr>
        <w:t>Q53</w:t>
      </w:r>
    </w:p>
    <w:p w14:paraId="6D35ACD1" w14:textId="77777777" w:rsidR="00965725" w:rsidRDefault="007C58C2">
      <w:pPr>
        <w:keepNext/>
        <w:spacing w:after="0"/>
      </w:pPr>
      <w:r>
        <w:t>What are your long-term aspirations for your business?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23256C3C" w14:textId="77777777">
        <w:tc>
          <w:tcPr>
            <w:tcW w:w="792" w:type="dxa"/>
          </w:tcPr>
          <w:p w14:paraId="3F33AE36" w14:textId="77777777" w:rsidR="00965725" w:rsidRDefault="007C58C2">
            <w:r>
              <w:t>❍</w:t>
            </w:r>
            <w:r>
              <w:rPr>
                <w:sz w:val="20"/>
                <w:vertAlign w:val="subscript"/>
              </w:rPr>
              <w:t xml:space="preserve">   1</w:t>
            </w:r>
          </w:p>
        </w:tc>
        <w:tc>
          <w:tcPr>
            <w:tcW w:w="9288" w:type="dxa"/>
          </w:tcPr>
          <w:p w14:paraId="3CAF10D4" w14:textId="77777777" w:rsidR="00965725" w:rsidRDefault="007C58C2">
            <w:r>
              <w:t xml:space="preserve">I aspire to be a </w:t>
            </w:r>
            <w:r>
              <w:rPr>
                <w:b/>
              </w:rPr>
              <w:t>solo entrepreneur</w:t>
            </w:r>
            <w:r>
              <w:t xml:space="preserve"> and stay small.</w:t>
            </w:r>
          </w:p>
        </w:tc>
      </w:tr>
      <w:tr w:rsidR="00965725" w14:paraId="739586ED" w14:textId="77777777">
        <w:tc>
          <w:tcPr>
            <w:tcW w:w="792" w:type="dxa"/>
          </w:tcPr>
          <w:p w14:paraId="6DB5FDC1" w14:textId="77777777" w:rsidR="00965725" w:rsidRDefault="007C58C2">
            <w:r>
              <w:t>❍</w:t>
            </w:r>
            <w:r>
              <w:rPr>
                <w:sz w:val="20"/>
                <w:vertAlign w:val="subscript"/>
              </w:rPr>
              <w:t xml:space="preserve">   2</w:t>
            </w:r>
          </w:p>
        </w:tc>
        <w:tc>
          <w:tcPr>
            <w:tcW w:w="9288" w:type="dxa"/>
          </w:tcPr>
          <w:p w14:paraId="79D4CBA6" w14:textId="77777777" w:rsidR="00965725" w:rsidRDefault="007C58C2">
            <w:r>
              <w:t xml:space="preserve">I aspire to be a </w:t>
            </w:r>
            <w:r>
              <w:rPr>
                <w:b/>
              </w:rPr>
              <w:t>small business</w:t>
            </w:r>
            <w:r>
              <w:t xml:space="preserve"> with some employees and/or a physical location.</w:t>
            </w:r>
          </w:p>
        </w:tc>
      </w:tr>
      <w:tr w:rsidR="00965725" w14:paraId="415F7065" w14:textId="77777777">
        <w:tc>
          <w:tcPr>
            <w:tcW w:w="792" w:type="dxa"/>
          </w:tcPr>
          <w:p w14:paraId="4A663A64" w14:textId="77777777" w:rsidR="00965725" w:rsidRDefault="007C58C2">
            <w:r>
              <w:t>❍</w:t>
            </w:r>
            <w:r>
              <w:rPr>
                <w:sz w:val="20"/>
                <w:vertAlign w:val="subscript"/>
              </w:rPr>
              <w:t xml:space="preserve">   3</w:t>
            </w:r>
          </w:p>
        </w:tc>
        <w:tc>
          <w:tcPr>
            <w:tcW w:w="9288" w:type="dxa"/>
          </w:tcPr>
          <w:p w14:paraId="4EDAF7C0" w14:textId="77777777" w:rsidR="00965725" w:rsidRDefault="007C58C2">
            <w:r>
              <w:t xml:space="preserve">I aspire to be a </w:t>
            </w:r>
            <w:r>
              <w:rPr>
                <w:b/>
              </w:rPr>
              <w:t>mid-size business</w:t>
            </w:r>
            <w:r>
              <w:t xml:space="preserve"> with several employees and/or multiple physical locations.</w:t>
            </w:r>
          </w:p>
        </w:tc>
      </w:tr>
      <w:tr w:rsidR="00965725" w14:paraId="1A04238F" w14:textId="77777777">
        <w:tc>
          <w:tcPr>
            <w:tcW w:w="792" w:type="dxa"/>
          </w:tcPr>
          <w:p w14:paraId="05679EE6" w14:textId="77777777" w:rsidR="00965725" w:rsidRDefault="007C58C2">
            <w:r>
              <w:t>❍</w:t>
            </w:r>
            <w:r>
              <w:rPr>
                <w:sz w:val="20"/>
                <w:vertAlign w:val="subscript"/>
              </w:rPr>
              <w:t xml:space="preserve">   4</w:t>
            </w:r>
          </w:p>
        </w:tc>
        <w:tc>
          <w:tcPr>
            <w:tcW w:w="9288" w:type="dxa"/>
          </w:tcPr>
          <w:p w14:paraId="7347869D" w14:textId="77777777" w:rsidR="00965725" w:rsidRDefault="007C58C2">
            <w:r>
              <w:t xml:space="preserve">I aspire to be a </w:t>
            </w:r>
            <w:r>
              <w:rPr>
                <w:b/>
              </w:rPr>
              <w:t>corporate business</w:t>
            </w:r>
            <w:r>
              <w:t xml:space="preserve"> with a large employee base and headquarters.</w:t>
            </w:r>
          </w:p>
        </w:tc>
      </w:tr>
      <w:tr w:rsidR="00965725" w14:paraId="430D67D4" w14:textId="77777777">
        <w:tc>
          <w:tcPr>
            <w:tcW w:w="792" w:type="dxa"/>
          </w:tcPr>
          <w:p w14:paraId="2BD4D56E" w14:textId="77777777" w:rsidR="00965725" w:rsidRDefault="007C58C2">
            <w:r>
              <w:t>❍</w:t>
            </w:r>
            <w:r>
              <w:rPr>
                <w:sz w:val="20"/>
                <w:vertAlign w:val="subscript"/>
              </w:rPr>
              <w:t xml:space="preserve">   6</w:t>
            </w:r>
          </w:p>
        </w:tc>
        <w:tc>
          <w:tcPr>
            <w:tcW w:w="9288" w:type="dxa"/>
          </w:tcPr>
          <w:p w14:paraId="1F0CA472" w14:textId="77777777" w:rsidR="00965725" w:rsidRDefault="007C58C2">
            <w:r>
              <w:t>None of the above</w:t>
            </w:r>
          </w:p>
        </w:tc>
      </w:tr>
      <w:tr w:rsidR="00965725" w14:paraId="3773E9BC" w14:textId="77777777">
        <w:tc>
          <w:tcPr>
            <w:tcW w:w="792" w:type="dxa"/>
          </w:tcPr>
          <w:p w14:paraId="7455159E" w14:textId="77777777" w:rsidR="00965725" w:rsidRDefault="007C58C2">
            <w:r>
              <w:t>❍</w:t>
            </w:r>
            <w:r>
              <w:rPr>
                <w:sz w:val="20"/>
                <w:vertAlign w:val="subscript"/>
              </w:rPr>
              <w:t xml:space="preserve">   99</w:t>
            </w:r>
          </w:p>
        </w:tc>
        <w:tc>
          <w:tcPr>
            <w:tcW w:w="9288" w:type="dxa"/>
          </w:tcPr>
          <w:p w14:paraId="7F2B33EC" w14:textId="77777777" w:rsidR="00965725" w:rsidRDefault="007C58C2">
            <w:r>
              <w:t>Prefer not to answer</w:t>
            </w:r>
          </w:p>
        </w:tc>
      </w:tr>
    </w:tbl>
    <w:p w14:paraId="74DA94A8" w14:textId="77777777" w:rsidR="00965725" w:rsidRDefault="00965725"/>
    <w:p w14:paraId="0085D630" w14:textId="77777777" w:rsidR="00965725" w:rsidRDefault="007C58C2">
      <w:pPr>
        <w:keepNext/>
        <w:spacing w:after="40"/>
      </w:pPr>
      <w:r>
        <w:rPr>
          <w:b/>
        </w:rPr>
        <w:t>N13</w:t>
      </w:r>
    </w:p>
    <w:p w14:paraId="2976AB4F" w14:textId="77777777" w:rsidR="00965725" w:rsidRDefault="007C58C2">
      <w:pPr>
        <w:keepNext/>
        <w:spacing w:after="0"/>
      </w:pPr>
      <w:r>
        <w:t>How close do you feel your business is to the size or revenue level you ultimately want to achieve?</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06BF8D12" w14:textId="77777777">
        <w:tc>
          <w:tcPr>
            <w:tcW w:w="792" w:type="dxa"/>
          </w:tcPr>
          <w:p w14:paraId="4896AE32" w14:textId="77777777" w:rsidR="00965725" w:rsidRDefault="007C58C2">
            <w:r>
              <w:t>❍</w:t>
            </w:r>
            <w:r>
              <w:rPr>
                <w:sz w:val="20"/>
                <w:vertAlign w:val="subscript"/>
              </w:rPr>
              <w:t xml:space="preserve">   1</w:t>
            </w:r>
          </w:p>
        </w:tc>
        <w:tc>
          <w:tcPr>
            <w:tcW w:w="9288" w:type="dxa"/>
          </w:tcPr>
          <w:p w14:paraId="57A597DB" w14:textId="77777777" w:rsidR="00965725" w:rsidRDefault="007C58C2">
            <w:r>
              <w:t>I've reached my goal</w:t>
            </w:r>
          </w:p>
        </w:tc>
      </w:tr>
      <w:tr w:rsidR="00965725" w14:paraId="4C846DCA" w14:textId="77777777">
        <w:tc>
          <w:tcPr>
            <w:tcW w:w="792" w:type="dxa"/>
          </w:tcPr>
          <w:p w14:paraId="7D939D37" w14:textId="77777777" w:rsidR="00965725" w:rsidRDefault="007C58C2">
            <w:r>
              <w:t>❍</w:t>
            </w:r>
            <w:r>
              <w:rPr>
                <w:sz w:val="20"/>
                <w:vertAlign w:val="subscript"/>
              </w:rPr>
              <w:t xml:space="preserve">   2</w:t>
            </w:r>
          </w:p>
        </w:tc>
        <w:tc>
          <w:tcPr>
            <w:tcW w:w="9288" w:type="dxa"/>
          </w:tcPr>
          <w:p w14:paraId="2303313B" w14:textId="77777777" w:rsidR="00965725" w:rsidRDefault="007C58C2">
            <w:r>
              <w:t>Very close</w:t>
            </w:r>
          </w:p>
        </w:tc>
      </w:tr>
      <w:tr w:rsidR="00965725" w14:paraId="5D87765B" w14:textId="77777777">
        <w:tc>
          <w:tcPr>
            <w:tcW w:w="792" w:type="dxa"/>
          </w:tcPr>
          <w:p w14:paraId="0F74B18E" w14:textId="77777777" w:rsidR="00965725" w:rsidRDefault="007C58C2">
            <w:r>
              <w:t>❍</w:t>
            </w:r>
            <w:r>
              <w:rPr>
                <w:sz w:val="20"/>
                <w:vertAlign w:val="subscript"/>
              </w:rPr>
              <w:t xml:space="preserve">   3</w:t>
            </w:r>
          </w:p>
        </w:tc>
        <w:tc>
          <w:tcPr>
            <w:tcW w:w="9288" w:type="dxa"/>
          </w:tcPr>
          <w:p w14:paraId="0ACC5FE4" w14:textId="77777777" w:rsidR="00965725" w:rsidRDefault="007C58C2">
            <w:r>
              <w:t>About halfway there</w:t>
            </w:r>
          </w:p>
        </w:tc>
      </w:tr>
      <w:tr w:rsidR="00965725" w14:paraId="67E51B19" w14:textId="77777777">
        <w:tc>
          <w:tcPr>
            <w:tcW w:w="792" w:type="dxa"/>
          </w:tcPr>
          <w:p w14:paraId="30D47AAB" w14:textId="77777777" w:rsidR="00965725" w:rsidRDefault="007C58C2">
            <w:r>
              <w:t>❍</w:t>
            </w:r>
            <w:r>
              <w:rPr>
                <w:sz w:val="20"/>
                <w:vertAlign w:val="subscript"/>
              </w:rPr>
              <w:t xml:space="preserve">   4</w:t>
            </w:r>
          </w:p>
        </w:tc>
        <w:tc>
          <w:tcPr>
            <w:tcW w:w="9288" w:type="dxa"/>
          </w:tcPr>
          <w:p w14:paraId="6272C464" w14:textId="77777777" w:rsidR="00965725" w:rsidRDefault="007C58C2">
            <w:r>
              <w:t>Still in early growth stages</w:t>
            </w:r>
          </w:p>
        </w:tc>
      </w:tr>
      <w:tr w:rsidR="00965725" w14:paraId="1C67D445" w14:textId="77777777">
        <w:tc>
          <w:tcPr>
            <w:tcW w:w="792" w:type="dxa"/>
          </w:tcPr>
          <w:p w14:paraId="5B4D8810" w14:textId="77777777" w:rsidR="00965725" w:rsidRDefault="007C58C2">
            <w:r>
              <w:t>❍</w:t>
            </w:r>
            <w:r>
              <w:rPr>
                <w:sz w:val="20"/>
                <w:vertAlign w:val="subscript"/>
              </w:rPr>
              <w:t xml:space="preserve">   5</w:t>
            </w:r>
          </w:p>
        </w:tc>
        <w:tc>
          <w:tcPr>
            <w:tcW w:w="9288" w:type="dxa"/>
          </w:tcPr>
          <w:p w14:paraId="4869C2ED" w14:textId="77777777" w:rsidR="00965725" w:rsidRDefault="007C58C2">
            <w:r>
              <w:t>I'm still defining what "success" looks like</w:t>
            </w:r>
          </w:p>
        </w:tc>
      </w:tr>
      <w:tr w:rsidR="00965725" w14:paraId="1E1C995B" w14:textId="77777777">
        <w:tc>
          <w:tcPr>
            <w:tcW w:w="792" w:type="dxa"/>
          </w:tcPr>
          <w:p w14:paraId="56470A32" w14:textId="77777777" w:rsidR="00965725" w:rsidRDefault="007C58C2">
            <w:r>
              <w:t>❑</w:t>
            </w:r>
            <w:r>
              <w:rPr>
                <w:sz w:val="20"/>
                <w:vertAlign w:val="subscript"/>
              </w:rPr>
              <w:t xml:space="preserve">   -8</w:t>
            </w:r>
          </w:p>
        </w:tc>
        <w:tc>
          <w:tcPr>
            <w:tcW w:w="9288" w:type="dxa"/>
          </w:tcPr>
          <w:p w14:paraId="7E5F03AA" w14:textId="77777777" w:rsidR="00965725" w:rsidRDefault="007C58C2">
            <w:r>
              <w:t>Prefer not to answer</w:t>
            </w:r>
          </w:p>
        </w:tc>
      </w:tr>
    </w:tbl>
    <w:p w14:paraId="4A33F0A1" w14:textId="77777777" w:rsidR="00965725" w:rsidRDefault="00965725"/>
    <w:p w14:paraId="45A32FA6" w14:textId="77777777" w:rsidR="00965725" w:rsidRDefault="007C58C2">
      <w:pPr>
        <w:keepNext/>
        <w:spacing w:after="40"/>
      </w:pPr>
      <w:r>
        <w:rPr>
          <w:b/>
        </w:rPr>
        <w:t>Q54</w:t>
      </w:r>
    </w:p>
    <w:p w14:paraId="2067C102" w14:textId="77777777" w:rsidR="00965725" w:rsidRDefault="007C58C2">
      <w:pPr>
        <w:keepNext/>
        <w:spacing w:after="0"/>
      </w:pPr>
      <w:r>
        <w:t xml:space="preserve">What is your overall expectation for </w:t>
      </w:r>
      <w:r>
        <w:rPr>
          <w:b/>
        </w:rPr>
        <w:t>your business or organization’s revenue</w:t>
      </w:r>
      <w:r>
        <w:t xml:space="preserve"> over the next 6 months? </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4BAD6479" w14:textId="77777777">
        <w:tc>
          <w:tcPr>
            <w:tcW w:w="792" w:type="dxa"/>
          </w:tcPr>
          <w:p w14:paraId="47642B10" w14:textId="77777777" w:rsidR="00965725" w:rsidRDefault="007C58C2">
            <w:r>
              <w:t>❍</w:t>
            </w:r>
            <w:r>
              <w:rPr>
                <w:sz w:val="20"/>
                <w:vertAlign w:val="subscript"/>
              </w:rPr>
              <w:t xml:space="preserve">   1</w:t>
            </w:r>
          </w:p>
        </w:tc>
        <w:tc>
          <w:tcPr>
            <w:tcW w:w="9288" w:type="dxa"/>
          </w:tcPr>
          <w:p w14:paraId="68D4EDA3" w14:textId="77777777" w:rsidR="00965725" w:rsidRDefault="007C58C2">
            <w:r>
              <w:t>More positive</w:t>
            </w:r>
          </w:p>
        </w:tc>
      </w:tr>
      <w:tr w:rsidR="00965725" w14:paraId="59BB87D6" w14:textId="77777777">
        <w:tc>
          <w:tcPr>
            <w:tcW w:w="792" w:type="dxa"/>
          </w:tcPr>
          <w:p w14:paraId="55F46320" w14:textId="77777777" w:rsidR="00965725" w:rsidRDefault="007C58C2">
            <w:r>
              <w:t>❍</w:t>
            </w:r>
            <w:r>
              <w:rPr>
                <w:sz w:val="20"/>
                <w:vertAlign w:val="subscript"/>
              </w:rPr>
              <w:t xml:space="preserve">   2</w:t>
            </w:r>
          </w:p>
        </w:tc>
        <w:tc>
          <w:tcPr>
            <w:tcW w:w="9288" w:type="dxa"/>
          </w:tcPr>
          <w:p w14:paraId="1B8BB56B" w14:textId="77777777" w:rsidR="00965725" w:rsidRDefault="007C58C2">
            <w:r>
              <w:t>More negative</w:t>
            </w:r>
          </w:p>
        </w:tc>
      </w:tr>
      <w:tr w:rsidR="00965725" w14:paraId="5ADB12B9" w14:textId="77777777">
        <w:tc>
          <w:tcPr>
            <w:tcW w:w="792" w:type="dxa"/>
          </w:tcPr>
          <w:p w14:paraId="0A56FEE7" w14:textId="77777777" w:rsidR="00965725" w:rsidRDefault="007C58C2">
            <w:r>
              <w:t>❍</w:t>
            </w:r>
            <w:r>
              <w:rPr>
                <w:sz w:val="20"/>
                <w:vertAlign w:val="subscript"/>
              </w:rPr>
              <w:t xml:space="preserve">   3</w:t>
            </w:r>
          </w:p>
        </w:tc>
        <w:tc>
          <w:tcPr>
            <w:tcW w:w="9288" w:type="dxa"/>
          </w:tcPr>
          <w:p w14:paraId="467D9572" w14:textId="77777777" w:rsidR="00965725" w:rsidRDefault="007C58C2">
            <w:r>
              <w:t>No change</w:t>
            </w:r>
          </w:p>
        </w:tc>
      </w:tr>
      <w:tr w:rsidR="00965725" w14:paraId="1F90AB90" w14:textId="77777777">
        <w:tc>
          <w:tcPr>
            <w:tcW w:w="792" w:type="dxa"/>
          </w:tcPr>
          <w:p w14:paraId="216A3B05" w14:textId="77777777" w:rsidR="00965725" w:rsidRDefault="007C58C2">
            <w:r>
              <w:t>❍</w:t>
            </w:r>
            <w:r>
              <w:rPr>
                <w:sz w:val="20"/>
                <w:vertAlign w:val="subscript"/>
              </w:rPr>
              <w:t xml:space="preserve">   99</w:t>
            </w:r>
          </w:p>
        </w:tc>
        <w:tc>
          <w:tcPr>
            <w:tcW w:w="9288" w:type="dxa"/>
          </w:tcPr>
          <w:p w14:paraId="0366F34E" w14:textId="77777777" w:rsidR="00965725" w:rsidRDefault="007C58C2">
            <w:r>
              <w:t>Prefer not to answer</w:t>
            </w:r>
          </w:p>
        </w:tc>
      </w:tr>
    </w:tbl>
    <w:p w14:paraId="0C127DF2" w14:textId="77777777" w:rsidR="00965725" w:rsidRDefault="00965725"/>
    <w:p w14:paraId="3C765D18" w14:textId="77777777" w:rsidR="00965725" w:rsidRDefault="007C58C2">
      <w:pPr>
        <w:keepNext/>
        <w:spacing w:after="40"/>
      </w:pPr>
      <w:r>
        <w:rPr>
          <w:b/>
        </w:rPr>
        <w:t>N5</w:t>
      </w:r>
    </w:p>
    <w:p w14:paraId="23DE33B1" w14:textId="77777777" w:rsidR="00965725" w:rsidRDefault="007C58C2">
      <w:pPr>
        <w:keepNext/>
        <w:spacing w:after="0"/>
      </w:pPr>
      <w:r>
        <w:t>How, if at all, do you expect that your 2026 income from this business will compare to your income from this business in 2025?</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189C381B" w14:textId="77777777">
        <w:tc>
          <w:tcPr>
            <w:tcW w:w="792" w:type="dxa"/>
          </w:tcPr>
          <w:p w14:paraId="1E71DC34" w14:textId="77777777" w:rsidR="00965725" w:rsidRDefault="007C58C2">
            <w:r>
              <w:t>❍</w:t>
            </w:r>
            <w:r>
              <w:rPr>
                <w:sz w:val="20"/>
                <w:vertAlign w:val="subscript"/>
              </w:rPr>
              <w:t xml:space="preserve">   1</w:t>
            </w:r>
          </w:p>
        </w:tc>
        <w:tc>
          <w:tcPr>
            <w:tcW w:w="9288" w:type="dxa"/>
          </w:tcPr>
          <w:p w14:paraId="111974A2" w14:textId="77777777" w:rsidR="00965725" w:rsidRDefault="007C58C2">
            <w:r>
              <w:t xml:space="preserve">My income will be </w:t>
            </w:r>
            <w:r>
              <w:rPr>
                <w:b/>
              </w:rPr>
              <w:t>significantly greater</w:t>
            </w:r>
            <w:r>
              <w:t xml:space="preserve"> in 2026 compared to 2025</w:t>
            </w:r>
          </w:p>
        </w:tc>
      </w:tr>
      <w:tr w:rsidR="00965725" w14:paraId="26B338FF" w14:textId="77777777">
        <w:tc>
          <w:tcPr>
            <w:tcW w:w="792" w:type="dxa"/>
          </w:tcPr>
          <w:p w14:paraId="3C2121B3" w14:textId="77777777" w:rsidR="00965725" w:rsidRDefault="007C58C2">
            <w:r>
              <w:t>❍</w:t>
            </w:r>
            <w:r>
              <w:rPr>
                <w:sz w:val="20"/>
                <w:vertAlign w:val="subscript"/>
              </w:rPr>
              <w:t xml:space="preserve">   2</w:t>
            </w:r>
          </w:p>
        </w:tc>
        <w:tc>
          <w:tcPr>
            <w:tcW w:w="9288" w:type="dxa"/>
          </w:tcPr>
          <w:p w14:paraId="5E16AB37" w14:textId="77777777" w:rsidR="00965725" w:rsidRDefault="007C58C2">
            <w:r>
              <w:t xml:space="preserve">My income will be </w:t>
            </w:r>
            <w:r>
              <w:rPr>
                <w:b/>
              </w:rPr>
              <w:t>slightly greater</w:t>
            </w:r>
            <w:r>
              <w:t xml:space="preserve"> in 2026 compared to 2025</w:t>
            </w:r>
          </w:p>
        </w:tc>
      </w:tr>
      <w:tr w:rsidR="00965725" w14:paraId="013C7396" w14:textId="77777777">
        <w:tc>
          <w:tcPr>
            <w:tcW w:w="792" w:type="dxa"/>
          </w:tcPr>
          <w:p w14:paraId="449E4436" w14:textId="77777777" w:rsidR="00965725" w:rsidRDefault="007C58C2">
            <w:r>
              <w:t>❍</w:t>
            </w:r>
            <w:r>
              <w:rPr>
                <w:sz w:val="20"/>
                <w:vertAlign w:val="subscript"/>
              </w:rPr>
              <w:t xml:space="preserve">   3</w:t>
            </w:r>
          </w:p>
        </w:tc>
        <w:tc>
          <w:tcPr>
            <w:tcW w:w="9288" w:type="dxa"/>
          </w:tcPr>
          <w:p w14:paraId="06ABA097" w14:textId="77777777" w:rsidR="00965725" w:rsidRDefault="007C58C2">
            <w:r>
              <w:t xml:space="preserve">My income will be </w:t>
            </w:r>
            <w:r>
              <w:rPr>
                <w:b/>
              </w:rPr>
              <w:t>about the same</w:t>
            </w:r>
            <w:r>
              <w:t xml:space="preserve"> in 2026 compared to 2025</w:t>
            </w:r>
          </w:p>
        </w:tc>
      </w:tr>
      <w:tr w:rsidR="00965725" w14:paraId="5451D2BC" w14:textId="77777777">
        <w:tc>
          <w:tcPr>
            <w:tcW w:w="792" w:type="dxa"/>
          </w:tcPr>
          <w:p w14:paraId="072AF3D9" w14:textId="77777777" w:rsidR="00965725" w:rsidRDefault="007C58C2">
            <w:r>
              <w:t>❍</w:t>
            </w:r>
            <w:r>
              <w:rPr>
                <w:sz w:val="20"/>
                <w:vertAlign w:val="subscript"/>
              </w:rPr>
              <w:t xml:space="preserve">   4</w:t>
            </w:r>
          </w:p>
        </w:tc>
        <w:tc>
          <w:tcPr>
            <w:tcW w:w="9288" w:type="dxa"/>
          </w:tcPr>
          <w:p w14:paraId="15D981B6" w14:textId="77777777" w:rsidR="00965725" w:rsidRDefault="007C58C2">
            <w:r>
              <w:t xml:space="preserve">My income will be </w:t>
            </w:r>
            <w:r>
              <w:rPr>
                <w:b/>
              </w:rPr>
              <w:t>slightly less</w:t>
            </w:r>
            <w:r>
              <w:t xml:space="preserve"> in 2026 compared to 2025</w:t>
            </w:r>
          </w:p>
        </w:tc>
      </w:tr>
      <w:tr w:rsidR="00965725" w14:paraId="00DC7A11" w14:textId="77777777">
        <w:tc>
          <w:tcPr>
            <w:tcW w:w="792" w:type="dxa"/>
          </w:tcPr>
          <w:p w14:paraId="620E4D8D" w14:textId="77777777" w:rsidR="00965725" w:rsidRDefault="007C58C2">
            <w:r>
              <w:t>❍</w:t>
            </w:r>
            <w:r>
              <w:rPr>
                <w:sz w:val="20"/>
                <w:vertAlign w:val="subscript"/>
              </w:rPr>
              <w:t xml:space="preserve">   5</w:t>
            </w:r>
          </w:p>
        </w:tc>
        <w:tc>
          <w:tcPr>
            <w:tcW w:w="9288" w:type="dxa"/>
          </w:tcPr>
          <w:p w14:paraId="59C1F4E2" w14:textId="77777777" w:rsidR="00965725" w:rsidRDefault="007C58C2">
            <w:r>
              <w:t xml:space="preserve">My income will be </w:t>
            </w:r>
            <w:r>
              <w:rPr>
                <w:b/>
              </w:rPr>
              <w:t>significantly less</w:t>
            </w:r>
            <w:r>
              <w:t xml:space="preserve"> in 2026 compared to 2025</w:t>
            </w:r>
          </w:p>
        </w:tc>
      </w:tr>
      <w:tr w:rsidR="00965725" w14:paraId="43C84C52" w14:textId="77777777">
        <w:tc>
          <w:tcPr>
            <w:tcW w:w="792" w:type="dxa"/>
          </w:tcPr>
          <w:p w14:paraId="25438A3C" w14:textId="77777777" w:rsidR="00965725" w:rsidRDefault="007C58C2">
            <w:r>
              <w:t>❍</w:t>
            </w:r>
            <w:r>
              <w:rPr>
                <w:sz w:val="20"/>
                <w:vertAlign w:val="subscript"/>
              </w:rPr>
              <w:t xml:space="preserve">   99</w:t>
            </w:r>
          </w:p>
        </w:tc>
        <w:tc>
          <w:tcPr>
            <w:tcW w:w="9288" w:type="dxa"/>
          </w:tcPr>
          <w:p w14:paraId="2B1AF225" w14:textId="77777777" w:rsidR="00965725" w:rsidRDefault="007C58C2">
            <w:r>
              <w:t>Prefer not to answer</w:t>
            </w:r>
          </w:p>
        </w:tc>
      </w:tr>
    </w:tbl>
    <w:p w14:paraId="7624C3EF" w14:textId="77777777" w:rsidR="00965725" w:rsidRDefault="00965725"/>
    <w:p w14:paraId="7B7D9DC2" w14:textId="77777777" w:rsidR="00965725" w:rsidRDefault="007C58C2">
      <w:pPr>
        <w:keepNext/>
        <w:spacing w:after="40"/>
      </w:pPr>
      <w:r>
        <w:rPr>
          <w:b/>
        </w:rPr>
        <w:lastRenderedPageBreak/>
        <w:t>Q55</w:t>
      </w:r>
    </w:p>
    <w:p w14:paraId="1D1A1816" w14:textId="77777777" w:rsidR="00965725" w:rsidRDefault="007C58C2">
      <w:pPr>
        <w:keepNext/>
        <w:spacing w:after="0"/>
      </w:pPr>
      <w:r>
        <w:t xml:space="preserve">What are your overall expectations for </w:t>
      </w:r>
      <w:r>
        <w:rPr>
          <w:b/>
        </w:rPr>
        <w:t>the national economy</w:t>
      </w:r>
      <w:r>
        <w:t xml:space="preserve"> over the next 6 months?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15B11629" w14:textId="77777777">
        <w:tc>
          <w:tcPr>
            <w:tcW w:w="792" w:type="dxa"/>
          </w:tcPr>
          <w:p w14:paraId="0D1ABA2B" w14:textId="77777777" w:rsidR="00965725" w:rsidRDefault="007C58C2">
            <w:r>
              <w:t>❍</w:t>
            </w:r>
            <w:r>
              <w:rPr>
                <w:sz w:val="20"/>
                <w:vertAlign w:val="subscript"/>
              </w:rPr>
              <w:t xml:space="preserve">   1</w:t>
            </w:r>
          </w:p>
        </w:tc>
        <w:tc>
          <w:tcPr>
            <w:tcW w:w="9288" w:type="dxa"/>
          </w:tcPr>
          <w:p w14:paraId="5564C39C" w14:textId="77777777" w:rsidR="00965725" w:rsidRDefault="007C58C2">
            <w:r>
              <w:t>More positive</w:t>
            </w:r>
          </w:p>
        </w:tc>
      </w:tr>
      <w:tr w:rsidR="00965725" w14:paraId="77C557BA" w14:textId="77777777">
        <w:tc>
          <w:tcPr>
            <w:tcW w:w="792" w:type="dxa"/>
          </w:tcPr>
          <w:p w14:paraId="45ABD83E" w14:textId="77777777" w:rsidR="00965725" w:rsidRDefault="007C58C2">
            <w:r>
              <w:t>❍</w:t>
            </w:r>
            <w:r>
              <w:rPr>
                <w:sz w:val="20"/>
                <w:vertAlign w:val="subscript"/>
              </w:rPr>
              <w:t xml:space="preserve">   2</w:t>
            </w:r>
          </w:p>
        </w:tc>
        <w:tc>
          <w:tcPr>
            <w:tcW w:w="9288" w:type="dxa"/>
          </w:tcPr>
          <w:p w14:paraId="6C93A8F3" w14:textId="77777777" w:rsidR="00965725" w:rsidRDefault="007C58C2">
            <w:r>
              <w:t>More negative</w:t>
            </w:r>
          </w:p>
        </w:tc>
      </w:tr>
      <w:tr w:rsidR="00965725" w14:paraId="50FD6B44" w14:textId="77777777">
        <w:tc>
          <w:tcPr>
            <w:tcW w:w="792" w:type="dxa"/>
          </w:tcPr>
          <w:p w14:paraId="68C378AC" w14:textId="77777777" w:rsidR="00965725" w:rsidRDefault="007C58C2">
            <w:r>
              <w:t>❍</w:t>
            </w:r>
            <w:r>
              <w:rPr>
                <w:sz w:val="20"/>
                <w:vertAlign w:val="subscript"/>
              </w:rPr>
              <w:t xml:space="preserve">   3</w:t>
            </w:r>
          </w:p>
        </w:tc>
        <w:tc>
          <w:tcPr>
            <w:tcW w:w="9288" w:type="dxa"/>
          </w:tcPr>
          <w:p w14:paraId="2DF9534D" w14:textId="77777777" w:rsidR="00965725" w:rsidRDefault="007C58C2">
            <w:r>
              <w:t>No change</w:t>
            </w:r>
          </w:p>
        </w:tc>
      </w:tr>
      <w:tr w:rsidR="00965725" w14:paraId="3C838C4C" w14:textId="77777777">
        <w:tc>
          <w:tcPr>
            <w:tcW w:w="792" w:type="dxa"/>
          </w:tcPr>
          <w:p w14:paraId="2508F5AF" w14:textId="77777777" w:rsidR="00965725" w:rsidRDefault="007C58C2">
            <w:r>
              <w:t>❍</w:t>
            </w:r>
            <w:r>
              <w:rPr>
                <w:sz w:val="20"/>
                <w:vertAlign w:val="subscript"/>
              </w:rPr>
              <w:t xml:space="preserve">   99</w:t>
            </w:r>
          </w:p>
        </w:tc>
        <w:tc>
          <w:tcPr>
            <w:tcW w:w="9288" w:type="dxa"/>
          </w:tcPr>
          <w:p w14:paraId="63C5F637" w14:textId="77777777" w:rsidR="00965725" w:rsidRDefault="007C58C2">
            <w:r>
              <w:t>Prefer not to answer</w:t>
            </w:r>
          </w:p>
        </w:tc>
      </w:tr>
    </w:tbl>
    <w:p w14:paraId="1DAA242A" w14:textId="77777777" w:rsidR="00965725" w:rsidRDefault="00965725"/>
    <w:p w14:paraId="233A2FF5" w14:textId="77777777" w:rsidR="00965725" w:rsidRDefault="007C58C2">
      <w:pPr>
        <w:keepNext/>
        <w:spacing w:after="220"/>
      </w:pPr>
      <w:r>
        <w:rPr>
          <w:b/>
          <w:sz w:val="28"/>
          <w:highlight w:val="lightGray"/>
        </w:rPr>
        <w:t xml:space="preserve">Page Growing the business </w:t>
      </w:r>
    </w:p>
    <w:p w14:paraId="0A4E9589" w14:textId="77777777" w:rsidR="00965725" w:rsidRDefault="007C58C2">
      <w:pPr>
        <w:keepNext/>
        <w:spacing w:after="40"/>
      </w:pPr>
      <w:r>
        <w:rPr>
          <w:b/>
        </w:rPr>
        <w:t>Q56</w:t>
      </w:r>
    </w:p>
    <w:p w14:paraId="03CB5FD9" w14:textId="77777777" w:rsidR="00965725" w:rsidRDefault="007C58C2">
      <w:pPr>
        <w:keepNext/>
        <w:spacing w:after="0"/>
      </w:pPr>
      <w:r>
        <w:t>Where do you go to learn more about how to support and grow your business?</w:t>
      </w:r>
      <w:r>
        <w:br/>
      </w:r>
    </w:p>
    <w:p w14:paraId="2C28A85A" w14:textId="77777777" w:rsidR="00965725" w:rsidRDefault="007C58C2">
      <w:pPr>
        <w:keepNext/>
        <w:spacing w:after="0"/>
      </w:pPr>
      <w:r>
        <w:rPr>
          <w:i/>
          <w:color w:val="A8A8A8"/>
          <w:sz w:val="20"/>
        </w:rPr>
        <w:t>Select all that apply</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590058D8" w14:textId="77777777">
        <w:tc>
          <w:tcPr>
            <w:tcW w:w="792" w:type="dxa"/>
          </w:tcPr>
          <w:p w14:paraId="2ECF5818" w14:textId="77777777" w:rsidR="00965725" w:rsidRDefault="007C58C2">
            <w:r>
              <w:t>❑</w:t>
            </w:r>
            <w:r>
              <w:rPr>
                <w:sz w:val="20"/>
                <w:vertAlign w:val="subscript"/>
              </w:rPr>
              <w:t xml:space="preserve">   1</w:t>
            </w:r>
          </w:p>
        </w:tc>
        <w:tc>
          <w:tcPr>
            <w:tcW w:w="9288" w:type="dxa"/>
          </w:tcPr>
          <w:p w14:paraId="63734A90" w14:textId="77777777" w:rsidR="00965725" w:rsidRDefault="007C58C2">
            <w:r>
              <w:t>Networking events *</w:t>
            </w:r>
          </w:p>
        </w:tc>
      </w:tr>
      <w:tr w:rsidR="00965725" w14:paraId="34869BF5" w14:textId="77777777">
        <w:tc>
          <w:tcPr>
            <w:tcW w:w="792" w:type="dxa"/>
          </w:tcPr>
          <w:p w14:paraId="7D5D2AD6" w14:textId="77777777" w:rsidR="00965725" w:rsidRDefault="007C58C2">
            <w:r>
              <w:t>❑</w:t>
            </w:r>
            <w:r>
              <w:rPr>
                <w:sz w:val="20"/>
                <w:vertAlign w:val="subscript"/>
              </w:rPr>
              <w:t xml:space="preserve">   2</w:t>
            </w:r>
          </w:p>
        </w:tc>
        <w:tc>
          <w:tcPr>
            <w:tcW w:w="9288" w:type="dxa"/>
          </w:tcPr>
          <w:p w14:paraId="7A4141CF" w14:textId="77777777" w:rsidR="00965725" w:rsidRDefault="007C58C2">
            <w:r>
              <w:t>Peers and friends *</w:t>
            </w:r>
          </w:p>
        </w:tc>
      </w:tr>
      <w:tr w:rsidR="00965725" w14:paraId="0D375811" w14:textId="77777777">
        <w:tc>
          <w:tcPr>
            <w:tcW w:w="792" w:type="dxa"/>
          </w:tcPr>
          <w:p w14:paraId="2B19E64A" w14:textId="77777777" w:rsidR="00965725" w:rsidRDefault="007C58C2">
            <w:r>
              <w:t>❑</w:t>
            </w:r>
            <w:r>
              <w:rPr>
                <w:sz w:val="20"/>
                <w:vertAlign w:val="subscript"/>
              </w:rPr>
              <w:t xml:space="preserve">   3</w:t>
            </w:r>
          </w:p>
        </w:tc>
        <w:tc>
          <w:tcPr>
            <w:tcW w:w="9288" w:type="dxa"/>
          </w:tcPr>
          <w:p w14:paraId="1BA46805" w14:textId="77777777" w:rsidR="00965725" w:rsidRDefault="007C58C2">
            <w:r>
              <w:t>Online business groups *</w:t>
            </w:r>
          </w:p>
        </w:tc>
      </w:tr>
      <w:tr w:rsidR="00965725" w14:paraId="13DD49EE" w14:textId="77777777">
        <w:tc>
          <w:tcPr>
            <w:tcW w:w="792" w:type="dxa"/>
          </w:tcPr>
          <w:p w14:paraId="1F3A4C42" w14:textId="77777777" w:rsidR="00965725" w:rsidRDefault="007C58C2">
            <w:r>
              <w:t>❑</w:t>
            </w:r>
            <w:r>
              <w:rPr>
                <w:sz w:val="20"/>
                <w:vertAlign w:val="subscript"/>
              </w:rPr>
              <w:t xml:space="preserve">   4</w:t>
            </w:r>
          </w:p>
        </w:tc>
        <w:tc>
          <w:tcPr>
            <w:tcW w:w="9288" w:type="dxa"/>
          </w:tcPr>
          <w:p w14:paraId="1A8C4FC7" w14:textId="77777777" w:rsidR="00965725" w:rsidRDefault="007C58C2">
            <w:r>
              <w:t>Online search *</w:t>
            </w:r>
          </w:p>
        </w:tc>
      </w:tr>
      <w:tr w:rsidR="00965725" w14:paraId="077BFDE3" w14:textId="77777777">
        <w:tc>
          <w:tcPr>
            <w:tcW w:w="792" w:type="dxa"/>
          </w:tcPr>
          <w:p w14:paraId="2B69F1A0" w14:textId="77777777" w:rsidR="00965725" w:rsidRDefault="007C58C2">
            <w:r>
              <w:t>❑</w:t>
            </w:r>
            <w:r>
              <w:rPr>
                <w:sz w:val="20"/>
                <w:vertAlign w:val="subscript"/>
              </w:rPr>
              <w:t xml:space="preserve">   5</w:t>
            </w:r>
          </w:p>
        </w:tc>
        <w:tc>
          <w:tcPr>
            <w:tcW w:w="9288" w:type="dxa"/>
          </w:tcPr>
          <w:p w14:paraId="1A674984" w14:textId="77777777" w:rsidR="00965725" w:rsidRDefault="007C58C2">
            <w:r>
              <w:t>ChatGPT or other tools *</w:t>
            </w:r>
          </w:p>
        </w:tc>
      </w:tr>
      <w:tr w:rsidR="00965725" w14:paraId="6E7686DA" w14:textId="77777777">
        <w:tc>
          <w:tcPr>
            <w:tcW w:w="792" w:type="dxa"/>
          </w:tcPr>
          <w:p w14:paraId="3AC79208" w14:textId="77777777" w:rsidR="00965725" w:rsidRDefault="007C58C2">
            <w:r>
              <w:t>❑</w:t>
            </w:r>
            <w:r>
              <w:rPr>
                <w:sz w:val="20"/>
                <w:vertAlign w:val="subscript"/>
              </w:rPr>
              <w:t xml:space="preserve">   6</w:t>
            </w:r>
          </w:p>
        </w:tc>
        <w:tc>
          <w:tcPr>
            <w:tcW w:w="9288" w:type="dxa"/>
          </w:tcPr>
          <w:p w14:paraId="153A08F6" w14:textId="77777777" w:rsidR="00965725" w:rsidRDefault="007C58C2">
            <w:r>
              <w:t>Books and podcasts *</w:t>
            </w:r>
          </w:p>
        </w:tc>
      </w:tr>
      <w:tr w:rsidR="00965725" w14:paraId="2FAFCD9C" w14:textId="77777777">
        <w:tc>
          <w:tcPr>
            <w:tcW w:w="792" w:type="dxa"/>
          </w:tcPr>
          <w:p w14:paraId="54204FF5" w14:textId="77777777" w:rsidR="00965725" w:rsidRDefault="007C58C2">
            <w:r>
              <w:t>❑</w:t>
            </w:r>
            <w:r>
              <w:rPr>
                <w:sz w:val="20"/>
                <w:vertAlign w:val="subscript"/>
              </w:rPr>
              <w:t xml:space="preserve">   7</w:t>
            </w:r>
          </w:p>
        </w:tc>
        <w:tc>
          <w:tcPr>
            <w:tcW w:w="9288" w:type="dxa"/>
          </w:tcPr>
          <w:p w14:paraId="76A84018" w14:textId="77777777" w:rsidR="00965725" w:rsidRDefault="007C58C2">
            <w:r>
              <w:t>Social Media business leaders (LinkedIn, X, Instagram) *</w:t>
            </w:r>
          </w:p>
        </w:tc>
      </w:tr>
      <w:tr w:rsidR="00965725" w14:paraId="0E958998" w14:textId="77777777">
        <w:tc>
          <w:tcPr>
            <w:tcW w:w="792" w:type="dxa"/>
          </w:tcPr>
          <w:p w14:paraId="066F9AF0" w14:textId="77777777" w:rsidR="00965725" w:rsidRDefault="007C58C2">
            <w:r>
              <w:t>❑</w:t>
            </w:r>
            <w:r>
              <w:rPr>
                <w:sz w:val="20"/>
                <w:vertAlign w:val="subscript"/>
              </w:rPr>
              <w:t xml:space="preserve">   8</w:t>
            </w:r>
          </w:p>
        </w:tc>
        <w:tc>
          <w:tcPr>
            <w:tcW w:w="9288" w:type="dxa"/>
          </w:tcPr>
          <w:p w14:paraId="0297A4AF" w14:textId="77777777" w:rsidR="00965725" w:rsidRDefault="007C58C2">
            <w:r>
              <w:t>Business news outlets or newsletters (Forbes, Entrepreneur, Inc., etc.) *</w:t>
            </w:r>
          </w:p>
        </w:tc>
      </w:tr>
      <w:tr w:rsidR="00965725" w14:paraId="61101844" w14:textId="77777777">
        <w:tc>
          <w:tcPr>
            <w:tcW w:w="792" w:type="dxa"/>
          </w:tcPr>
          <w:p w14:paraId="19CC52A8" w14:textId="77777777" w:rsidR="00965725" w:rsidRDefault="007C58C2">
            <w:r>
              <w:t>❑</w:t>
            </w:r>
            <w:r>
              <w:rPr>
                <w:sz w:val="20"/>
                <w:vertAlign w:val="subscript"/>
              </w:rPr>
              <w:t xml:space="preserve">   9</w:t>
            </w:r>
          </w:p>
        </w:tc>
        <w:tc>
          <w:tcPr>
            <w:tcW w:w="9288" w:type="dxa"/>
          </w:tcPr>
          <w:p w14:paraId="4E8BB79E" w14:textId="77777777" w:rsidR="00965725" w:rsidRDefault="007C58C2">
            <w:r>
              <w:t>Other (specify): __________________________________________________</w:t>
            </w:r>
          </w:p>
        </w:tc>
      </w:tr>
      <w:tr w:rsidR="00965725" w14:paraId="3B280A68" w14:textId="77777777">
        <w:tc>
          <w:tcPr>
            <w:tcW w:w="792" w:type="dxa"/>
          </w:tcPr>
          <w:p w14:paraId="417FC9CF" w14:textId="77777777" w:rsidR="00965725" w:rsidRDefault="007C58C2">
            <w:r>
              <w:t>❑</w:t>
            </w:r>
            <w:r>
              <w:rPr>
                <w:sz w:val="20"/>
                <w:vertAlign w:val="subscript"/>
              </w:rPr>
              <w:t xml:space="preserve">   10</w:t>
            </w:r>
          </w:p>
        </w:tc>
        <w:tc>
          <w:tcPr>
            <w:tcW w:w="9288" w:type="dxa"/>
          </w:tcPr>
          <w:p w14:paraId="5E6DF39F" w14:textId="77777777" w:rsidR="00965725" w:rsidRDefault="007C58C2">
            <w:r>
              <w:t>Not applicable</w:t>
            </w:r>
            <w:r>
              <w:rPr>
                <w:i/>
                <w:color w:val="A8A8A8"/>
                <w:sz w:val="20"/>
              </w:rPr>
              <w:tab/>
              <w:t>(Exclusive)</w:t>
            </w:r>
          </w:p>
        </w:tc>
      </w:tr>
    </w:tbl>
    <w:p w14:paraId="0A2403FD" w14:textId="77777777" w:rsidR="00965725" w:rsidRDefault="007C58C2">
      <w:pPr>
        <w:spacing w:after="0"/>
      </w:pPr>
      <w:r>
        <w:rPr>
          <w:i/>
          <w:color w:val="A8A8A8"/>
          <w:sz w:val="20"/>
        </w:rPr>
        <w:t>Levels marked with * are randomized</w:t>
      </w:r>
    </w:p>
    <w:p w14:paraId="22B9A9F9" w14:textId="77777777" w:rsidR="00965725" w:rsidRDefault="00965725"/>
    <w:p w14:paraId="47BA7D9D" w14:textId="77777777" w:rsidR="00965725" w:rsidRDefault="007C58C2">
      <w:pPr>
        <w:keepNext/>
        <w:spacing w:after="40"/>
      </w:pPr>
      <w:r>
        <w:rPr>
          <w:b/>
        </w:rPr>
        <w:t>Q58</w:t>
      </w:r>
    </w:p>
    <w:p w14:paraId="5871C6CD" w14:textId="77777777" w:rsidR="00965725" w:rsidRDefault="007C58C2">
      <w:pPr>
        <w:keepNext/>
        <w:spacing w:after="0"/>
      </w:pPr>
      <w:r>
        <w:t>Which of the following have you invested your business budget into?</w:t>
      </w:r>
      <w:r>
        <w:br/>
      </w:r>
    </w:p>
    <w:p w14:paraId="1FE48D5A" w14:textId="77777777" w:rsidR="00965725" w:rsidRDefault="007C58C2">
      <w:pPr>
        <w:keepNext/>
        <w:spacing w:after="0"/>
      </w:pPr>
      <w:r>
        <w:rPr>
          <w:i/>
          <w:color w:val="A8A8A8"/>
          <w:sz w:val="20"/>
        </w:rPr>
        <w:t>Select all that apply</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39B0C072" w14:textId="77777777">
        <w:tc>
          <w:tcPr>
            <w:tcW w:w="792" w:type="dxa"/>
          </w:tcPr>
          <w:p w14:paraId="1E0F783C" w14:textId="77777777" w:rsidR="00965725" w:rsidRDefault="007C58C2">
            <w:r>
              <w:t>❑</w:t>
            </w:r>
            <w:r>
              <w:rPr>
                <w:sz w:val="20"/>
                <w:vertAlign w:val="subscript"/>
              </w:rPr>
              <w:t xml:space="preserve">   1</w:t>
            </w:r>
          </w:p>
        </w:tc>
        <w:tc>
          <w:tcPr>
            <w:tcW w:w="9288" w:type="dxa"/>
          </w:tcPr>
          <w:p w14:paraId="528454A9" w14:textId="77777777" w:rsidR="00965725" w:rsidRDefault="007C58C2">
            <w:r>
              <w:t>Software or services to protect data/cybersecurity *</w:t>
            </w:r>
          </w:p>
        </w:tc>
      </w:tr>
      <w:tr w:rsidR="00965725" w14:paraId="030F2AF0" w14:textId="77777777">
        <w:tc>
          <w:tcPr>
            <w:tcW w:w="792" w:type="dxa"/>
          </w:tcPr>
          <w:p w14:paraId="4CD3A237" w14:textId="77777777" w:rsidR="00965725" w:rsidRDefault="007C58C2">
            <w:r>
              <w:t>❑</w:t>
            </w:r>
            <w:r>
              <w:rPr>
                <w:sz w:val="20"/>
                <w:vertAlign w:val="subscript"/>
              </w:rPr>
              <w:t xml:space="preserve">   2</w:t>
            </w:r>
          </w:p>
        </w:tc>
        <w:tc>
          <w:tcPr>
            <w:tcW w:w="9288" w:type="dxa"/>
          </w:tcPr>
          <w:p w14:paraId="6E02F8C9" w14:textId="77777777" w:rsidR="00965725" w:rsidRDefault="007C58C2">
            <w:r>
              <w:t>AI software or AI training *</w:t>
            </w:r>
          </w:p>
        </w:tc>
      </w:tr>
      <w:tr w:rsidR="00965725" w14:paraId="49FBF76E" w14:textId="77777777">
        <w:tc>
          <w:tcPr>
            <w:tcW w:w="792" w:type="dxa"/>
          </w:tcPr>
          <w:p w14:paraId="77EEECA9" w14:textId="77777777" w:rsidR="00965725" w:rsidRDefault="007C58C2">
            <w:r>
              <w:t>❑</w:t>
            </w:r>
            <w:r>
              <w:rPr>
                <w:sz w:val="20"/>
                <w:vertAlign w:val="subscript"/>
              </w:rPr>
              <w:t xml:space="preserve">   3</w:t>
            </w:r>
          </w:p>
        </w:tc>
        <w:tc>
          <w:tcPr>
            <w:tcW w:w="9288" w:type="dxa"/>
          </w:tcPr>
          <w:p w14:paraId="23FA076F" w14:textId="77777777" w:rsidR="00965725" w:rsidRDefault="007C58C2">
            <w:r>
              <w:t>New hardware (upgrade laptop, point of sale tools, etc.) *</w:t>
            </w:r>
          </w:p>
        </w:tc>
      </w:tr>
      <w:tr w:rsidR="00965725" w14:paraId="58B664D7" w14:textId="77777777">
        <w:tc>
          <w:tcPr>
            <w:tcW w:w="792" w:type="dxa"/>
          </w:tcPr>
          <w:p w14:paraId="62500316" w14:textId="77777777" w:rsidR="00965725" w:rsidRDefault="007C58C2">
            <w:r>
              <w:t>❑</w:t>
            </w:r>
            <w:r>
              <w:rPr>
                <w:sz w:val="20"/>
                <w:vertAlign w:val="subscript"/>
              </w:rPr>
              <w:t xml:space="preserve">   4</w:t>
            </w:r>
          </w:p>
        </w:tc>
        <w:tc>
          <w:tcPr>
            <w:tcW w:w="9288" w:type="dxa"/>
          </w:tcPr>
          <w:p w14:paraId="329351D0" w14:textId="77777777" w:rsidR="00965725" w:rsidRDefault="007C58C2">
            <w:r>
              <w:t>Coaching, training, or consultation *</w:t>
            </w:r>
          </w:p>
        </w:tc>
      </w:tr>
      <w:tr w:rsidR="00965725" w14:paraId="650E3AE9" w14:textId="77777777">
        <w:tc>
          <w:tcPr>
            <w:tcW w:w="792" w:type="dxa"/>
          </w:tcPr>
          <w:p w14:paraId="6847627F" w14:textId="77777777" w:rsidR="00965725" w:rsidRDefault="007C58C2">
            <w:r>
              <w:t>❑</w:t>
            </w:r>
            <w:r>
              <w:rPr>
                <w:sz w:val="20"/>
                <w:vertAlign w:val="subscript"/>
              </w:rPr>
              <w:t xml:space="preserve">   5</w:t>
            </w:r>
          </w:p>
        </w:tc>
        <w:tc>
          <w:tcPr>
            <w:tcW w:w="9288" w:type="dxa"/>
          </w:tcPr>
          <w:p w14:paraId="159A8C8A" w14:textId="77777777" w:rsidR="00965725" w:rsidRDefault="007C58C2">
            <w:r>
              <w:t>Content creation tools/support (non-AI) *</w:t>
            </w:r>
          </w:p>
        </w:tc>
      </w:tr>
      <w:tr w:rsidR="00965725" w14:paraId="106F086D" w14:textId="77777777">
        <w:tc>
          <w:tcPr>
            <w:tcW w:w="792" w:type="dxa"/>
          </w:tcPr>
          <w:p w14:paraId="6DF6DFFF" w14:textId="77777777" w:rsidR="00965725" w:rsidRDefault="007C58C2">
            <w:r>
              <w:t>❑</w:t>
            </w:r>
            <w:r>
              <w:rPr>
                <w:sz w:val="20"/>
                <w:vertAlign w:val="subscript"/>
              </w:rPr>
              <w:t xml:space="preserve">   6</w:t>
            </w:r>
          </w:p>
        </w:tc>
        <w:tc>
          <w:tcPr>
            <w:tcW w:w="9288" w:type="dxa"/>
          </w:tcPr>
          <w:p w14:paraId="32FC344C" w14:textId="77777777" w:rsidR="00965725" w:rsidRDefault="007C58C2">
            <w:r>
              <w:t>Sales/marketing tools *</w:t>
            </w:r>
          </w:p>
        </w:tc>
      </w:tr>
      <w:tr w:rsidR="00965725" w14:paraId="22B31720" w14:textId="77777777">
        <w:tc>
          <w:tcPr>
            <w:tcW w:w="792" w:type="dxa"/>
          </w:tcPr>
          <w:p w14:paraId="0EA2F5A6" w14:textId="77777777" w:rsidR="00965725" w:rsidRDefault="007C58C2">
            <w:r>
              <w:t>❑</w:t>
            </w:r>
            <w:r>
              <w:rPr>
                <w:sz w:val="20"/>
                <w:vertAlign w:val="subscript"/>
              </w:rPr>
              <w:t xml:space="preserve">   7</w:t>
            </w:r>
          </w:p>
        </w:tc>
        <w:tc>
          <w:tcPr>
            <w:tcW w:w="9288" w:type="dxa"/>
          </w:tcPr>
          <w:p w14:paraId="1CB68FB0" w14:textId="77777777" w:rsidR="00965725" w:rsidRDefault="007C58C2">
            <w:r>
              <w:t>Other (specify): __________________________________________________</w:t>
            </w:r>
          </w:p>
        </w:tc>
      </w:tr>
      <w:tr w:rsidR="00965725" w14:paraId="018708E4" w14:textId="77777777">
        <w:tc>
          <w:tcPr>
            <w:tcW w:w="792" w:type="dxa"/>
          </w:tcPr>
          <w:p w14:paraId="4B8AE557" w14:textId="77777777" w:rsidR="00965725" w:rsidRDefault="007C58C2">
            <w:r>
              <w:t>❑</w:t>
            </w:r>
            <w:r>
              <w:rPr>
                <w:sz w:val="20"/>
                <w:vertAlign w:val="subscript"/>
              </w:rPr>
              <w:t xml:space="preserve">   8</w:t>
            </w:r>
          </w:p>
        </w:tc>
        <w:tc>
          <w:tcPr>
            <w:tcW w:w="9288" w:type="dxa"/>
          </w:tcPr>
          <w:p w14:paraId="2A8D15B8" w14:textId="77777777" w:rsidR="00965725" w:rsidRDefault="007C58C2">
            <w:r>
              <w:t>Prefer not to answer</w:t>
            </w:r>
            <w:r>
              <w:rPr>
                <w:i/>
                <w:color w:val="A8A8A8"/>
                <w:sz w:val="20"/>
              </w:rPr>
              <w:tab/>
              <w:t>(Exclusive)</w:t>
            </w:r>
          </w:p>
        </w:tc>
      </w:tr>
      <w:tr w:rsidR="00965725" w14:paraId="08AA368C" w14:textId="77777777">
        <w:tc>
          <w:tcPr>
            <w:tcW w:w="792" w:type="dxa"/>
          </w:tcPr>
          <w:p w14:paraId="346CCC86" w14:textId="77777777" w:rsidR="00965725" w:rsidRDefault="007C58C2">
            <w:r>
              <w:t>❑</w:t>
            </w:r>
            <w:r>
              <w:rPr>
                <w:sz w:val="20"/>
                <w:vertAlign w:val="subscript"/>
              </w:rPr>
              <w:t xml:space="preserve">   9</w:t>
            </w:r>
          </w:p>
        </w:tc>
        <w:tc>
          <w:tcPr>
            <w:tcW w:w="9288" w:type="dxa"/>
          </w:tcPr>
          <w:p w14:paraId="4CEF0546" w14:textId="77777777" w:rsidR="00965725" w:rsidRDefault="007C58C2">
            <w:r>
              <w:t>Not applicable</w:t>
            </w:r>
            <w:r>
              <w:rPr>
                <w:i/>
                <w:color w:val="A8A8A8"/>
                <w:sz w:val="20"/>
              </w:rPr>
              <w:tab/>
              <w:t>(Exclusive)</w:t>
            </w:r>
          </w:p>
        </w:tc>
      </w:tr>
    </w:tbl>
    <w:p w14:paraId="04FB4811" w14:textId="77777777" w:rsidR="00965725" w:rsidRDefault="007C58C2">
      <w:pPr>
        <w:spacing w:after="0"/>
      </w:pPr>
      <w:r>
        <w:rPr>
          <w:i/>
          <w:color w:val="A8A8A8"/>
          <w:sz w:val="20"/>
        </w:rPr>
        <w:t>Levels marked with * are randomized</w:t>
      </w:r>
    </w:p>
    <w:p w14:paraId="37087849" w14:textId="77777777" w:rsidR="00965725" w:rsidRDefault="00965725"/>
    <w:p w14:paraId="5AFB66A1" w14:textId="77777777" w:rsidR="00965725" w:rsidRDefault="007C58C2">
      <w:pPr>
        <w:keepNext/>
        <w:spacing w:after="40"/>
      </w:pPr>
      <w:r>
        <w:rPr>
          <w:b/>
        </w:rPr>
        <w:lastRenderedPageBreak/>
        <w:t>Q59</w:t>
      </w:r>
    </w:p>
    <w:p w14:paraId="799D0DB8" w14:textId="77777777" w:rsidR="00965725" w:rsidRDefault="007C58C2">
      <w:pPr>
        <w:keepNext/>
        <w:spacing w:after="0"/>
      </w:pPr>
      <w:r>
        <w:t>Are you a content creator?</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1F785395" w14:textId="77777777">
        <w:tc>
          <w:tcPr>
            <w:tcW w:w="792" w:type="dxa"/>
          </w:tcPr>
          <w:p w14:paraId="192446E1" w14:textId="77777777" w:rsidR="00965725" w:rsidRDefault="007C58C2">
            <w:r>
              <w:t>❍</w:t>
            </w:r>
            <w:r>
              <w:rPr>
                <w:sz w:val="20"/>
                <w:vertAlign w:val="subscript"/>
              </w:rPr>
              <w:t xml:space="preserve">   1</w:t>
            </w:r>
          </w:p>
        </w:tc>
        <w:tc>
          <w:tcPr>
            <w:tcW w:w="9288" w:type="dxa"/>
          </w:tcPr>
          <w:p w14:paraId="1FBFE31B" w14:textId="77777777" w:rsidR="00965725" w:rsidRDefault="007C58C2">
            <w:r>
              <w:t>Yes, most of my time is spent creating content on social media</w:t>
            </w:r>
          </w:p>
        </w:tc>
      </w:tr>
      <w:tr w:rsidR="00965725" w14:paraId="11A8D250" w14:textId="77777777">
        <w:tc>
          <w:tcPr>
            <w:tcW w:w="792" w:type="dxa"/>
          </w:tcPr>
          <w:p w14:paraId="662B4D9F" w14:textId="77777777" w:rsidR="00965725" w:rsidRDefault="007C58C2">
            <w:r>
              <w:t>❍</w:t>
            </w:r>
            <w:r>
              <w:rPr>
                <w:sz w:val="20"/>
                <w:vertAlign w:val="subscript"/>
              </w:rPr>
              <w:t xml:space="preserve">   2</w:t>
            </w:r>
          </w:p>
        </w:tc>
        <w:tc>
          <w:tcPr>
            <w:tcW w:w="9288" w:type="dxa"/>
          </w:tcPr>
          <w:p w14:paraId="264DCC71" w14:textId="77777777" w:rsidR="00965725" w:rsidRDefault="007C58C2">
            <w:r>
              <w:t>Maybe, more than half of my time is spent creating content for social media</w:t>
            </w:r>
          </w:p>
        </w:tc>
      </w:tr>
      <w:tr w:rsidR="00965725" w14:paraId="474A21C4" w14:textId="77777777">
        <w:tc>
          <w:tcPr>
            <w:tcW w:w="792" w:type="dxa"/>
          </w:tcPr>
          <w:p w14:paraId="1498F093" w14:textId="77777777" w:rsidR="00965725" w:rsidRDefault="007C58C2">
            <w:r>
              <w:t>❍</w:t>
            </w:r>
            <w:r>
              <w:rPr>
                <w:sz w:val="20"/>
                <w:vertAlign w:val="subscript"/>
              </w:rPr>
              <w:t xml:space="preserve">   4</w:t>
            </w:r>
          </w:p>
        </w:tc>
        <w:tc>
          <w:tcPr>
            <w:tcW w:w="9288" w:type="dxa"/>
          </w:tcPr>
          <w:p w14:paraId="4A520301" w14:textId="77777777" w:rsidR="00965725" w:rsidRDefault="007C58C2">
            <w:r>
              <w:t>Somewhat, I spend less than half of my time, but over 10 hours per month creating content</w:t>
            </w:r>
          </w:p>
        </w:tc>
      </w:tr>
      <w:tr w:rsidR="00965725" w14:paraId="7DA47C34" w14:textId="77777777">
        <w:tc>
          <w:tcPr>
            <w:tcW w:w="792" w:type="dxa"/>
          </w:tcPr>
          <w:p w14:paraId="01FE4555" w14:textId="77777777" w:rsidR="00965725" w:rsidRDefault="007C58C2">
            <w:r>
              <w:t>❍</w:t>
            </w:r>
            <w:r>
              <w:rPr>
                <w:sz w:val="20"/>
                <w:vertAlign w:val="subscript"/>
              </w:rPr>
              <w:t xml:space="preserve">   3</w:t>
            </w:r>
          </w:p>
        </w:tc>
        <w:tc>
          <w:tcPr>
            <w:tcW w:w="9288" w:type="dxa"/>
          </w:tcPr>
          <w:p w14:paraId="12B67B4A" w14:textId="77777777" w:rsidR="00965725" w:rsidRDefault="007C58C2">
            <w:r>
              <w:t>No</w:t>
            </w:r>
          </w:p>
        </w:tc>
      </w:tr>
      <w:tr w:rsidR="00965725" w14:paraId="5BCF3E68" w14:textId="77777777">
        <w:tc>
          <w:tcPr>
            <w:tcW w:w="792" w:type="dxa"/>
          </w:tcPr>
          <w:p w14:paraId="2A3DE22F" w14:textId="77777777" w:rsidR="00965725" w:rsidRDefault="007C58C2">
            <w:r>
              <w:t>❍</w:t>
            </w:r>
            <w:r>
              <w:rPr>
                <w:sz w:val="20"/>
                <w:vertAlign w:val="subscript"/>
              </w:rPr>
              <w:t xml:space="preserve">   99</w:t>
            </w:r>
          </w:p>
        </w:tc>
        <w:tc>
          <w:tcPr>
            <w:tcW w:w="9288" w:type="dxa"/>
          </w:tcPr>
          <w:p w14:paraId="231AF254" w14:textId="77777777" w:rsidR="00965725" w:rsidRDefault="007C58C2">
            <w:r>
              <w:t>Prefer not to answer</w:t>
            </w:r>
          </w:p>
        </w:tc>
      </w:tr>
    </w:tbl>
    <w:p w14:paraId="3899F6F8" w14:textId="77777777" w:rsidR="00965725" w:rsidRDefault="00965725"/>
    <w:p w14:paraId="05A4641C" w14:textId="77777777" w:rsidR="00965725" w:rsidRDefault="007C58C2">
      <w:pPr>
        <w:keepNext/>
        <w:spacing w:after="220"/>
      </w:pPr>
      <w:r>
        <w:rPr>
          <w:b/>
          <w:sz w:val="28"/>
          <w:highlight w:val="lightGray"/>
        </w:rPr>
        <w:t>Page Attitudes/Mindset</w:t>
      </w:r>
    </w:p>
    <w:p w14:paraId="0EA13BC0" w14:textId="77777777" w:rsidR="00965725" w:rsidRDefault="007C58C2">
      <w:pPr>
        <w:keepNext/>
        <w:spacing w:after="40"/>
      </w:pPr>
      <w:r>
        <w:rPr>
          <w:b/>
        </w:rPr>
        <w:t>Q61</w:t>
      </w:r>
    </w:p>
    <w:p w14:paraId="5A7DE35B" w14:textId="77777777" w:rsidR="00965725" w:rsidRDefault="007C58C2">
      <w:pPr>
        <w:keepNext/>
        <w:spacing w:after="0"/>
      </w:pPr>
      <w:r>
        <w:t>Would you agree or disagree with the following statement?</w:t>
      </w:r>
      <w:r>
        <w:br/>
      </w:r>
      <w:r>
        <w:rPr>
          <w:b/>
          <w:i/>
        </w:rPr>
        <w:t>“Life is better after becoming an entrepreneur.”</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417DB78E" w14:textId="77777777">
        <w:tc>
          <w:tcPr>
            <w:tcW w:w="792" w:type="dxa"/>
          </w:tcPr>
          <w:p w14:paraId="2A87F326" w14:textId="77777777" w:rsidR="00965725" w:rsidRDefault="007C58C2">
            <w:r>
              <w:t>❍</w:t>
            </w:r>
            <w:r>
              <w:rPr>
                <w:sz w:val="20"/>
                <w:vertAlign w:val="subscript"/>
              </w:rPr>
              <w:t xml:space="preserve">   1</w:t>
            </w:r>
          </w:p>
        </w:tc>
        <w:tc>
          <w:tcPr>
            <w:tcW w:w="9288" w:type="dxa"/>
          </w:tcPr>
          <w:p w14:paraId="3C87D185" w14:textId="77777777" w:rsidR="00965725" w:rsidRDefault="007C58C2">
            <w:r>
              <w:t>1 - Completely Agree</w:t>
            </w:r>
          </w:p>
        </w:tc>
      </w:tr>
      <w:tr w:rsidR="00965725" w14:paraId="6CAB0BDE" w14:textId="77777777">
        <w:tc>
          <w:tcPr>
            <w:tcW w:w="792" w:type="dxa"/>
          </w:tcPr>
          <w:p w14:paraId="0EF78D11" w14:textId="77777777" w:rsidR="00965725" w:rsidRDefault="007C58C2">
            <w:r>
              <w:t>❍</w:t>
            </w:r>
            <w:r>
              <w:rPr>
                <w:sz w:val="20"/>
                <w:vertAlign w:val="subscript"/>
              </w:rPr>
              <w:t xml:space="preserve">   2</w:t>
            </w:r>
          </w:p>
        </w:tc>
        <w:tc>
          <w:tcPr>
            <w:tcW w:w="9288" w:type="dxa"/>
          </w:tcPr>
          <w:p w14:paraId="49EB8DC8" w14:textId="77777777" w:rsidR="00965725" w:rsidRDefault="007C58C2">
            <w:r>
              <w:t>2</w:t>
            </w:r>
          </w:p>
        </w:tc>
      </w:tr>
      <w:tr w:rsidR="00965725" w14:paraId="14AD1E0B" w14:textId="77777777">
        <w:tc>
          <w:tcPr>
            <w:tcW w:w="792" w:type="dxa"/>
          </w:tcPr>
          <w:p w14:paraId="78F33829" w14:textId="77777777" w:rsidR="00965725" w:rsidRDefault="007C58C2">
            <w:r>
              <w:t>❍</w:t>
            </w:r>
            <w:r>
              <w:rPr>
                <w:sz w:val="20"/>
                <w:vertAlign w:val="subscript"/>
              </w:rPr>
              <w:t xml:space="preserve">   3</w:t>
            </w:r>
          </w:p>
        </w:tc>
        <w:tc>
          <w:tcPr>
            <w:tcW w:w="9288" w:type="dxa"/>
          </w:tcPr>
          <w:p w14:paraId="25BE681E" w14:textId="77777777" w:rsidR="00965725" w:rsidRDefault="007C58C2">
            <w:r>
              <w:t>3</w:t>
            </w:r>
          </w:p>
        </w:tc>
      </w:tr>
      <w:tr w:rsidR="00965725" w14:paraId="602E3FFE" w14:textId="77777777">
        <w:tc>
          <w:tcPr>
            <w:tcW w:w="792" w:type="dxa"/>
          </w:tcPr>
          <w:p w14:paraId="506648FD" w14:textId="77777777" w:rsidR="00965725" w:rsidRDefault="007C58C2">
            <w:r>
              <w:t>❍</w:t>
            </w:r>
            <w:r>
              <w:rPr>
                <w:sz w:val="20"/>
                <w:vertAlign w:val="subscript"/>
              </w:rPr>
              <w:t xml:space="preserve">   4</w:t>
            </w:r>
          </w:p>
        </w:tc>
        <w:tc>
          <w:tcPr>
            <w:tcW w:w="9288" w:type="dxa"/>
          </w:tcPr>
          <w:p w14:paraId="7F0AE633" w14:textId="77777777" w:rsidR="00965725" w:rsidRDefault="007C58C2">
            <w:r>
              <w:t>4 - Neutral</w:t>
            </w:r>
          </w:p>
        </w:tc>
      </w:tr>
      <w:tr w:rsidR="00965725" w14:paraId="2A9AC525" w14:textId="77777777">
        <w:tc>
          <w:tcPr>
            <w:tcW w:w="792" w:type="dxa"/>
          </w:tcPr>
          <w:p w14:paraId="6959CAB6" w14:textId="77777777" w:rsidR="00965725" w:rsidRDefault="007C58C2">
            <w:r>
              <w:t>❍</w:t>
            </w:r>
            <w:r>
              <w:rPr>
                <w:sz w:val="20"/>
                <w:vertAlign w:val="subscript"/>
              </w:rPr>
              <w:t xml:space="preserve">   5</w:t>
            </w:r>
          </w:p>
        </w:tc>
        <w:tc>
          <w:tcPr>
            <w:tcW w:w="9288" w:type="dxa"/>
          </w:tcPr>
          <w:p w14:paraId="34C2A759" w14:textId="77777777" w:rsidR="00965725" w:rsidRDefault="007C58C2">
            <w:r>
              <w:t>5</w:t>
            </w:r>
          </w:p>
        </w:tc>
      </w:tr>
      <w:tr w:rsidR="00965725" w14:paraId="120DC7D9" w14:textId="77777777">
        <w:tc>
          <w:tcPr>
            <w:tcW w:w="792" w:type="dxa"/>
          </w:tcPr>
          <w:p w14:paraId="0E89DEAE" w14:textId="77777777" w:rsidR="00965725" w:rsidRDefault="007C58C2">
            <w:r>
              <w:t>❍</w:t>
            </w:r>
            <w:r>
              <w:rPr>
                <w:sz w:val="20"/>
                <w:vertAlign w:val="subscript"/>
              </w:rPr>
              <w:t xml:space="preserve">   6</w:t>
            </w:r>
          </w:p>
        </w:tc>
        <w:tc>
          <w:tcPr>
            <w:tcW w:w="9288" w:type="dxa"/>
          </w:tcPr>
          <w:p w14:paraId="5A308291" w14:textId="77777777" w:rsidR="00965725" w:rsidRDefault="007C58C2">
            <w:r>
              <w:t>6</w:t>
            </w:r>
          </w:p>
        </w:tc>
      </w:tr>
      <w:tr w:rsidR="00965725" w14:paraId="3B0D8222" w14:textId="77777777">
        <w:tc>
          <w:tcPr>
            <w:tcW w:w="792" w:type="dxa"/>
          </w:tcPr>
          <w:p w14:paraId="35B89B23" w14:textId="77777777" w:rsidR="00965725" w:rsidRDefault="007C58C2">
            <w:r>
              <w:t>❍</w:t>
            </w:r>
            <w:r>
              <w:rPr>
                <w:sz w:val="20"/>
                <w:vertAlign w:val="subscript"/>
              </w:rPr>
              <w:t xml:space="preserve">   7</w:t>
            </w:r>
          </w:p>
        </w:tc>
        <w:tc>
          <w:tcPr>
            <w:tcW w:w="9288" w:type="dxa"/>
          </w:tcPr>
          <w:p w14:paraId="06245640" w14:textId="77777777" w:rsidR="00965725" w:rsidRDefault="007C58C2">
            <w:r>
              <w:t>7 – Completely Disagree</w:t>
            </w:r>
          </w:p>
        </w:tc>
      </w:tr>
      <w:tr w:rsidR="00965725" w14:paraId="5754A563" w14:textId="77777777">
        <w:tc>
          <w:tcPr>
            <w:tcW w:w="792" w:type="dxa"/>
          </w:tcPr>
          <w:p w14:paraId="104624A0" w14:textId="77777777" w:rsidR="00965725" w:rsidRDefault="007C58C2">
            <w:r>
              <w:t>❍</w:t>
            </w:r>
            <w:r>
              <w:rPr>
                <w:sz w:val="20"/>
                <w:vertAlign w:val="subscript"/>
              </w:rPr>
              <w:t xml:space="preserve">   99</w:t>
            </w:r>
          </w:p>
        </w:tc>
        <w:tc>
          <w:tcPr>
            <w:tcW w:w="9288" w:type="dxa"/>
          </w:tcPr>
          <w:p w14:paraId="6DF7D288" w14:textId="77777777" w:rsidR="00965725" w:rsidRDefault="007C58C2">
            <w:r>
              <w:t>Prefer not to answer</w:t>
            </w:r>
          </w:p>
        </w:tc>
      </w:tr>
    </w:tbl>
    <w:p w14:paraId="6559BC13" w14:textId="77777777" w:rsidR="00965725" w:rsidRDefault="00965725"/>
    <w:p w14:paraId="3E91216F" w14:textId="77777777" w:rsidR="00965725" w:rsidRDefault="007C58C2">
      <w:pPr>
        <w:keepNext/>
        <w:spacing w:after="40"/>
      </w:pPr>
      <w:r>
        <w:rPr>
          <w:b/>
        </w:rPr>
        <w:t>Q62</w:t>
      </w:r>
    </w:p>
    <w:p w14:paraId="60BC74D1" w14:textId="77777777" w:rsidR="00965725" w:rsidRDefault="007C58C2">
      <w:pPr>
        <w:keepNext/>
        <w:spacing w:after="0"/>
      </w:pPr>
      <w:r>
        <w:t>What brings you the most joy in operating your business?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0ED83DAA" w14:textId="77777777">
        <w:tc>
          <w:tcPr>
            <w:tcW w:w="792" w:type="dxa"/>
          </w:tcPr>
          <w:p w14:paraId="38DA596E" w14:textId="77777777" w:rsidR="00965725" w:rsidRDefault="007C58C2">
            <w:r>
              <w:t>❍</w:t>
            </w:r>
            <w:r>
              <w:rPr>
                <w:sz w:val="20"/>
                <w:vertAlign w:val="subscript"/>
              </w:rPr>
              <w:t xml:space="preserve">   1</w:t>
            </w:r>
          </w:p>
        </w:tc>
        <w:tc>
          <w:tcPr>
            <w:tcW w:w="9288" w:type="dxa"/>
          </w:tcPr>
          <w:p w14:paraId="2BA5B332" w14:textId="77777777" w:rsidR="00965725" w:rsidRDefault="007C58C2">
            <w:r>
              <w:t>Making a sale *</w:t>
            </w:r>
          </w:p>
        </w:tc>
      </w:tr>
      <w:tr w:rsidR="00965725" w14:paraId="48CB7463" w14:textId="77777777">
        <w:tc>
          <w:tcPr>
            <w:tcW w:w="792" w:type="dxa"/>
          </w:tcPr>
          <w:p w14:paraId="18C25496" w14:textId="77777777" w:rsidR="00965725" w:rsidRDefault="007C58C2">
            <w:r>
              <w:t>❍</w:t>
            </w:r>
            <w:r>
              <w:rPr>
                <w:sz w:val="20"/>
                <w:vertAlign w:val="subscript"/>
              </w:rPr>
              <w:t xml:space="preserve">   2</w:t>
            </w:r>
          </w:p>
        </w:tc>
        <w:tc>
          <w:tcPr>
            <w:tcW w:w="9288" w:type="dxa"/>
          </w:tcPr>
          <w:p w14:paraId="7233D050" w14:textId="77777777" w:rsidR="00965725" w:rsidRDefault="007C58C2">
            <w:r>
              <w:t>Connecting with customers *</w:t>
            </w:r>
          </w:p>
        </w:tc>
      </w:tr>
      <w:tr w:rsidR="00965725" w14:paraId="0EDE8481" w14:textId="77777777">
        <w:tc>
          <w:tcPr>
            <w:tcW w:w="792" w:type="dxa"/>
          </w:tcPr>
          <w:p w14:paraId="403CE663" w14:textId="77777777" w:rsidR="00965725" w:rsidRDefault="007C58C2">
            <w:r>
              <w:t>❍</w:t>
            </w:r>
            <w:r>
              <w:rPr>
                <w:sz w:val="20"/>
                <w:vertAlign w:val="subscript"/>
              </w:rPr>
              <w:t xml:space="preserve">   3</w:t>
            </w:r>
          </w:p>
        </w:tc>
        <w:tc>
          <w:tcPr>
            <w:tcW w:w="9288" w:type="dxa"/>
          </w:tcPr>
          <w:p w14:paraId="7B5F376F" w14:textId="77777777" w:rsidR="00965725" w:rsidRDefault="007C58C2">
            <w:r>
              <w:t>Making an impact in my community *</w:t>
            </w:r>
          </w:p>
        </w:tc>
      </w:tr>
      <w:tr w:rsidR="00965725" w14:paraId="56928D67" w14:textId="77777777">
        <w:tc>
          <w:tcPr>
            <w:tcW w:w="792" w:type="dxa"/>
          </w:tcPr>
          <w:p w14:paraId="098E00FD" w14:textId="77777777" w:rsidR="00965725" w:rsidRDefault="007C58C2">
            <w:r>
              <w:t>❍</w:t>
            </w:r>
            <w:r>
              <w:rPr>
                <w:sz w:val="20"/>
                <w:vertAlign w:val="subscript"/>
              </w:rPr>
              <w:t xml:space="preserve">   4</w:t>
            </w:r>
          </w:p>
        </w:tc>
        <w:tc>
          <w:tcPr>
            <w:tcW w:w="9288" w:type="dxa"/>
          </w:tcPr>
          <w:p w14:paraId="27C89F43" w14:textId="77777777" w:rsidR="00965725" w:rsidRDefault="007C58C2">
            <w:r>
              <w:t>Being an inspiration to others around me *</w:t>
            </w:r>
          </w:p>
        </w:tc>
      </w:tr>
      <w:tr w:rsidR="00965725" w14:paraId="1E04A9C0" w14:textId="77777777">
        <w:tc>
          <w:tcPr>
            <w:tcW w:w="792" w:type="dxa"/>
          </w:tcPr>
          <w:p w14:paraId="4F478DDF" w14:textId="77777777" w:rsidR="00965725" w:rsidRDefault="007C58C2">
            <w:r>
              <w:t>❍</w:t>
            </w:r>
            <w:r>
              <w:rPr>
                <w:sz w:val="20"/>
                <w:vertAlign w:val="subscript"/>
              </w:rPr>
              <w:t xml:space="preserve">   5</w:t>
            </w:r>
          </w:p>
        </w:tc>
        <w:tc>
          <w:tcPr>
            <w:tcW w:w="9288" w:type="dxa"/>
          </w:tcPr>
          <w:p w14:paraId="071A7B9B" w14:textId="77777777" w:rsidR="00965725" w:rsidRDefault="007C58C2">
            <w:r>
              <w:t>Creating my own source of income/supporting my family *</w:t>
            </w:r>
          </w:p>
        </w:tc>
      </w:tr>
      <w:tr w:rsidR="00965725" w14:paraId="66FE869A" w14:textId="77777777">
        <w:tc>
          <w:tcPr>
            <w:tcW w:w="792" w:type="dxa"/>
          </w:tcPr>
          <w:p w14:paraId="33F0E652" w14:textId="77777777" w:rsidR="00965725" w:rsidRDefault="007C58C2">
            <w:r>
              <w:t>❍</w:t>
            </w:r>
            <w:r>
              <w:rPr>
                <w:sz w:val="20"/>
                <w:vertAlign w:val="subscript"/>
              </w:rPr>
              <w:t xml:space="preserve">   6</w:t>
            </w:r>
          </w:p>
        </w:tc>
        <w:tc>
          <w:tcPr>
            <w:tcW w:w="9288" w:type="dxa"/>
          </w:tcPr>
          <w:p w14:paraId="3BC09AC7" w14:textId="77777777" w:rsidR="00965725" w:rsidRDefault="007C58C2">
            <w:r>
              <w:t>Creating jobs for others *</w:t>
            </w:r>
          </w:p>
        </w:tc>
      </w:tr>
      <w:tr w:rsidR="00965725" w14:paraId="271C8299" w14:textId="77777777">
        <w:tc>
          <w:tcPr>
            <w:tcW w:w="792" w:type="dxa"/>
          </w:tcPr>
          <w:p w14:paraId="4D7EB8A2" w14:textId="77777777" w:rsidR="00965725" w:rsidRDefault="007C58C2">
            <w:r>
              <w:t>❍</w:t>
            </w:r>
            <w:r>
              <w:rPr>
                <w:sz w:val="20"/>
                <w:vertAlign w:val="subscript"/>
              </w:rPr>
              <w:t xml:space="preserve">   7</w:t>
            </w:r>
          </w:p>
        </w:tc>
        <w:tc>
          <w:tcPr>
            <w:tcW w:w="9288" w:type="dxa"/>
          </w:tcPr>
          <w:p w14:paraId="117DEDE7" w14:textId="77777777" w:rsidR="00965725" w:rsidRDefault="007C58C2">
            <w:r>
              <w:t>Other (specify): __________________________________________________</w:t>
            </w:r>
          </w:p>
        </w:tc>
      </w:tr>
      <w:tr w:rsidR="00965725" w14:paraId="63626911" w14:textId="77777777">
        <w:tc>
          <w:tcPr>
            <w:tcW w:w="792" w:type="dxa"/>
          </w:tcPr>
          <w:p w14:paraId="0BCAEC98" w14:textId="77777777" w:rsidR="00965725" w:rsidRDefault="007C58C2">
            <w:r>
              <w:t>❍</w:t>
            </w:r>
            <w:r>
              <w:rPr>
                <w:sz w:val="20"/>
                <w:vertAlign w:val="subscript"/>
              </w:rPr>
              <w:t xml:space="preserve">   99</w:t>
            </w:r>
          </w:p>
        </w:tc>
        <w:tc>
          <w:tcPr>
            <w:tcW w:w="9288" w:type="dxa"/>
          </w:tcPr>
          <w:p w14:paraId="02E341DD" w14:textId="77777777" w:rsidR="00965725" w:rsidRDefault="007C58C2">
            <w:r>
              <w:t>Prefer not to answer</w:t>
            </w:r>
          </w:p>
        </w:tc>
      </w:tr>
    </w:tbl>
    <w:p w14:paraId="51658A58" w14:textId="77777777" w:rsidR="00965725" w:rsidRDefault="007C58C2">
      <w:pPr>
        <w:spacing w:after="0"/>
      </w:pPr>
      <w:r>
        <w:rPr>
          <w:i/>
          <w:color w:val="A8A8A8"/>
          <w:sz w:val="20"/>
        </w:rPr>
        <w:t>Levels marked with * are randomized</w:t>
      </w:r>
    </w:p>
    <w:p w14:paraId="3F79224B" w14:textId="77777777" w:rsidR="00965725" w:rsidRDefault="00965725"/>
    <w:p w14:paraId="2525664C" w14:textId="4660F7F9" w:rsidR="00965725" w:rsidRDefault="00092A9F">
      <w:pPr>
        <w:keepNext/>
        <w:spacing w:after="40"/>
      </w:pPr>
      <w:r>
        <w:rPr>
          <w:b/>
        </w:rPr>
        <w:br w:type="column"/>
      </w:r>
      <w:r w:rsidR="007C58C2">
        <w:rPr>
          <w:b/>
        </w:rPr>
        <w:lastRenderedPageBreak/>
        <w:t>Q63</w:t>
      </w:r>
    </w:p>
    <w:p w14:paraId="26D23D4A" w14:textId="77777777" w:rsidR="00965725" w:rsidRDefault="007C58C2">
      <w:pPr>
        <w:keepNext/>
        <w:spacing w:after="0"/>
      </w:pPr>
      <w:r>
        <w:t xml:space="preserve">What is the </w:t>
      </w:r>
      <w:r>
        <w:rPr>
          <w:b/>
        </w:rPr>
        <w:t>primary</w:t>
      </w:r>
      <w:r>
        <w:t xml:space="preserve"> cause of stress that comes from your business?</w:t>
      </w:r>
      <w:r>
        <w:br/>
      </w:r>
    </w:p>
    <w:p w14:paraId="6A8604E4" w14:textId="77777777" w:rsidR="00965725" w:rsidRDefault="007C58C2">
      <w:pPr>
        <w:keepNext/>
        <w:spacing w:after="0"/>
      </w:pPr>
      <w:r>
        <w:rPr>
          <w:i/>
          <w:color w:val="A8A8A8"/>
          <w:sz w:val="20"/>
        </w:rPr>
        <w:t>Pick the top 2</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79802BD7" w14:textId="77777777">
        <w:tc>
          <w:tcPr>
            <w:tcW w:w="792" w:type="dxa"/>
          </w:tcPr>
          <w:p w14:paraId="327683D5" w14:textId="77777777" w:rsidR="00965725" w:rsidRDefault="007C58C2">
            <w:r>
              <w:t>_____</w:t>
            </w:r>
          </w:p>
        </w:tc>
        <w:tc>
          <w:tcPr>
            <w:tcW w:w="9288" w:type="dxa"/>
          </w:tcPr>
          <w:p w14:paraId="07AC5687" w14:textId="77777777" w:rsidR="00965725" w:rsidRDefault="007C58C2">
            <w:r>
              <w:rPr>
                <w:b/>
              </w:rPr>
              <w:t xml:space="preserve">Financial </w:t>
            </w:r>
            <w:r>
              <w:br/>
            </w:r>
            <w:r>
              <w:rPr>
                <w:sz w:val="20"/>
              </w:rPr>
              <w:t>(not enough money available to cover rent, wages, advertising, inventory, etc.)</w:t>
            </w:r>
            <w:r>
              <w:t xml:space="preserve"> *</w:t>
            </w:r>
          </w:p>
        </w:tc>
      </w:tr>
      <w:tr w:rsidR="00965725" w14:paraId="2869103F" w14:textId="77777777">
        <w:tc>
          <w:tcPr>
            <w:tcW w:w="792" w:type="dxa"/>
          </w:tcPr>
          <w:p w14:paraId="451EDD27" w14:textId="77777777" w:rsidR="00965725" w:rsidRDefault="007C58C2">
            <w:r>
              <w:t>_____</w:t>
            </w:r>
          </w:p>
        </w:tc>
        <w:tc>
          <w:tcPr>
            <w:tcW w:w="9288" w:type="dxa"/>
          </w:tcPr>
          <w:p w14:paraId="4C16F95C" w14:textId="77777777" w:rsidR="00965725" w:rsidRDefault="007C58C2">
            <w:r>
              <w:rPr>
                <w:b/>
              </w:rPr>
              <w:t xml:space="preserve">Work-Life balance </w:t>
            </w:r>
            <w:r>
              <w:br/>
            </w:r>
            <w:r>
              <w:rPr>
                <w:sz w:val="20"/>
              </w:rPr>
              <w:t>(not enough time for non-work-related activities)</w:t>
            </w:r>
            <w:r>
              <w:t xml:space="preserve"> *</w:t>
            </w:r>
          </w:p>
        </w:tc>
      </w:tr>
      <w:tr w:rsidR="00965725" w14:paraId="7D828736" w14:textId="77777777">
        <w:tc>
          <w:tcPr>
            <w:tcW w:w="792" w:type="dxa"/>
          </w:tcPr>
          <w:p w14:paraId="61A101D9" w14:textId="77777777" w:rsidR="00965725" w:rsidRDefault="007C58C2">
            <w:r>
              <w:t>_____</w:t>
            </w:r>
          </w:p>
        </w:tc>
        <w:tc>
          <w:tcPr>
            <w:tcW w:w="9288" w:type="dxa"/>
          </w:tcPr>
          <w:p w14:paraId="78D0CE2D" w14:textId="77777777" w:rsidR="00965725" w:rsidRDefault="007C58C2">
            <w:r>
              <w:rPr>
                <w:b/>
              </w:rPr>
              <w:t xml:space="preserve">Customers </w:t>
            </w:r>
            <w:r>
              <w:br/>
            </w:r>
            <w:r>
              <w:rPr>
                <w:sz w:val="20"/>
              </w:rPr>
              <w:t>(problems such as returns, complaints, theft, rudeness, etc.)</w:t>
            </w:r>
            <w:r>
              <w:t xml:space="preserve"> *</w:t>
            </w:r>
          </w:p>
        </w:tc>
      </w:tr>
      <w:tr w:rsidR="00965725" w14:paraId="7D38D005" w14:textId="77777777">
        <w:tc>
          <w:tcPr>
            <w:tcW w:w="792" w:type="dxa"/>
          </w:tcPr>
          <w:p w14:paraId="138A0DFE" w14:textId="77777777" w:rsidR="00965725" w:rsidRDefault="007C58C2">
            <w:r>
              <w:t>_____</w:t>
            </w:r>
          </w:p>
        </w:tc>
        <w:tc>
          <w:tcPr>
            <w:tcW w:w="9288" w:type="dxa"/>
          </w:tcPr>
          <w:p w14:paraId="324787FD" w14:textId="77777777" w:rsidR="00965725" w:rsidRDefault="007C58C2">
            <w:r>
              <w:rPr>
                <w:b/>
              </w:rPr>
              <w:t xml:space="preserve">Employees </w:t>
            </w:r>
            <w:r>
              <w:br/>
            </w:r>
            <w:r>
              <w:rPr>
                <w:sz w:val="20"/>
              </w:rPr>
              <w:t>(issues including sickness, scheduling, benefits, wages, complaints, etc.)</w:t>
            </w:r>
            <w:r>
              <w:t xml:space="preserve"> *</w:t>
            </w:r>
          </w:p>
        </w:tc>
      </w:tr>
      <w:tr w:rsidR="00965725" w14:paraId="4A2378AB" w14:textId="77777777">
        <w:tc>
          <w:tcPr>
            <w:tcW w:w="792" w:type="dxa"/>
          </w:tcPr>
          <w:p w14:paraId="07914B3A" w14:textId="77777777" w:rsidR="00965725" w:rsidRDefault="007C58C2">
            <w:r>
              <w:t>_____</w:t>
            </w:r>
          </w:p>
        </w:tc>
        <w:tc>
          <w:tcPr>
            <w:tcW w:w="9288" w:type="dxa"/>
          </w:tcPr>
          <w:p w14:paraId="6BFFA9D6" w14:textId="77777777" w:rsidR="00965725" w:rsidRDefault="007C58C2">
            <w:r>
              <w:rPr>
                <w:b/>
              </w:rPr>
              <w:t>Vendors/Partnerships</w:t>
            </w:r>
            <w:r>
              <w:br/>
            </w:r>
            <w:r>
              <w:rPr>
                <w:sz w:val="20"/>
              </w:rPr>
              <w:t>(issues including pricing, delivery, quality, selection, etc.)</w:t>
            </w:r>
            <w:r>
              <w:t xml:space="preserve"> *</w:t>
            </w:r>
          </w:p>
        </w:tc>
      </w:tr>
      <w:tr w:rsidR="00965725" w14:paraId="07A9A6C7" w14:textId="77777777">
        <w:tc>
          <w:tcPr>
            <w:tcW w:w="792" w:type="dxa"/>
          </w:tcPr>
          <w:p w14:paraId="4DD910C3" w14:textId="77777777" w:rsidR="00965725" w:rsidRDefault="007C58C2">
            <w:r>
              <w:t>_____</w:t>
            </w:r>
          </w:p>
        </w:tc>
        <w:tc>
          <w:tcPr>
            <w:tcW w:w="9288" w:type="dxa"/>
          </w:tcPr>
          <w:p w14:paraId="1B64DE1C" w14:textId="77777777" w:rsidR="00965725" w:rsidRDefault="007C58C2">
            <w:r>
              <w:rPr>
                <w:b/>
              </w:rPr>
              <w:t>Technology/Equipment</w:t>
            </w:r>
            <w:r>
              <w:br/>
            </w:r>
            <w:r>
              <w:rPr>
                <w:sz w:val="20"/>
              </w:rPr>
              <w:t>(issues including breakdowns/interruptions, cost/replacement, training, availability, etc.)</w:t>
            </w:r>
            <w:r>
              <w:t xml:space="preserve"> *</w:t>
            </w:r>
          </w:p>
        </w:tc>
      </w:tr>
      <w:tr w:rsidR="00965725" w14:paraId="7D520F3E" w14:textId="77777777">
        <w:tc>
          <w:tcPr>
            <w:tcW w:w="792" w:type="dxa"/>
          </w:tcPr>
          <w:p w14:paraId="126FC22A" w14:textId="77777777" w:rsidR="00965725" w:rsidRDefault="007C58C2">
            <w:r>
              <w:t>_____</w:t>
            </w:r>
          </w:p>
        </w:tc>
        <w:tc>
          <w:tcPr>
            <w:tcW w:w="9288" w:type="dxa"/>
          </w:tcPr>
          <w:p w14:paraId="64787CA1" w14:textId="77777777" w:rsidR="00965725" w:rsidRDefault="007C58C2">
            <w:r>
              <w:rPr>
                <w:b/>
              </w:rPr>
              <w:t xml:space="preserve">Competition </w:t>
            </w:r>
            <w:r>
              <w:br/>
            </w:r>
            <w:r>
              <w:rPr>
                <w:sz w:val="20"/>
              </w:rPr>
              <w:t xml:space="preserve">(pressure from other businesses on pricing, marketing and attracting customers) </w:t>
            </w:r>
            <w:r>
              <w:t xml:space="preserve"> *</w:t>
            </w:r>
          </w:p>
        </w:tc>
      </w:tr>
      <w:tr w:rsidR="00965725" w14:paraId="0D71233E" w14:textId="77777777">
        <w:tc>
          <w:tcPr>
            <w:tcW w:w="792" w:type="dxa"/>
          </w:tcPr>
          <w:p w14:paraId="501FA6CC" w14:textId="77777777" w:rsidR="00965725" w:rsidRDefault="007C58C2">
            <w:r>
              <w:t>_____</w:t>
            </w:r>
          </w:p>
        </w:tc>
        <w:tc>
          <w:tcPr>
            <w:tcW w:w="9288" w:type="dxa"/>
          </w:tcPr>
          <w:p w14:paraId="694EC1E3" w14:textId="77777777" w:rsidR="00965725" w:rsidRDefault="007C58C2">
            <w:r>
              <w:t>Other (specify): __________________________________________________</w:t>
            </w:r>
          </w:p>
        </w:tc>
      </w:tr>
      <w:tr w:rsidR="00965725" w14:paraId="04E41034" w14:textId="77777777">
        <w:tc>
          <w:tcPr>
            <w:tcW w:w="792" w:type="dxa"/>
          </w:tcPr>
          <w:p w14:paraId="4861CC14" w14:textId="77777777" w:rsidR="00965725" w:rsidRDefault="007C58C2">
            <w:r>
              <w:t>_____</w:t>
            </w:r>
          </w:p>
        </w:tc>
        <w:tc>
          <w:tcPr>
            <w:tcW w:w="9288" w:type="dxa"/>
          </w:tcPr>
          <w:p w14:paraId="6ADEEAD6" w14:textId="77777777" w:rsidR="00965725" w:rsidRDefault="007C58C2">
            <w:r>
              <w:t>Prefer not to answer</w:t>
            </w:r>
            <w:r>
              <w:rPr>
                <w:i/>
                <w:color w:val="A8A8A8"/>
                <w:sz w:val="20"/>
              </w:rPr>
              <w:tab/>
              <w:t>(Exclusive)</w:t>
            </w:r>
          </w:p>
        </w:tc>
      </w:tr>
    </w:tbl>
    <w:p w14:paraId="3C4E4321" w14:textId="77777777" w:rsidR="00965725" w:rsidRDefault="007C58C2">
      <w:pPr>
        <w:spacing w:after="0"/>
      </w:pPr>
      <w:r>
        <w:rPr>
          <w:i/>
          <w:color w:val="A8A8A8"/>
          <w:sz w:val="20"/>
        </w:rPr>
        <w:t>Levels marked with * are randomized</w:t>
      </w:r>
    </w:p>
    <w:p w14:paraId="21721139" w14:textId="77777777" w:rsidR="00965725" w:rsidRDefault="00965725"/>
    <w:p w14:paraId="300B6F15" w14:textId="77777777" w:rsidR="00965725" w:rsidRDefault="007C58C2">
      <w:pPr>
        <w:keepNext/>
        <w:spacing w:after="40"/>
      </w:pPr>
      <w:r>
        <w:rPr>
          <w:b/>
        </w:rPr>
        <w:t>N6</w:t>
      </w:r>
    </w:p>
    <w:p w14:paraId="41B13505" w14:textId="77777777" w:rsidR="00965725" w:rsidRDefault="007C58C2">
      <w:pPr>
        <w:keepNext/>
        <w:spacing w:after="0"/>
      </w:pPr>
      <w:r>
        <w:t>How would you rate your current level of stress/anxiety/burnout?</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2FD27842" w14:textId="77777777">
        <w:tc>
          <w:tcPr>
            <w:tcW w:w="792" w:type="dxa"/>
          </w:tcPr>
          <w:p w14:paraId="464BEA17" w14:textId="77777777" w:rsidR="00965725" w:rsidRDefault="007C58C2">
            <w:r>
              <w:t>❍</w:t>
            </w:r>
            <w:r>
              <w:rPr>
                <w:sz w:val="20"/>
                <w:vertAlign w:val="subscript"/>
              </w:rPr>
              <w:t xml:space="preserve">   1</w:t>
            </w:r>
          </w:p>
        </w:tc>
        <w:tc>
          <w:tcPr>
            <w:tcW w:w="9288" w:type="dxa"/>
          </w:tcPr>
          <w:p w14:paraId="6960560F" w14:textId="77777777" w:rsidR="00965725" w:rsidRDefault="007C58C2">
            <w:r>
              <w:t>1 – No stress/anxiety/burnout</w:t>
            </w:r>
          </w:p>
        </w:tc>
      </w:tr>
      <w:tr w:rsidR="00965725" w14:paraId="2EA29944" w14:textId="77777777">
        <w:tc>
          <w:tcPr>
            <w:tcW w:w="792" w:type="dxa"/>
          </w:tcPr>
          <w:p w14:paraId="385C4AA7" w14:textId="77777777" w:rsidR="00965725" w:rsidRDefault="007C58C2">
            <w:r>
              <w:t>❍</w:t>
            </w:r>
            <w:r>
              <w:rPr>
                <w:sz w:val="20"/>
                <w:vertAlign w:val="subscript"/>
              </w:rPr>
              <w:t xml:space="preserve">   2</w:t>
            </w:r>
          </w:p>
        </w:tc>
        <w:tc>
          <w:tcPr>
            <w:tcW w:w="9288" w:type="dxa"/>
          </w:tcPr>
          <w:p w14:paraId="47A8B7DE" w14:textId="77777777" w:rsidR="00965725" w:rsidRDefault="007C58C2">
            <w:r>
              <w:t>2</w:t>
            </w:r>
          </w:p>
        </w:tc>
      </w:tr>
      <w:tr w:rsidR="00965725" w14:paraId="1B65F270" w14:textId="77777777">
        <w:tc>
          <w:tcPr>
            <w:tcW w:w="792" w:type="dxa"/>
          </w:tcPr>
          <w:p w14:paraId="2EDE8279" w14:textId="77777777" w:rsidR="00965725" w:rsidRDefault="007C58C2">
            <w:r>
              <w:t>❍</w:t>
            </w:r>
            <w:r>
              <w:rPr>
                <w:sz w:val="20"/>
                <w:vertAlign w:val="subscript"/>
              </w:rPr>
              <w:t xml:space="preserve">   3</w:t>
            </w:r>
          </w:p>
        </w:tc>
        <w:tc>
          <w:tcPr>
            <w:tcW w:w="9288" w:type="dxa"/>
          </w:tcPr>
          <w:p w14:paraId="29401B59" w14:textId="77777777" w:rsidR="00965725" w:rsidRDefault="007C58C2">
            <w:r>
              <w:t>3</w:t>
            </w:r>
          </w:p>
        </w:tc>
      </w:tr>
      <w:tr w:rsidR="00965725" w14:paraId="3F1C54FD" w14:textId="77777777">
        <w:tc>
          <w:tcPr>
            <w:tcW w:w="792" w:type="dxa"/>
          </w:tcPr>
          <w:p w14:paraId="311262A5" w14:textId="77777777" w:rsidR="00965725" w:rsidRDefault="007C58C2">
            <w:r>
              <w:t>❍</w:t>
            </w:r>
            <w:r>
              <w:rPr>
                <w:sz w:val="20"/>
                <w:vertAlign w:val="subscript"/>
              </w:rPr>
              <w:t xml:space="preserve">   4</w:t>
            </w:r>
          </w:p>
        </w:tc>
        <w:tc>
          <w:tcPr>
            <w:tcW w:w="9288" w:type="dxa"/>
          </w:tcPr>
          <w:p w14:paraId="295F1102" w14:textId="77777777" w:rsidR="00965725" w:rsidRDefault="007C58C2">
            <w:r>
              <w:t>4 – Neutral</w:t>
            </w:r>
          </w:p>
        </w:tc>
      </w:tr>
      <w:tr w:rsidR="00965725" w14:paraId="1E31194A" w14:textId="77777777">
        <w:tc>
          <w:tcPr>
            <w:tcW w:w="792" w:type="dxa"/>
          </w:tcPr>
          <w:p w14:paraId="3CF550E4" w14:textId="77777777" w:rsidR="00965725" w:rsidRDefault="007C58C2">
            <w:r>
              <w:t>❍</w:t>
            </w:r>
            <w:r>
              <w:rPr>
                <w:sz w:val="20"/>
                <w:vertAlign w:val="subscript"/>
              </w:rPr>
              <w:t xml:space="preserve">   5</w:t>
            </w:r>
          </w:p>
        </w:tc>
        <w:tc>
          <w:tcPr>
            <w:tcW w:w="9288" w:type="dxa"/>
          </w:tcPr>
          <w:p w14:paraId="2A2D12A5" w14:textId="77777777" w:rsidR="00965725" w:rsidRDefault="007C58C2">
            <w:r>
              <w:t>5</w:t>
            </w:r>
          </w:p>
        </w:tc>
      </w:tr>
      <w:tr w:rsidR="00965725" w14:paraId="725C4456" w14:textId="77777777">
        <w:tc>
          <w:tcPr>
            <w:tcW w:w="792" w:type="dxa"/>
          </w:tcPr>
          <w:p w14:paraId="5CA3DB16" w14:textId="77777777" w:rsidR="00965725" w:rsidRDefault="007C58C2">
            <w:r>
              <w:t>❍</w:t>
            </w:r>
            <w:r>
              <w:rPr>
                <w:sz w:val="20"/>
                <w:vertAlign w:val="subscript"/>
              </w:rPr>
              <w:t xml:space="preserve">   6</w:t>
            </w:r>
          </w:p>
        </w:tc>
        <w:tc>
          <w:tcPr>
            <w:tcW w:w="9288" w:type="dxa"/>
          </w:tcPr>
          <w:p w14:paraId="1518C578" w14:textId="77777777" w:rsidR="00965725" w:rsidRDefault="007C58C2">
            <w:r>
              <w:t>6</w:t>
            </w:r>
          </w:p>
        </w:tc>
      </w:tr>
      <w:tr w:rsidR="00965725" w14:paraId="06DF4762" w14:textId="77777777">
        <w:tc>
          <w:tcPr>
            <w:tcW w:w="792" w:type="dxa"/>
          </w:tcPr>
          <w:p w14:paraId="58B69CD7" w14:textId="77777777" w:rsidR="00965725" w:rsidRDefault="007C58C2">
            <w:r>
              <w:t>❍</w:t>
            </w:r>
            <w:r>
              <w:rPr>
                <w:sz w:val="20"/>
                <w:vertAlign w:val="subscript"/>
              </w:rPr>
              <w:t xml:space="preserve">   7</w:t>
            </w:r>
          </w:p>
        </w:tc>
        <w:tc>
          <w:tcPr>
            <w:tcW w:w="9288" w:type="dxa"/>
          </w:tcPr>
          <w:p w14:paraId="70ABB8D9" w14:textId="77777777" w:rsidR="00965725" w:rsidRDefault="007C58C2">
            <w:r>
              <w:t>7 – Maximum stress/anxiety/burnout</w:t>
            </w:r>
          </w:p>
        </w:tc>
      </w:tr>
      <w:tr w:rsidR="00965725" w14:paraId="370A5DF5" w14:textId="77777777">
        <w:tc>
          <w:tcPr>
            <w:tcW w:w="792" w:type="dxa"/>
          </w:tcPr>
          <w:p w14:paraId="3EC23978" w14:textId="77777777" w:rsidR="00965725" w:rsidRDefault="007C58C2">
            <w:r>
              <w:t>❍</w:t>
            </w:r>
            <w:r>
              <w:rPr>
                <w:sz w:val="20"/>
                <w:vertAlign w:val="subscript"/>
              </w:rPr>
              <w:t xml:space="preserve">   8</w:t>
            </w:r>
          </w:p>
        </w:tc>
        <w:tc>
          <w:tcPr>
            <w:tcW w:w="9288" w:type="dxa"/>
          </w:tcPr>
          <w:p w14:paraId="3C237348" w14:textId="77777777" w:rsidR="00965725" w:rsidRDefault="007C58C2">
            <w:r>
              <w:t>Prefer not to answer</w:t>
            </w:r>
          </w:p>
        </w:tc>
      </w:tr>
    </w:tbl>
    <w:p w14:paraId="23C360D0" w14:textId="77777777" w:rsidR="00965725" w:rsidRDefault="00965725"/>
    <w:p w14:paraId="1965D91E" w14:textId="1115E2E7" w:rsidR="00965725" w:rsidRDefault="00092A9F">
      <w:pPr>
        <w:keepNext/>
        <w:spacing w:after="40"/>
      </w:pPr>
      <w:r>
        <w:rPr>
          <w:b/>
        </w:rPr>
        <w:br w:type="column"/>
      </w:r>
      <w:r w:rsidR="007C58C2">
        <w:rPr>
          <w:b/>
        </w:rPr>
        <w:lastRenderedPageBreak/>
        <w:t>N7</w:t>
      </w:r>
    </w:p>
    <w:p w14:paraId="7347074C" w14:textId="77777777" w:rsidR="00965725" w:rsidRDefault="007C58C2">
      <w:pPr>
        <w:keepNext/>
        <w:spacing w:after="0"/>
      </w:pPr>
      <w:r>
        <w:t>Following recent economic updates from the government, have you delayed or cancelled any of the following?</w:t>
      </w:r>
      <w:r>
        <w:br/>
      </w:r>
    </w:p>
    <w:p w14:paraId="06EFDFAE" w14:textId="77777777" w:rsidR="00965725" w:rsidRDefault="007C58C2">
      <w:pPr>
        <w:keepNext/>
        <w:spacing w:after="0"/>
      </w:pPr>
      <w:r>
        <w:rPr>
          <w:i/>
          <w:color w:val="A8A8A8"/>
          <w:sz w:val="20"/>
        </w:rPr>
        <w:t>Select all that apply</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54EE8698" w14:textId="77777777">
        <w:tc>
          <w:tcPr>
            <w:tcW w:w="792" w:type="dxa"/>
          </w:tcPr>
          <w:p w14:paraId="3B64CD6F" w14:textId="77777777" w:rsidR="00965725" w:rsidRDefault="007C58C2">
            <w:r>
              <w:t>❑</w:t>
            </w:r>
            <w:r>
              <w:rPr>
                <w:sz w:val="20"/>
                <w:vertAlign w:val="subscript"/>
              </w:rPr>
              <w:t xml:space="preserve">   1</w:t>
            </w:r>
          </w:p>
        </w:tc>
        <w:tc>
          <w:tcPr>
            <w:tcW w:w="9288" w:type="dxa"/>
          </w:tcPr>
          <w:p w14:paraId="2529F025" w14:textId="77777777" w:rsidR="00965725" w:rsidRDefault="007C58C2">
            <w:r>
              <w:t>Hiring new staff *</w:t>
            </w:r>
          </w:p>
        </w:tc>
      </w:tr>
      <w:tr w:rsidR="00965725" w14:paraId="4760FE44" w14:textId="77777777">
        <w:tc>
          <w:tcPr>
            <w:tcW w:w="792" w:type="dxa"/>
          </w:tcPr>
          <w:p w14:paraId="5DAE562D" w14:textId="77777777" w:rsidR="00965725" w:rsidRDefault="007C58C2">
            <w:r>
              <w:t>❑</w:t>
            </w:r>
            <w:r>
              <w:rPr>
                <w:sz w:val="20"/>
                <w:vertAlign w:val="subscript"/>
              </w:rPr>
              <w:t xml:space="preserve">   2</w:t>
            </w:r>
          </w:p>
        </w:tc>
        <w:tc>
          <w:tcPr>
            <w:tcW w:w="9288" w:type="dxa"/>
          </w:tcPr>
          <w:p w14:paraId="042CD7D7" w14:textId="77777777" w:rsidR="00965725" w:rsidRDefault="007C58C2">
            <w:r>
              <w:t>Expanding operations *</w:t>
            </w:r>
          </w:p>
        </w:tc>
      </w:tr>
      <w:tr w:rsidR="00965725" w14:paraId="02EEFE28" w14:textId="77777777">
        <w:tc>
          <w:tcPr>
            <w:tcW w:w="792" w:type="dxa"/>
          </w:tcPr>
          <w:p w14:paraId="6F074227" w14:textId="77777777" w:rsidR="00965725" w:rsidRDefault="007C58C2">
            <w:r>
              <w:t>❑</w:t>
            </w:r>
            <w:r>
              <w:rPr>
                <w:sz w:val="20"/>
                <w:vertAlign w:val="subscript"/>
              </w:rPr>
              <w:t xml:space="preserve">   3</w:t>
            </w:r>
          </w:p>
        </w:tc>
        <w:tc>
          <w:tcPr>
            <w:tcW w:w="9288" w:type="dxa"/>
          </w:tcPr>
          <w:p w14:paraId="0481CF01" w14:textId="77777777" w:rsidR="00965725" w:rsidRDefault="007C58C2">
            <w:r>
              <w:t>Launching new products or services *</w:t>
            </w:r>
          </w:p>
        </w:tc>
      </w:tr>
      <w:tr w:rsidR="00965725" w14:paraId="49A8230F" w14:textId="77777777">
        <w:tc>
          <w:tcPr>
            <w:tcW w:w="792" w:type="dxa"/>
          </w:tcPr>
          <w:p w14:paraId="2598FF21" w14:textId="77777777" w:rsidR="00965725" w:rsidRDefault="007C58C2">
            <w:r>
              <w:t>❑</w:t>
            </w:r>
            <w:r>
              <w:rPr>
                <w:sz w:val="20"/>
                <w:vertAlign w:val="subscript"/>
              </w:rPr>
              <w:t xml:space="preserve">   4</w:t>
            </w:r>
          </w:p>
        </w:tc>
        <w:tc>
          <w:tcPr>
            <w:tcW w:w="9288" w:type="dxa"/>
          </w:tcPr>
          <w:p w14:paraId="79804A1D" w14:textId="77777777" w:rsidR="00965725" w:rsidRDefault="007C58C2">
            <w:r>
              <w:t>Investing in marketing or advertising *</w:t>
            </w:r>
          </w:p>
        </w:tc>
      </w:tr>
      <w:tr w:rsidR="00965725" w14:paraId="5634731B" w14:textId="77777777">
        <w:tc>
          <w:tcPr>
            <w:tcW w:w="792" w:type="dxa"/>
          </w:tcPr>
          <w:p w14:paraId="5255DF46" w14:textId="77777777" w:rsidR="00965725" w:rsidRDefault="007C58C2">
            <w:r>
              <w:t>❑</w:t>
            </w:r>
            <w:r>
              <w:rPr>
                <w:sz w:val="20"/>
                <w:vertAlign w:val="subscript"/>
              </w:rPr>
              <w:t xml:space="preserve">   5</w:t>
            </w:r>
          </w:p>
        </w:tc>
        <w:tc>
          <w:tcPr>
            <w:tcW w:w="9288" w:type="dxa"/>
          </w:tcPr>
          <w:p w14:paraId="43635EB1" w14:textId="77777777" w:rsidR="00965725" w:rsidRDefault="007C58C2">
            <w:r>
              <w:t>Purchasing inventory or supplies *</w:t>
            </w:r>
          </w:p>
        </w:tc>
      </w:tr>
      <w:tr w:rsidR="00965725" w14:paraId="07F466CE" w14:textId="77777777">
        <w:tc>
          <w:tcPr>
            <w:tcW w:w="792" w:type="dxa"/>
          </w:tcPr>
          <w:p w14:paraId="3530C59A" w14:textId="77777777" w:rsidR="00965725" w:rsidRDefault="007C58C2">
            <w:r>
              <w:t>❑</w:t>
            </w:r>
            <w:r>
              <w:rPr>
                <w:sz w:val="20"/>
                <w:vertAlign w:val="subscript"/>
              </w:rPr>
              <w:t xml:space="preserve">   6</w:t>
            </w:r>
          </w:p>
        </w:tc>
        <w:tc>
          <w:tcPr>
            <w:tcW w:w="9288" w:type="dxa"/>
          </w:tcPr>
          <w:p w14:paraId="2B1962EA" w14:textId="77777777" w:rsidR="00965725" w:rsidRDefault="007C58C2">
            <w:r>
              <w:t>None of the above</w:t>
            </w:r>
            <w:r>
              <w:rPr>
                <w:i/>
                <w:color w:val="A8A8A8"/>
                <w:sz w:val="20"/>
              </w:rPr>
              <w:tab/>
              <w:t>(Exclusive)</w:t>
            </w:r>
          </w:p>
        </w:tc>
      </w:tr>
      <w:tr w:rsidR="00965725" w14:paraId="060EBA88" w14:textId="77777777">
        <w:tc>
          <w:tcPr>
            <w:tcW w:w="792" w:type="dxa"/>
          </w:tcPr>
          <w:p w14:paraId="46189E5D" w14:textId="77777777" w:rsidR="00965725" w:rsidRDefault="007C58C2">
            <w:r>
              <w:t>❑</w:t>
            </w:r>
            <w:r>
              <w:rPr>
                <w:sz w:val="20"/>
                <w:vertAlign w:val="subscript"/>
              </w:rPr>
              <w:t xml:space="preserve">   7</w:t>
            </w:r>
          </w:p>
        </w:tc>
        <w:tc>
          <w:tcPr>
            <w:tcW w:w="9288" w:type="dxa"/>
          </w:tcPr>
          <w:p w14:paraId="39803219" w14:textId="77777777" w:rsidR="00965725" w:rsidRDefault="007C58C2">
            <w:r>
              <w:t>Prefer not to answer</w:t>
            </w:r>
            <w:r>
              <w:rPr>
                <w:i/>
                <w:color w:val="A8A8A8"/>
                <w:sz w:val="20"/>
              </w:rPr>
              <w:tab/>
              <w:t>(Exclusive)</w:t>
            </w:r>
          </w:p>
        </w:tc>
      </w:tr>
    </w:tbl>
    <w:p w14:paraId="7E16B7E3" w14:textId="77777777" w:rsidR="00965725" w:rsidRDefault="007C58C2">
      <w:pPr>
        <w:spacing w:after="0"/>
      </w:pPr>
      <w:r>
        <w:rPr>
          <w:i/>
          <w:color w:val="A8A8A8"/>
          <w:sz w:val="20"/>
        </w:rPr>
        <w:t>Levels marked with * are randomized</w:t>
      </w:r>
    </w:p>
    <w:p w14:paraId="4899806B" w14:textId="77777777" w:rsidR="00965725" w:rsidRDefault="00965725"/>
    <w:p w14:paraId="43E05393" w14:textId="77777777" w:rsidR="00965725" w:rsidRDefault="007C58C2">
      <w:pPr>
        <w:keepNext/>
        <w:spacing w:after="40"/>
      </w:pPr>
      <w:r>
        <w:rPr>
          <w:b/>
        </w:rPr>
        <w:t>N19</w:t>
      </w:r>
    </w:p>
    <w:p w14:paraId="0FF30BEB" w14:textId="77777777" w:rsidR="00965725" w:rsidRDefault="007C58C2">
      <w:pPr>
        <w:keepNext/>
        <w:spacing w:after="0"/>
      </w:pPr>
      <w:r>
        <w:t>What is often the most important aspect for you when you make a business purchase related to any business operations?</w:t>
      </w:r>
      <w:r>
        <w:br/>
      </w:r>
    </w:p>
    <w:p w14:paraId="7A1CDDDB" w14:textId="77777777" w:rsidR="00965725" w:rsidRDefault="007C58C2">
      <w:pPr>
        <w:keepNext/>
        <w:spacing w:after="0"/>
      </w:pPr>
      <w:r>
        <w:rPr>
          <w:i/>
          <w:color w:val="A8A8A8"/>
          <w:sz w:val="20"/>
        </w:rPr>
        <w:t>Rank 1 to 3</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299DF424" w14:textId="77777777">
        <w:tc>
          <w:tcPr>
            <w:tcW w:w="792" w:type="dxa"/>
          </w:tcPr>
          <w:p w14:paraId="40781032" w14:textId="77777777" w:rsidR="00965725" w:rsidRDefault="007C58C2">
            <w:r>
              <w:t>_____</w:t>
            </w:r>
          </w:p>
        </w:tc>
        <w:tc>
          <w:tcPr>
            <w:tcW w:w="9288" w:type="dxa"/>
          </w:tcPr>
          <w:p w14:paraId="59122EE5" w14:textId="77777777" w:rsidR="00965725" w:rsidRDefault="007C58C2">
            <w:r>
              <w:t>How simple it is to use *</w:t>
            </w:r>
          </w:p>
        </w:tc>
      </w:tr>
      <w:tr w:rsidR="00965725" w14:paraId="20ACC477" w14:textId="77777777">
        <w:tc>
          <w:tcPr>
            <w:tcW w:w="792" w:type="dxa"/>
          </w:tcPr>
          <w:p w14:paraId="2BABC09A" w14:textId="77777777" w:rsidR="00965725" w:rsidRDefault="007C58C2">
            <w:r>
              <w:t>_____</w:t>
            </w:r>
          </w:p>
        </w:tc>
        <w:tc>
          <w:tcPr>
            <w:tcW w:w="9288" w:type="dxa"/>
          </w:tcPr>
          <w:p w14:paraId="77089E45" w14:textId="77777777" w:rsidR="00965725" w:rsidRDefault="007C58C2">
            <w:r>
              <w:t>How simple it is to integrate/time to onboard *</w:t>
            </w:r>
          </w:p>
        </w:tc>
      </w:tr>
      <w:tr w:rsidR="00965725" w14:paraId="542E534E" w14:textId="77777777">
        <w:tc>
          <w:tcPr>
            <w:tcW w:w="792" w:type="dxa"/>
          </w:tcPr>
          <w:p w14:paraId="1EF9C566" w14:textId="77777777" w:rsidR="00965725" w:rsidRDefault="007C58C2">
            <w:r>
              <w:t>_____</w:t>
            </w:r>
          </w:p>
        </w:tc>
        <w:tc>
          <w:tcPr>
            <w:tcW w:w="9288" w:type="dxa"/>
          </w:tcPr>
          <w:p w14:paraId="6F16AE6C" w14:textId="77777777" w:rsidR="00965725" w:rsidRDefault="007C58C2">
            <w:r>
              <w:t>The price *</w:t>
            </w:r>
          </w:p>
        </w:tc>
      </w:tr>
      <w:tr w:rsidR="00965725" w14:paraId="65C74F9B" w14:textId="77777777">
        <w:tc>
          <w:tcPr>
            <w:tcW w:w="792" w:type="dxa"/>
          </w:tcPr>
          <w:p w14:paraId="103EAABC" w14:textId="77777777" w:rsidR="00965725" w:rsidRDefault="007C58C2">
            <w:r>
              <w:t>_____</w:t>
            </w:r>
          </w:p>
        </w:tc>
        <w:tc>
          <w:tcPr>
            <w:tcW w:w="9288" w:type="dxa"/>
          </w:tcPr>
          <w:p w14:paraId="4F28A824" w14:textId="77777777" w:rsidR="00965725" w:rsidRDefault="007C58C2">
            <w:r>
              <w:t>My relationship and trust with the vendor/partner *</w:t>
            </w:r>
          </w:p>
        </w:tc>
      </w:tr>
      <w:tr w:rsidR="00965725" w14:paraId="78BE8DB5" w14:textId="77777777">
        <w:tc>
          <w:tcPr>
            <w:tcW w:w="792" w:type="dxa"/>
          </w:tcPr>
          <w:p w14:paraId="2A45E80B" w14:textId="77777777" w:rsidR="00965725" w:rsidRDefault="007C58C2">
            <w:r>
              <w:t>❑</w:t>
            </w:r>
            <w:r>
              <w:rPr>
                <w:sz w:val="20"/>
                <w:vertAlign w:val="subscript"/>
              </w:rPr>
              <w:t xml:space="preserve">   -8</w:t>
            </w:r>
          </w:p>
        </w:tc>
        <w:tc>
          <w:tcPr>
            <w:tcW w:w="9288" w:type="dxa"/>
          </w:tcPr>
          <w:p w14:paraId="56E3B5B4" w14:textId="77777777" w:rsidR="00965725" w:rsidRDefault="007C58C2">
            <w:r>
              <w:t>Prefer not to answer</w:t>
            </w:r>
          </w:p>
        </w:tc>
      </w:tr>
    </w:tbl>
    <w:p w14:paraId="414F585B" w14:textId="77777777" w:rsidR="00965725" w:rsidRDefault="007C58C2">
      <w:pPr>
        <w:spacing w:after="0"/>
      </w:pPr>
      <w:r>
        <w:rPr>
          <w:i/>
          <w:color w:val="A8A8A8"/>
          <w:sz w:val="20"/>
        </w:rPr>
        <w:t>Levels marked with * are randomized</w:t>
      </w:r>
    </w:p>
    <w:p w14:paraId="1BFD81CA" w14:textId="77777777" w:rsidR="00965725" w:rsidRDefault="00965725"/>
    <w:p w14:paraId="6768D6FB" w14:textId="77777777" w:rsidR="00965725" w:rsidRDefault="007C58C2">
      <w:pPr>
        <w:keepNext/>
        <w:spacing w:after="220"/>
      </w:pPr>
      <w:r>
        <w:rPr>
          <w:b/>
          <w:sz w:val="28"/>
          <w:highlight w:val="lightGray"/>
        </w:rPr>
        <w:t>Page AI</w:t>
      </w:r>
    </w:p>
    <w:p w14:paraId="3C0C48A8" w14:textId="77777777" w:rsidR="00965725" w:rsidRDefault="007C58C2">
      <w:pPr>
        <w:keepNext/>
        <w:spacing w:after="40"/>
      </w:pPr>
      <w:r>
        <w:rPr>
          <w:b/>
        </w:rPr>
        <w:t>Q68</w:t>
      </w:r>
    </w:p>
    <w:p w14:paraId="3E4C16F8" w14:textId="77777777" w:rsidR="00965725" w:rsidRDefault="007C58C2">
      <w:pPr>
        <w:keepNext/>
        <w:spacing w:after="0"/>
      </w:pPr>
      <w:r>
        <w:t xml:space="preserve">In the past few months, have you tried using a Generative AI tool (like Claude, Gemini, Airo, ChatGPT, DALL-E, Stable Diffusion, Jasper or Bard)? </w:t>
      </w:r>
      <w:r>
        <w:br/>
      </w:r>
    </w:p>
    <w:p w14:paraId="0819FBF1" w14:textId="77777777" w:rsidR="00965725" w:rsidRDefault="007C58C2">
      <w:pPr>
        <w:keepNext/>
        <w:spacing w:after="0"/>
      </w:pPr>
      <w:r>
        <w:rPr>
          <w:i/>
          <w:color w:val="A8A8A8"/>
          <w:sz w:val="20"/>
        </w:rPr>
        <w:t>Select all that apply</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1455ED0D" w14:textId="77777777">
        <w:tc>
          <w:tcPr>
            <w:tcW w:w="792" w:type="dxa"/>
          </w:tcPr>
          <w:p w14:paraId="67E309D7" w14:textId="77777777" w:rsidR="00965725" w:rsidRDefault="007C58C2">
            <w:r>
              <w:t>❑</w:t>
            </w:r>
            <w:r>
              <w:rPr>
                <w:sz w:val="20"/>
                <w:vertAlign w:val="subscript"/>
              </w:rPr>
              <w:t xml:space="preserve">   2</w:t>
            </w:r>
          </w:p>
        </w:tc>
        <w:tc>
          <w:tcPr>
            <w:tcW w:w="9288" w:type="dxa"/>
          </w:tcPr>
          <w:p w14:paraId="0BFD6D47" w14:textId="77777777" w:rsidR="00965725" w:rsidRDefault="007C58C2">
            <w:r>
              <w:t>Yes, for personal use</w:t>
            </w:r>
          </w:p>
        </w:tc>
      </w:tr>
      <w:tr w:rsidR="00965725" w14:paraId="169E5C3B" w14:textId="77777777">
        <w:tc>
          <w:tcPr>
            <w:tcW w:w="792" w:type="dxa"/>
          </w:tcPr>
          <w:p w14:paraId="3F73BE4D" w14:textId="77777777" w:rsidR="00965725" w:rsidRDefault="007C58C2">
            <w:r>
              <w:t>❑</w:t>
            </w:r>
            <w:r>
              <w:rPr>
                <w:sz w:val="20"/>
                <w:vertAlign w:val="subscript"/>
              </w:rPr>
              <w:t xml:space="preserve">   3</w:t>
            </w:r>
          </w:p>
        </w:tc>
        <w:tc>
          <w:tcPr>
            <w:tcW w:w="9288" w:type="dxa"/>
          </w:tcPr>
          <w:p w14:paraId="56585AC0" w14:textId="77777777" w:rsidR="00965725" w:rsidRDefault="007C58C2">
            <w:r>
              <w:t>Yes, for my business</w:t>
            </w:r>
          </w:p>
        </w:tc>
      </w:tr>
      <w:tr w:rsidR="00965725" w14:paraId="1ECC4858" w14:textId="77777777">
        <w:tc>
          <w:tcPr>
            <w:tcW w:w="792" w:type="dxa"/>
          </w:tcPr>
          <w:p w14:paraId="54450D2A" w14:textId="77777777" w:rsidR="00965725" w:rsidRDefault="007C58C2">
            <w:r>
              <w:t>❑</w:t>
            </w:r>
            <w:r>
              <w:rPr>
                <w:sz w:val="20"/>
                <w:vertAlign w:val="subscript"/>
              </w:rPr>
              <w:t xml:space="preserve">   4</w:t>
            </w:r>
          </w:p>
        </w:tc>
        <w:tc>
          <w:tcPr>
            <w:tcW w:w="9288" w:type="dxa"/>
          </w:tcPr>
          <w:p w14:paraId="7816D3E7" w14:textId="77777777" w:rsidR="00965725" w:rsidRDefault="007C58C2">
            <w:r>
              <w:t>No</w:t>
            </w:r>
            <w:r>
              <w:rPr>
                <w:i/>
                <w:color w:val="A8A8A8"/>
                <w:sz w:val="20"/>
              </w:rPr>
              <w:tab/>
              <w:t>(Exclusive)</w:t>
            </w:r>
          </w:p>
        </w:tc>
      </w:tr>
    </w:tbl>
    <w:p w14:paraId="1E002286" w14:textId="77777777" w:rsidR="00965725" w:rsidRDefault="00965725"/>
    <w:p w14:paraId="06393E42" w14:textId="77777777" w:rsidR="00965725" w:rsidRDefault="007C58C2">
      <w:pPr>
        <w:keepNext/>
        <w:spacing w:after="40"/>
      </w:pPr>
      <w:r>
        <w:rPr>
          <w:b/>
        </w:rPr>
        <w:lastRenderedPageBreak/>
        <w:t>Q69</w:t>
      </w:r>
      <w:r>
        <w:rPr>
          <w:i/>
          <w:sz w:val="20"/>
        </w:rPr>
        <w:tab/>
        <w:t>Show if used genAI for business (Q68_3 = 1)</w:t>
      </w:r>
    </w:p>
    <w:p w14:paraId="5D1619B4" w14:textId="77777777" w:rsidR="00965725" w:rsidRDefault="007C58C2">
      <w:pPr>
        <w:keepNext/>
        <w:spacing w:after="0"/>
      </w:pPr>
      <w:r>
        <w:t xml:space="preserve">What business tasks did you do with the Generative AI tools you tried? </w:t>
      </w:r>
      <w:r>
        <w:br/>
      </w:r>
    </w:p>
    <w:p w14:paraId="33E50348" w14:textId="77777777" w:rsidR="00965725" w:rsidRDefault="007C58C2">
      <w:pPr>
        <w:keepNext/>
        <w:spacing w:after="0"/>
      </w:pPr>
      <w:r>
        <w:rPr>
          <w:i/>
          <w:color w:val="A8A8A8"/>
          <w:sz w:val="20"/>
        </w:rPr>
        <w:t>Select all that apply</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0251F61B" w14:textId="77777777">
        <w:tc>
          <w:tcPr>
            <w:tcW w:w="792" w:type="dxa"/>
          </w:tcPr>
          <w:p w14:paraId="73BBA26A" w14:textId="77777777" w:rsidR="00965725" w:rsidRDefault="007C58C2">
            <w:r>
              <w:t>❑</w:t>
            </w:r>
            <w:r>
              <w:rPr>
                <w:sz w:val="20"/>
                <w:vertAlign w:val="subscript"/>
              </w:rPr>
              <w:t xml:space="preserve">   1</w:t>
            </w:r>
          </w:p>
        </w:tc>
        <w:tc>
          <w:tcPr>
            <w:tcW w:w="9288" w:type="dxa"/>
          </w:tcPr>
          <w:p w14:paraId="0052C4BB" w14:textId="77777777" w:rsidR="00965725" w:rsidRDefault="007C58C2">
            <w:r>
              <w:t>Customer Service (Use of chatbots, creating first drafts, forecasting needs, etc.) *</w:t>
            </w:r>
          </w:p>
        </w:tc>
      </w:tr>
      <w:tr w:rsidR="00965725" w14:paraId="7D87B25C" w14:textId="77777777">
        <w:tc>
          <w:tcPr>
            <w:tcW w:w="792" w:type="dxa"/>
          </w:tcPr>
          <w:p w14:paraId="1D5B17D2" w14:textId="77777777" w:rsidR="00965725" w:rsidRDefault="007C58C2">
            <w:r>
              <w:t>❑</w:t>
            </w:r>
            <w:r>
              <w:rPr>
                <w:sz w:val="20"/>
                <w:vertAlign w:val="subscript"/>
              </w:rPr>
              <w:t xml:space="preserve">   2</w:t>
            </w:r>
          </w:p>
        </w:tc>
        <w:tc>
          <w:tcPr>
            <w:tcW w:w="9288" w:type="dxa"/>
          </w:tcPr>
          <w:p w14:paraId="4AAD8302" w14:textId="77777777" w:rsidR="00965725" w:rsidRDefault="007C58C2">
            <w:r>
              <w:t>Marketing (Ad creation, personalization by customer, automation of campaigns, etc.) *</w:t>
            </w:r>
          </w:p>
        </w:tc>
      </w:tr>
      <w:tr w:rsidR="00965725" w14:paraId="7C41EBE9" w14:textId="77777777">
        <w:tc>
          <w:tcPr>
            <w:tcW w:w="792" w:type="dxa"/>
          </w:tcPr>
          <w:p w14:paraId="59D278A5" w14:textId="77777777" w:rsidR="00965725" w:rsidRDefault="007C58C2">
            <w:r>
              <w:t>❑</w:t>
            </w:r>
            <w:r>
              <w:rPr>
                <w:sz w:val="20"/>
                <w:vertAlign w:val="subscript"/>
              </w:rPr>
              <w:t xml:space="preserve">   3</w:t>
            </w:r>
          </w:p>
        </w:tc>
        <w:tc>
          <w:tcPr>
            <w:tcW w:w="9288" w:type="dxa"/>
          </w:tcPr>
          <w:p w14:paraId="7A6B2A47" w14:textId="77777777" w:rsidR="00965725" w:rsidRDefault="007C58C2">
            <w:r>
              <w:t>Content Creation (Create first drafts of text for social media posts, video/graphics, etc.) *</w:t>
            </w:r>
          </w:p>
        </w:tc>
      </w:tr>
      <w:tr w:rsidR="00965725" w14:paraId="256F6541" w14:textId="77777777">
        <w:tc>
          <w:tcPr>
            <w:tcW w:w="792" w:type="dxa"/>
          </w:tcPr>
          <w:p w14:paraId="08044F3F" w14:textId="77777777" w:rsidR="00965725" w:rsidRDefault="007C58C2">
            <w:r>
              <w:t>❑</w:t>
            </w:r>
            <w:r>
              <w:rPr>
                <w:sz w:val="20"/>
                <w:vertAlign w:val="subscript"/>
              </w:rPr>
              <w:t xml:space="preserve">   4</w:t>
            </w:r>
          </w:p>
        </w:tc>
        <w:tc>
          <w:tcPr>
            <w:tcW w:w="9288" w:type="dxa"/>
          </w:tcPr>
          <w:p w14:paraId="2860D245" w14:textId="77777777" w:rsidR="00965725" w:rsidRDefault="007C58C2">
            <w:r>
              <w:t>Boosting Sales (Identify and overcome objections, how to build trust and rapport, etc.) *</w:t>
            </w:r>
          </w:p>
        </w:tc>
      </w:tr>
      <w:tr w:rsidR="00965725" w14:paraId="1D715789" w14:textId="77777777">
        <w:tc>
          <w:tcPr>
            <w:tcW w:w="792" w:type="dxa"/>
          </w:tcPr>
          <w:p w14:paraId="3D8C2D54" w14:textId="77777777" w:rsidR="00965725" w:rsidRDefault="007C58C2">
            <w:r>
              <w:t>❑</w:t>
            </w:r>
            <w:r>
              <w:rPr>
                <w:sz w:val="20"/>
                <w:vertAlign w:val="subscript"/>
              </w:rPr>
              <w:t xml:space="preserve">   5</w:t>
            </w:r>
          </w:p>
        </w:tc>
        <w:tc>
          <w:tcPr>
            <w:tcW w:w="9288" w:type="dxa"/>
          </w:tcPr>
          <w:p w14:paraId="45B3CAA1" w14:textId="77777777" w:rsidR="00965725" w:rsidRDefault="007C58C2">
            <w:r>
              <w:t>Business Advice (Strategy recommendations, technical help such as coding, etc.) *</w:t>
            </w:r>
          </w:p>
        </w:tc>
      </w:tr>
      <w:tr w:rsidR="00965725" w14:paraId="2FAD9C44" w14:textId="77777777">
        <w:tc>
          <w:tcPr>
            <w:tcW w:w="792" w:type="dxa"/>
          </w:tcPr>
          <w:p w14:paraId="2037DC77" w14:textId="77777777" w:rsidR="00965725" w:rsidRDefault="007C58C2">
            <w:r>
              <w:t>❑</w:t>
            </w:r>
            <w:r>
              <w:rPr>
                <w:sz w:val="20"/>
                <w:vertAlign w:val="subscript"/>
              </w:rPr>
              <w:t xml:space="preserve">   7</w:t>
            </w:r>
          </w:p>
        </w:tc>
        <w:tc>
          <w:tcPr>
            <w:tcW w:w="9288" w:type="dxa"/>
          </w:tcPr>
          <w:p w14:paraId="1A1195D4" w14:textId="77777777" w:rsidR="00965725" w:rsidRDefault="007C58C2">
            <w:r>
              <w:t>Operations (production, invoices, payroll, budgeting, analysis, etc.)  *</w:t>
            </w:r>
          </w:p>
        </w:tc>
      </w:tr>
      <w:tr w:rsidR="00965725" w14:paraId="495D4290" w14:textId="77777777">
        <w:tc>
          <w:tcPr>
            <w:tcW w:w="792" w:type="dxa"/>
          </w:tcPr>
          <w:p w14:paraId="3250A3A9" w14:textId="77777777" w:rsidR="00965725" w:rsidRDefault="007C58C2">
            <w:r>
              <w:t>❑</w:t>
            </w:r>
            <w:r>
              <w:rPr>
                <w:sz w:val="20"/>
                <w:vertAlign w:val="subscript"/>
              </w:rPr>
              <w:t xml:space="preserve">   6</w:t>
            </w:r>
          </w:p>
        </w:tc>
        <w:tc>
          <w:tcPr>
            <w:tcW w:w="9288" w:type="dxa"/>
          </w:tcPr>
          <w:p w14:paraId="5AA364C2" w14:textId="77777777" w:rsidR="00965725" w:rsidRDefault="007C58C2">
            <w:r>
              <w:t>Other (specify): __________________________________________________</w:t>
            </w:r>
          </w:p>
        </w:tc>
      </w:tr>
    </w:tbl>
    <w:p w14:paraId="19CF7138" w14:textId="77777777" w:rsidR="00965725" w:rsidRDefault="007C58C2">
      <w:pPr>
        <w:spacing w:after="0"/>
      </w:pPr>
      <w:r>
        <w:rPr>
          <w:i/>
          <w:color w:val="A8A8A8"/>
          <w:sz w:val="20"/>
        </w:rPr>
        <w:t>Levels marked with * are randomized</w:t>
      </w:r>
    </w:p>
    <w:p w14:paraId="46374231" w14:textId="77777777" w:rsidR="00965725" w:rsidRDefault="00965725"/>
    <w:p w14:paraId="50F32B44" w14:textId="77777777" w:rsidR="00965725" w:rsidRDefault="007C58C2">
      <w:pPr>
        <w:keepNext/>
        <w:spacing w:after="40"/>
      </w:pPr>
      <w:r>
        <w:rPr>
          <w:b/>
        </w:rPr>
        <w:t>N14</w:t>
      </w:r>
    </w:p>
    <w:p w14:paraId="1BCFA4E6" w14:textId="77777777" w:rsidR="00965725" w:rsidRDefault="007C58C2">
      <w:pPr>
        <w:keepNext/>
        <w:spacing w:after="0"/>
      </w:pPr>
      <w:r>
        <w:t>From fearful to excited, how do you feel when you see AI developments?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12C5B6BF" w14:textId="77777777">
        <w:tc>
          <w:tcPr>
            <w:tcW w:w="792" w:type="dxa"/>
          </w:tcPr>
          <w:p w14:paraId="07F5D331" w14:textId="77777777" w:rsidR="00965725" w:rsidRDefault="007C58C2">
            <w:r>
              <w:t>❍</w:t>
            </w:r>
            <w:r>
              <w:rPr>
                <w:sz w:val="20"/>
                <w:vertAlign w:val="subscript"/>
              </w:rPr>
              <w:t xml:space="preserve">   1</w:t>
            </w:r>
          </w:p>
        </w:tc>
        <w:tc>
          <w:tcPr>
            <w:tcW w:w="9288" w:type="dxa"/>
          </w:tcPr>
          <w:p w14:paraId="7CB3A4C9" w14:textId="77777777" w:rsidR="00965725" w:rsidRDefault="007C58C2">
            <w:r>
              <w:t>1 - Fearful</w:t>
            </w:r>
          </w:p>
        </w:tc>
      </w:tr>
      <w:tr w:rsidR="00965725" w14:paraId="0398D107" w14:textId="77777777">
        <w:tc>
          <w:tcPr>
            <w:tcW w:w="792" w:type="dxa"/>
          </w:tcPr>
          <w:p w14:paraId="46007D73" w14:textId="77777777" w:rsidR="00965725" w:rsidRDefault="007C58C2">
            <w:r>
              <w:t>❍</w:t>
            </w:r>
            <w:r>
              <w:rPr>
                <w:sz w:val="20"/>
                <w:vertAlign w:val="subscript"/>
              </w:rPr>
              <w:t xml:space="preserve">   2</w:t>
            </w:r>
          </w:p>
        </w:tc>
        <w:tc>
          <w:tcPr>
            <w:tcW w:w="9288" w:type="dxa"/>
          </w:tcPr>
          <w:p w14:paraId="1BD98A3C" w14:textId="77777777" w:rsidR="00965725" w:rsidRDefault="007C58C2">
            <w:r>
              <w:t>2</w:t>
            </w:r>
          </w:p>
        </w:tc>
      </w:tr>
      <w:tr w:rsidR="00965725" w14:paraId="54F8A5E2" w14:textId="77777777">
        <w:tc>
          <w:tcPr>
            <w:tcW w:w="792" w:type="dxa"/>
          </w:tcPr>
          <w:p w14:paraId="1897B9FC" w14:textId="77777777" w:rsidR="00965725" w:rsidRDefault="007C58C2">
            <w:r>
              <w:t>❍</w:t>
            </w:r>
            <w:r>
              <w:rPr>
                <w:sz w:val="20"/>
                <w:vertAlign w:val="subscript"/>
              </w:rPr>
              <w:t xml:space="preserve">   3</w:t>
            </w:r>
          </w:p>
        </w:tc>
        <w:tc>
          <w:tcPr>
            <w:tcW w:w="9288" w:type="dxa"/>
          </w:tcPr>
          <w:p w14:paraId="0FC6B41E" w14:textId="77777777" w:rsidR="00965725" w:rsidRDefault="007C58C2">
            <w:r>
              <w:t>3</w:t>
            </w:r>
          </w:p>
        </w:tc>
      </w:tr>
      <w:tr w:rsidR="00965725" w14:paraId="50580572" w14:textId="77777777">
        <w:tc>
          <w:tcPr>
            <w:tcW w:w="792" w:type="dxa"/>
          </w:tcPr>
          <w:p w14:paraId="6200B7C6" w14:textId="77777777" w:rsidR="00965725" w:rsidRDefault="007C58C2">
            <w:r>
              <w:t>❍</w:t>
            </w:r>
            <w:r>
              <w:rPr>
                <w:sz w:val="20"/>
                <w:vertAlign w:val="subscript"/>
              </w:rPr>
              <w:t xml:space="preserve">   4</w:t>
            </w:r>
          </w:p>
        </w:tc>
        <w:tc>
          <w:tcPr>
            <w:tcW w:w="9288" w:type="dxa"/>
          </w:tcPr>
          <w:p w14:paraId="50971D9E" w14:textId="77777777" w:rsidR="00965725" w:rsidRDefault="007C58C2">
            <w:r>
              <w:t>4</w:t>
            </w:r>
          </w:p>
        </w:tc>
      </w:tr>
      <w:tr w:rsidR="00965725" w14:paraId="17EF1799" w14:textId="77777777">
        <w:tc>
          <w:tcPr>
            <w:tcW w:w="792" w:type="dxa"/>
          </w:tcPr>
          <w:p w14:paraId="5BD5D874" w14:textId="77777777" w:rsidR="00965725" w:rsidRDefault="007C58C2">
            <w:r>
              <w:t>❍</w:t>
            </w:r>
            <w:r>
              <w:rPr>
                <w:sz w:val="20"/>
                <w:vertAlign w:val="subscript"/>
              </w:rPr>
              <w:t xml:space="preserve">   5</w:t>
            </w:r>
          </w:p>
        </w:tc>
        <w:tc>
          <w:tcPr>
            <w:tcW w:w="9288" w:type="dxa"/>
          </w:tcPr>
          <w:p w14:paraId="35DDC584" w14:textId="77777777" w:rsidR="00965725" w:rsidRDefault="007C58C2">
            <w:r>
              <w:t>5 - Excited</w:t>
            </w:r>
          </w:p>
        </w:tc>
      </w:tr>
      <w:tr w:rsidR="00965725" w14:paraId="61A317F6" w14:textId="77777777">
        <w:tc>
          <w:tcPr>
            <w:tcW w:w="792" w:type="dxa"/>
          </w:tcPr>
          <w:p w14:paraId="4A68F65D" w14:textId="77777777" w:rsidR="00965725" w:rsidRDefault="007C58C2">
            <w:r>
              <w:t>❑</w:t>
            </w:r>
            <w:r>
              <w:rPr>
                <w:sz w:val="20"/>
                <w:vertAlign w:val="subscript"/>
              </w:rPr>
              <w:t xml:space="preserve">   -8</w:t>
            </w:r>
          </w:p>
        </w:tc>
        <w:tc>
          <w:tcPr>
            <w:tcW w:w="9288" w:type="dxa"/>
          </w:tcPr>
          <w:p w14:paraId="37C026F3" w14:textId="77777777" w:rsidR="00965725" w:rsidRDefault="007C58C2">
            <w:r>
              <w:t>Prefer not to answer</w:t>
            </w:r>
          </w:p>
        </w:tc>
      </w:tr>
    </w:tbl>
    <w:p w14:paraId="48DB107C" w14:textId="77777777" w:rsidR="00965725" w:rsidRDefault="00965725"/>
    <w:p w14:paraId="17142FE7" w14:textId="77777777" w:rsidR="00965725" w:rsidRDefault="007C58C2">
      <w:pPr>
        <w:keepNext/>
        <w:spacing w:after="40"/>
      </w:pPr>
      <w:r>
        <w:rPr>
          <w:b/>
        </w:rPr>
        <w:t>N18</w:t>
      </w:r>
    </w:p>
    <w:p w14:paraId="7C7E7600" w14:textId="77777777" w:rsidR="00965725" w:rsidRDefault="007C58C2">
      <w:pPr>
        <w:keepNext/>
        <w:spacing w:after="0"/>
      </w:pPr>
      <w:r>
        <w:t>How do you feel about AI-powered agents acting on behalf of customers or businesses (e.g., AI assistants making purchases or inquiries)?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05639919" w14:textId="77777777">
        <w:tc>
          <w:tcPr>
            <w:tcW w:w="792" w:type="dxa"/>
          </w:tcPr>
          <w:p w14:paraId="1A81C9F9" w14:textId="77777777" w:rsidR="00965725" w:rsidRDefault="007C58C2">
            <w:r>
              <w:t>❍</w:t>
            </w:r>
            <w:r>
              <w:rPr>
                <w:sz w:val="20"/>
                <w:vertAlign w:val="subscript"/>
              </w:rPr>
              <w:t xml:space="preserve">   1</w:t>
            </w:r>
          </w:p>
        </w:tc>
        <w:tc>
          <w:tcPr>
            <w:tcW w:w="9288" w:type="dxa"/>
          </w:tcPr>
          <w:p w14:paraId="002E258F" w14:textId="77777777" w:rsidR="00965725" w:rsidRDefault="007C58C2">
            <w:r>
              <w:t>I trust them and see opportunity</w:t>
            </w:r>
          </w:p>
        </w:tc>
      </w:tr>
      <w:tr w:rsidR="00965725" w14:paraId="2F0A7F01" w14:textId="77777777">
        <w:tc>
          <w:tcPr>
            <w:tcW w:w="792" w:type="dxa"/>
          </w:tcPr>
          <w:p w14:paraId="58F505C2" w14:textId="77777777" w:rsidR="00965725" w:rsidRDefault="007C58C2">
            <w:r>
              <w:t>❍</w:t>
            </w:r>
            <w:r>
              <w:rPr>
                <w:sz w:val="20"/>
                <w:vertAlign w:val="subscript"/>
              </w:rPr>
              <w:t xml:space="preserve">   2</w:t>
            </w:r>
          </w:p>
        </w:tc>
        <w:tc>
          <w:tcPr>
            <w:tcW w:w="9288" w:type="dxa"/>
          </w:tcPr>
          <w:p w14:paraId="4AEADC19" w14:textId="77777777" w:rsidR="00965725" w:rsidRDefault="007C58C2">
            <w:r>
              <w:t>I’m cautiously optimistic</w:t>
            </w:r>
          </w:p>
        </w:tc>
      </w:tr>
      <w:tr w:rsidR="00965725" w14:paraId="13317432" w14:textId="77777777">
        <w:tc>
          <w:tcPr>
            <w:tcW w:w="792" w:type="dxa"/>
          </w:tcPr>
          <w:p w14:paraId="40B70DA0" w14:textId="77777777" w:rsidR="00965725" w:rsidRDefault="007C58C2">
            <w:r>
              <w:t>❍</w:t>
            </w:r>
            <w:r>
              <w:rPr>
                <w:sz w:val="20"/>
                <w:vertAlign w:val="subscript"/>
              </w:rPr>
              <w:t xml:space="preserve">   3</w:t>
            </w:r>
          </w:p>
        </w:tc>
        <w:tc>
          <w:tcPr>
            <w:tcW w:w="9288" w:type="dxa"/>
          </w:tcPr>
          <w:p w14:paraId="499278CF" w14:textId="77777777" w:rsidR="00965725" w:rsidRDefault="007C58C2">
            <w:r>
              <w:t>I’m unsure</w:t>
            </w:r>
          </w:p>
        </w:tc>
      </w:tr>
      <w:tr w:rsidR="00965725" w14:paraId="730E772A" w14:textId="77777777">
        <w:tc>
          <w:tcPr>
            <w:tcW w:w="792" w:type="dxa"/>
          </w:tcPr>
          <w:p w14:paraId="6B435137" w14:textId="77777777" w:rsidR="00965725" w:rsidRDefault="007C58C2">
            <w:r>
              <w:t>❍</w:t>
            </w:r>
            <w:r>
              <w:rPr>
                <w:sz w:val="20"/>
                <w:vertAlign w:val="subscript"/>
              </w:rPr>
              <w:t xml:space="preserve">   4</w:t>
            </w:r>
          </w:p>
        </w:tc>
        <w:tc>
          <w:tcPr>
            <w:tcW w:w="9288" w:type="dxa"/>
          </w:tcPr>
          <w:p w14:paraId="108FADE2" w14:textId="77777777" w:rsidR="00965725" w:rsidRDefault="007C58C2">
            <w:r>
              <w:t>I’m concerned about risks or misuse</w:t>
            </w:r>
          </w:p>
        </w:tc>
      </w:tr>
      <w:tr w:rsidR="00965725" w14:paraId="4ACF524C" w14:textId="77777777">
        <w:tc>
          <w:tcPr>
            <w:tcW w:w="792" w:type="dxa"/>
          </w:tcPr>
          <w:p w14:paraId="0CFE6BB7" w14:textId="77777777" w:rsidR="00965725" w:rsidRDefault="007C58C2">
            <w:r>
              <w:t>❍</w:t>
            </w:r>
            <w:r>
              <w:rPr>
                <w:sz w:val="20"/>
                <w:vertAlign w:val="subscript"/>
              </w:rPr>
              <w:t xml:space="preserve">   5</w:t>
            </w:r>
          </w:p>
        </w:tc>
        <w:tc>
          <w:tcPr>
            <w:tcW w:w="9288" w:type="dxa"/>
          </w:tcPr>
          <w:p w14:paraId="1776FCDC" w14:textId="77777777" w:rsidR="00965725" w:rsidRDefault="007C58C2">
            <w:r>
              <w:t>I don’t think about this much</w:t>
            </w:r>
          </w:p>
        </w:tc>
      </w:tr>
      <w:tr w:rsidR="00965725" w14:paraId="40977963" w14:textId="77777777">
        <w:tc>
          <w:tcPr>
            <w:tcW w:w="792" w:type="dxa"/>
          </w:tcPr>
          <w:p w14:paraId="0E95074D" w14:textId="77777777" w:rsidR="00965725" w:rsidRDefault="007C58C2">
            <w:r>
              <w:t>❑</w:t>
            </w:r>
            <w:r>
              <w:rPr>
                <w:sz w:val="20"/>
                <w:vertAlign w:val="subscript"/>
              </w:rPr>
              <w:t xml:space="preserve">   -8</w:t>
            </w:r>
          </w:p>
        </w:tc>
        <w:tc>
          <w:tcPr>
            <w:tcW w:w="9288" w:type="dxa"/>
          </w:tcPr>
          <w:p w14:paraId="0645D8B6" w14:textId="77777777" w:rsidR="00965725" w:rsidRDefault="007C58C2">
            <w:r>
              <w:t>Prefer not to answer</w:t>
            </w:r>
          </w:p>
        </w:tc>
      </w:tr>
    </w:tbl>
    <w:p w14:paraId="0E189872" w14:textId="77777777" w:rsidR="00965725" w:rsidRDefault="00965725"/>
    <w:p w14:paraId="609CF9D8" w14:textId="77777777" w:rsidR="00965725" w:rsidRDefault="007C58C2">
      <w:pPr>
        <w:keepNext/>
        <w:spacing w:after="40"/>
      </w:pPr>
      <w:r>
        <w:rPr>
          <w:b/>
        </w:rPr>
        <w:t>Q70</w:t>
      </w:r>
      <w:r>
        <w:rPr>
          <w:i/>
          <w:sz w:val="20"/>
        </w:rPr>
        <w:tab/>
        <w:t>Show if used genAI for business (Q68_3 = 1)</w:t>
      </w:r>
    </w:p>
    <w:p w14:paraId="0129C8A9" w14:textId="77777777" w:rsidR="00965725" w:rsidRDefault="007C58C2">
      <w:pPr>
        <w:keepNext/>
        <w:spacing w:after="0"/>
      </w:pPr>
      <w:r>
        <w:t xml:space="preserve">On a scale of 1-7, how confident are you as </w:t>
      </w:r>
      <w:r>
        <w:rPr>
          <w:u w:val="single"/>
        </w:rPr>
        <w:t>a user of</w:t>
      </w:r>
      <w:r>
        <w:t xml:space="preserve"> AI for your business? </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2B4EBB9E" w14:textId="77777777">
        <w:tc>
          <w:tcPr>
            <w:tcW w:w="792" w:type="dxa"/>
          </w:tcPr>
          <w:p w14:paraId="3B03B22B" w14:textId="77777777" w:rsidR="00965725" w:rsidRDefault="007C58C2">
            <w:r>
              <w:t>❍</w:t>
            </w:r>
            <w:r>
              <w:rPr>
                <w:sz w:val="20"/>
                <w:vertAlign w:val="subscript"/>
              </w:rPr>
              <w:t xml:space="preserve">   1</w:t>
            </w:r>
          </w:p>
        </w:tc>
        <w:tc>
          <w:tcPr>
            <w:tcW w:w="9288" w:type="dxa"/>
          </w:tcPr>
          <w:p w14:paraId="17D6ECFF" w14:textId="77777777" w:rsidR="00965725" w:rsidRDefault="007C58C2">
            <w:r>
              <w:t>1 – Not very confident user (I’m not sure what to ask)</w:t>
            </w:r>
          </w:p>
        </w:tc>
      </w:tr>
      <w:tr w:rsidR="00965725" w14:paraId="18F20C5D" w14:textId="77777777">
        <w:tc>
          <w:tcPr>
            <w:tcW w:w="792" w:type="dxa"/>
          </w:tcPr>
          <w:p w14:paraId="06807318" w14:textId="77777777" w:rsidR="00965725" w:rsidRDefault="007C58C2">
            <w:r>
              <w:t>❍</w:t>
            </w:r>
            <w:r>
              <w:rPr>
                <w:sz w:val="20"/>
                <w:vertAlign w:val="subscript"/>
              </w:rPr>
              <w:t xml:space="preserve">   2</w:t>
            </w:r>
          </w:p>
        </w:tc>
        <w:tc>
          <w:tcPr>
            <w:tcW w:w="9288" w:type="dxa"/>
          </w:tcPr>
          <w:p w14:paraId="08CC1944" w14:textId="77777777" w:rsidR="00965725" w:rsidRDefault="007C58C2">
            <w:r>
              <w:t>2</w:t>
            </w:r>
          </w:p>
        </w:tc>
      </w:tr>
      <w:tr w:rsidR="00965725" w14:paraId="32CD3D68" w14:textId="77777777">
        <w:tc>
          <w:tcPr>
            <w:tcW w:w="792" w:type="dxa"/>
          </w:tcPr>
          <w:p w14:paraId="18D10A47" w14:textId="77777777" w:rsidR="00965725" w:rsidRDefault="007C58C2">
            <w:r>
              <w:t>❍</w:t>
            </w:r>
            <w:r>
              <w:rPr>
                <w:sz w:val="20"/>
                <w:vertAlign w:val="subscript"/>
              </w:rPr>
              <w:t xml:space="preserve">   3</w:t>
            </w:r>
          </w:p>
        </w:tc>
        <w:tc>
          <w:tcPr>
            <w:tcW w:w="9288" w:type="dxa"/>
          </w:tcPr>
          <w:p w14:paraId="26840C01" w14:textId="77777777" w:rsidR="00965725" w:rsidRDefault="007C58C2">
            <w:r>
              <w:t>3</w:t>
            </w:r>
          </w:p>
        </w:tc>
      </w:tr>
      <w:tr w:rsidR="00965725" w14:paraId="678FE547" w14:textId="77777777">
        <w:tc>
          <w:tcPr>
            <w:tcW w:w="792" w:type="dxa"/>
          </w:tcPr>
          <w:p w14:paraId="06B99DB8" w14:textId="77777777" w:rsidR="00965725" w:rsidRDefault="007C58C2">
            <w:r>
              <w:t>❍</w:t>
            </w:r>
            <w:r>
              <w:rPr>
                <w:sz w:val="20"/>
                <w:vertAlign w:val="subscript"/>
              </w:rPr>
              <w:t xml:space="preserve">   4</w:t>
            </w:r>
          </w:p>
        </w:tc>
        <w:tc>
          <w:tcPr>
            <w:tcW w:w="9288" w:type="dxa"/>
          </w:tcPr>
          <w:p w14:paraId="19E454A4" w14:textId="77777777" w:rsidR="00965725" w:rsidRDefault="007C58C2">
            <w:r>
              <w:t>4 – Average (I chat regularly, prompt-train occasionally)</w:t>
            </w:r>
          </w:p>
        </w:tc>
      </w:tr>
      <w:tr w:rsidR="00965725" w14:paraId="397EC9D8" w14:textId="77777777">
        <w:tc>
          <w:tcPr>
            <w:tcW w:w="792" w:type="dxa"/>
          </w:tcPr>
          <w:p w14:paraId="165BBC7F" w14:textId="77777777" w:rsidR="00965725" w:rsidRDefault="007C58C2">
            <w:r>
              <w:t>❍</w:t>
            </w:r>
            <w:r>
              <w:rPr>
                <w:sz w:val="20"/>
                <w:vertAlign w:val="subscript"/>
              </w:rPr>
              <w:t xml:space="preserve">   5</w:t>
            </w:r>
          </w:p>
        </w:tc>
        <w:tc>
          <w:tcPr>
            <w:tcW w:w="9288" w:type="dxa"/>
          </w:tcPr>
          <w:p w14:paraId="585B1699" w14:textId="77777777" w:rsidR="00965725" w:rsidRDefault="007C58C2">
            <w:r>
              <w:t>5</w:t>
            </w:r>
          </w:p>
        </w:tc>
      </w:tr>
      <w:tr w:rsidR="00965725" w14:paraId="0A7DF2AD" w14:textId="77777777">
        <w:tc>
          <w:tcPr>
            <w:tcW w:w="792" w:type="dxa"/>
          </w:tcPr>
          <w:p w14:paraId="50122A46" w14:textId="77777777" w:rsidR="00965725" w:rsidRDefault="007C58C2">
            <w:r>
              <w:t>❍</w:t>
            </w:r>
            <w:r>
              <w:rPr>
                <w:sz w:val="20"/>
                <w:vertAlign w:val="subscript"/>
              </w:rPr>
              <w:t xml:space="preserve">   6</w:t>
            </w:r>
          </w:p>
        </w:tc>
        <w:tc>
          <w:tcPr>
            <w:tcW w:w="9288" w:type="dxa"/>
          </w:tcPr>
          <w:p w14:paraId="63ECB238" w14:textId="77777777" w:rsidR="00965725" w:rsidRDefault="007C58C2">
            <w:r>
              <w:t>6</w:t>
            </w:r>
          </w:p>
        </w:tc>
      </w:tr>
      <w:tr w:rsidR="00965725" w14:paraId="488058E8" w14:textId="77777777">
        <w:tc>
          <w:tcPr>
            <w:tcW w:w="792" w:type="dxa"/>
          </w:tcPr>
          <w:p w14:paraId="1CD392A5" w14:textId="77777777" w:rsidR="00965725" w:rsidRDefault="007C58C2">
            <w:r>
              <w:lastRenderedPageBreak/>
              <w:t>❍</w:t>
            </w:r>
            <w:r>
              <w:rPr>
                <w:sz w:val="20"/>
                <w:vertAlign w:val="subscript"/>
              </w:rPr>
              <w:t xml:space="preserve">   7</w:t>
            </w:r>
          </w:p>
        </w:tc>
        <w:tc>
          <w:tcPr>
            <w:tcW w:w="9288" w:type="dxa"/>
          </w:tcPr>
          <w:p w14:paraId="7BAD7577" w14:textId="77777777" w:rsidR="00965725" w:rsidRDefault="007C58C2">
            <w:r>
              <w:t>7 – Very confident user (I code and use agents)</w:t>
            </w:r>
          </w:p>
        </w:tc>
      </w:tr>
      <w:tr w:rsidR="00965725" w14:paraId="6288FA9C" w14:textId="77777777">
        <w:tc>
          <w:tcPr>
            <w:tcW w:w="792" w:type="dxa"/>
          </w:tcPr>
          <w:p w14:paraId="7EDF8DBA" w14:textId="77777777" w:rsidR="00965725" w:rsidRDefault="007C58C2">
            <w:r>
              <w:t>❍</w:t>
            </w:r>
            <w:r>
              <w:rPr>
                <w:sz w:val="20"/>
                <w:vertAlign w:val="subscript"/>
              </w:rPr>
              <w:t xml:space="preserve">   99</w:t>
            </w:r>
          </w:p>
        </w:tc>
        <w:tc>
          <w:tcPr>
            <w:tcW w:w="9288" w:type="dxa"/>
          </w:tcPr>
          <w:p w14:paraId="614D036B" w14:textId="77777777" w:rsidR="00965725" w:rsidRDefault="007C58C2">
            <w:r>
              <w:t>Prefer not to answer</w:t>
            </w:r>
          </w:p>
        </w:tc>
      </w:tr>
    </w:tbl>
    <w:p w14:paraId="3C030B3D" w14:textId="77777777" w:rsidR="00965725" w:rsidRDefault="00965725"/>
    <w:p w14:paraId="5BD2F175" w14:textId="77777777" w:rsidR="00965725" w:rsidRDefault="007C58C2">
      <w:pPr>
        <w:keepNext/>
        <w:spacing w:after="40"/>
      </w:pPr>
      <w:r>
        <w:rPr>
          <w:b/>
        </w:rPr>
        <w:t>Q72</w:t>
      </w:r>
    </w:p>
    <w:p w14:paraId="46860E97" w14:textId="77777777" w:rsidR="00965725" w:rsidRDefault="007C58C2">
      <w:pPr>
        <w:keepNext/>
        <w:spacing w:after="0"/>
      </w:pPr>
      <w:r>
        <w:t xml:space="preserve">Do you personally know other small business owners that are using AI? </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1E9E4CE0" w14:textId="77777777">
        <w:tc>
          <w:tcPr>
            <w:tcW w:w="792" w:type="dxa"/>
          </w:tcPr>
          <w:p w14:paraId="1FEA7EB7" w14:textId="77777777" w:rsidR="00965725" w:rsidRDefault="007C58C2">
            <w:r>
              <w:t>❍</w:t>
            </w:r>
            <w:r>
              <w:rPr>
                <w:sz w:val="20"/>
                <w:vertAlign w:val="subscript"/>
              </w:rPr>
              <w:t xml:space="preserve">   1</w:t>
            </w:r>
          </w:p>
        </w:tc>
        <w:tc>
          <w:tcPr>
            <w:tcW w:w="9288" w:type="dxa"/>
          </w:tcPr>
          <w:p w14:paraId="020BED61" w14:textId="77777777" w:rsidR="00965725" w:rsidRDefault="007C58C2">
            <w:r>
              <w:t>Yes, a minority</w:t>
            </w:r>
          </w:p>
        </w:tc>
      </w:tr>
      <w:tr w:rsidR="00965725" w14:paraId="5A56608B" w14:textId="77777777">
        <w:tc>
          <w:tcPr>
            <w:tcW w:w="792" w:type="dxa"/>
          </w:tcPr>
          <w:p w14:paraId="39F7EE6A" w14:textId="77777777" w:rsidR="00965725" w:rsidRDefault="007C58C2">
            <w:r>
              <w:t>❍</w:t>
            </w:r>
            <w:r>
              <w:rPr>
                <w:sz w:val="20"/>
                <w:vertAlign w:val="subscript"/>
              </w:rPr>
              <w:t xml:space="preserve">   2</w:t>
            </w:r>
          </w:p>
        </w:tc>
        <w:tc>
          <w:tcPr>
            <w:tcW w:w="9288" w:type="dxa"/>
          </w:tcPr>
          <w:p w14:paraId="77823C76" w14:textId="77777777" w:rsidR="00965725" w:rsidRDefault="007C58C2">
            <w:r>
              <w:t>Yes, a majority</w:t>
            </w:r>
          </w:p>
        </w:tc>
      </w:tr>
      <w:tr w:rsidR="00965725" w14:paraId="50993510" w14:textId="77777777">
        <w:tc>
          <w:tcPr>
            <w:tcW w:w="792" w:type="dxa"/>
          </w:tcPr>
          <w:p w14:paraId="3EC2A111" w14:textId="77777777" w:rsidR="00965725" w:rsidRDefault="007C58C2">
            <w:r>
              <w:t>❍</w:t>
            </w:r>
            <w:r>
              <w:rPr>
                <w:sz w:val="20"/>
                <w:vertAlign w:val="subscript"/>
              </w:rPr>
              <w:t xml:space="preserve">   3</w:t>
            </w:r>
          </w:p>
        </w:tc>
        <w:tc>
          <w:tcPr>
            <w:tcW w:w="9288" w:type="dxa"/>
          </w:tcPr>
          <w:p w14:paraId="4BA9EA95" w14:textId="77777777" w:rsidR="00965725" w:rsidRDefault="007C58C2">
            <w:r>
              <w:t>No</w:t>
            </w:r>
          </w:p>
        </w:tc>
      </w:tr>
      <w:tr w:rsidR="00965725" w14:paraId="2052393C" w14:textId="77777777">
        <w:tc>
          <w:tcPr>
            <w:tcW w:w="792" w:type="dxa"/>
          </w:tcPr>
          <w:p w14:paraId="209585F9" w14:textId="77777777" w:rsidR="00965725" w:rsidRDefault="007C58C2">
            <w:r>
              <w:t>❍</w:t>
            </w:r>
            <w:r>
              <w:rPr>
                <w:sz w:val="20"/>
                <w:vertAlign w:val="subscript"/>
              </w:rPr>
              <w:t xml:space="preserve">   99</w:t>
            </w:r>
          </w:p>
        </w:tc>
        <w:tc>
          <w:tcPr>
            <w:tcW w:w="9288" w:type="dxa"/>
          </w:tcPr>
          <w:p w14:paraId="23416F29" w14:textId="77777777" w:rsidR="00965725" w:rsidRDefault="007C58C2">
            <w:r>
              <w:t>Prefer not to answer</w:t>
            </w:r>
          </w:p>
        </w:tc>
      </w:tr>
    </w:tbl>
    <w:p w14:paraId="0D6A7543" w14:textId="77777777" w:rsidR="00965725" w:rsidRDefault="00965725"/>
    <w:p w14:paraId="4821433C" w14:textId="77777777" w:rsidR="00965725" w:rsidRDefault="007C58C2">
      <w:pPr>
        <w:keepNext/>
        <w:spacing w:after="40"/>
      </w:pPr>
      <w:r>
        <w:rPr>
          <w:b/>
        </w:rPr>
        <w:t>N8</w:t>
      </w:r>
    </w:p>
    <w:p w14:paraId="3F1D41F8" w14:textId="77777777" w:rsidR="00965725" w:rsidRDefault="007C58C2">
      <w:pPr>
        <w:keepNext/>
        <w:spacing w:after="0"/>
      </w:pPr>
      <w:r>
        <w:t>Do you plan to expand the use of AI in your business in the next 6 months?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45705119" w14:textId="77777777">
        <w:tc>
          <w:tcPr>
            <w:tcW w:w="792" w:type="dxa"/>
          </w:tcPr>
          <w:p w14:paraId="60789385" w14:textId="77777777" w:rsidR="00965725" w:rsidRDefault="007C58C2">
            <w:r>
              <w:t>❍</w:t>
            </w:r>
            <w:r>
              <w:rPr>
                <w:sz w:val="20"/>
                <w:vertAlign w:val="subscript"/>
              </w:rPr>
              <w:t xml:space="preserve">   1</w:t>
            </w:r>
          </w:p>
        </w:tc>
        <w:tc>
          <w:tcPr>
            <w:tcW w:w="9288" w:type="dxa"/>
          </w:tcPr>
          <w:p w14:paraId="0CC039A6" w14:textId="77777777" w:rsidR="00965725" w:rsidRDefault="007C58C2">
            <w:r>
              <w:t>Yes</w:t>
            </w:r>
          </w:p>
        </w:tc>
      </w:tr>
      <w:tr w:rsidR="00965725" w14:paraId="3529AE04" w14:textId="77777777">
        <w:tc>
          <w:tcPr>
            <w:tcW w:w="792" w:type="dxa"/>
          </w:tcPr>
          <w:p w14:paraId="00E403FA" w14:textId="77777777" w:rsidR="00965725" w:rsidRDefault="007C58C2">
            <w:r>
              <w:t>❍</w:t>
            </w:r>
            <w:r>
              <w:rPr>
                <w:sz w:val="20"/>
                <w:vertAlign w:val="subscript"/>
              </w:rPr>
              <w:t xml:space="preserve">   2</w:t>
            </w:r>
          </w:p>
        </w:tc>
        <w:tc>
          <w:tcPr>
            <w:tcW w:w="9288" w:type="dxa"/>
          </w:tcPr>
          <w:p w14:paraId="467943C5" w14:textId="77777777" w:rsidR="00965725" w:rsidRDefault="007C58C2">
            <w:r>
              <w:t>No</w:t>
            </w:r>
          </w:p>
        </w:tc>
      </w:tr>
      <w:tr w:rsidR="00965725" w14:paraId="24E93E32" w14:textId="77777777">
        <w:tc>
          <w:tcPr>
            <w:tcW w:w="792" w:type="dxa"/>
          </w:tcPr>
          <w:p w14:paraId="1B059F67" w14:textId="77777777" w:rsidR="00965725" w:rsidRDefault="007C58C2">
            <w:r>
              <w:t>❍</w:t>
            </w:r>
            <w:r>
              <w:rPr>
                <w:sz w:val="20"/>
                <w:vertAlign w:val="subscript"/>
              </w:rPr>
              <w:t xml:space="preserve">   99</w:t>
            </w:r>
          </w:p>
        </w:tc>
        <w:tc>
          <w:tcPr>
            <w:tcW w:w="9288" w:type="dxa"/>
          </w:tcPr>
          <w:p w14:paraId="41C104FD" w14:textId="77777777" w:rsidR="00965725" w:rsidRDefault="007C58C2">
            <w:r>
              <w:t>Prefer not to answer</w:t>
            </w:r>
          </w:p>
        </w:tc>
      </w:tr>
    </w:tbl>
    <w:p w14:paraId="2303C74D" w14:textId="77777777" w:rsidR="00965725" w:rsidRDefault="00965725"/>
    <w:p w14:paraId="6301A538" w14:textId="77777777" w:rsidR="00965725" w:rsidRDefault="007C58C2">
      <w:pPr>
        <w:keepNext/>
        <w:spacing w:after="40"/>
      </w:pPr>
      <w:r>
        <w:rPr>
          <w:b/>
        </w:rPr>
        <w:t>Q74</w:t>
      </w:r>
      <w:r>
        <w:rPr>
          <w:i/>
          <w:sz w:val="20"/>
        </w:rPr>
        <w:tab/>
        <w:t>Show if not used AI for business NOT (Q68_3 = 1)</w:t>
      </w:r>
    </w:p>
    <w:p w14:paraId="512C43CA" w14:textId="77777777" w:rsidR="00965725" w:rsidRDefault="007C58C2">
      <w:pPr>
        <w:keepNext/>
        <w:spacing w:after="0"/>
      </w:pPr>
      <w:r>
        <w:t xml:space="preserve">What is the primary reason why you haven’t tried using AI for your business? </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139E0748" w14:textId="77777777">
        <w:tc>
          <w:tcPr>
            <w:tcW w:w="792" w:type="dxa"/>
          </w:tcPr>
          <w:p w14:paraId="2A316C2F" w14:textId="77777777" w:rsidR="00965725" w:rsidRDefault="007C58C2">
            <w:r>
              <w:t>❍</w:t>
            </w:r>
            <w:r>
              <w:rPr>
                <w:sz w:val="20"/>
                <w:vertAlign w:val="subscript"/>
              </w:rPr>
              <w:t xml:space="preserve">   1</w:t>
            </w:r>
          </w:p>
        </w:tc>
        <w:tc>
          <w:tcPr>
            <w:tcW w:w="9288" w:type="dxa"/>
          </w:tcPr>
          <w:p w14:paraId="45100BB5" w14:textId="77777777" w:rsidR="00965725" w:rsidRDefault="007C58C2">
            <w:r>
              <w:t>I’m not familiar with AI *</w:t>
            </w:r>
          </w:p>
        </w:tc>
      </w:tr>
      <w:tr w:rsidR="00965725" w14:paraId="2E2F3E50" w14:textId="77777777">
        <w:tc>
          <w:tcPr>
            <w:tcW w:w="792" w:type="dxa"/>
          </w:tcPr>
          <w:p w14:paraId="308A178B" w14:textId="77777777" w:rsidR="00965725" w:rsidRDefault="007C58C2">
            <w:r>
              <w:t>❍</w:t>
            </w:r>
            <w:r>
              <w:rPr>
                <w:sz w:val="20"/>
                <w:vertAlign w:val="subscript"/>
              </w:rPr>
              <w:t xml:space="preserve">   2</w:t>
            </w:r>
          </w:p>
        </w:tc>
        <w:tc>
          <w:tcPr>
            <w:tcW w:w="9288" w:type="dxa"/>
          </w:tcPr>
          <w:p w14:paraId="3CB606CA" w14:textId="77777777" w:rsidR="00965725" w:rsidRDefault="007C58C2">
            <w:r>
              <w:t>My business has no need for it *</w:t>
            </w:r>
          </w:p>
        </w:tc>
      </w:tr>
      <w:tr w:rsidR="00965725" w14:paraId="7316ED5C" w14:textId="77777777">
        <w:tc>
          <w:tcPr>
            <w:tcW w:w="792" w:type="dxa"/>
          </w:tcPr>
          <w:p w14:paraId="65764F1D" w14:textId="77777777" w:rsidR="00965725" w:rsidRDefault="007C58C2">
            <w:r>
              <w:t>❍</w:t>
            </w:r>
            <w:r>
              <w:rPr>
                <w:sz w:val="20"/>
                <w:vertAlign w:val="subscript"/>
              </w:rPr>
              <w:t xml:space="preserve">   3</w:t>
            </w:r>
          </w:p>
        </w:tc>
        <w:tc>
          <w:tcPr>
            <w:tcW w:w="9288" w:type="dxa"/>
          </w:tcPr>
          <w:p w14:paraId="06C5F364" w14:textId="77777777" w:rsidR="00965725" w:rsidRDefault="007C58C2">
            <w:r>
              <w:t>It would take too long to learn for it to be useful *</w:t>
            </w:r>
          </w:p>
        </w:tc>
      </w:tr>
      <w:tr w:rsidR="00965725" w14:paraId="7AAB8412" w14:textId="77777777">
        <w:tc>
          <w:tcPr>
            <w:tcW w:w="792" w:type="dxa"/>
          </w:tcPr>
          <w:p w14:paraId="519CDECD" w14:textId="77777777" w:rsidR="00965725" w:rsidRDefault="007C58C2">
            <w:r>
              <w:t>❍</w:t>
            </w:r>
            <w:r>
              <w:rPr>
                <w:sz w:val="20"/>
                <w:vertAlign w:val="subscript"/>
              </w:rPr>
              <w:t xml:space="preserve">   4</w:t>
            </w:r>
          </w:p>
        </w:tc>
        <w:tc>
          <w:tcPr>
            <w:tcW w:w="9288" w:type="dxa"/>
          </w:tcPr>
          <w:p w14:paraId="0A1C4C65" w14:textId="77777777" w:rsidR="00965725" w:rsidRDefault="007C58C2">
            <w:r>
              <w:t>Only large companies have enough time and resources for it to be useful *</w:t>
            </w:r>
          </w:p>
        </w:tc>
      </w:tr>
      <w:tr w:rsidR="00965725" w14:paraId="5E6ACEC5" w14:textId="77777777">
        <w:tc>
          <w:tcPr>
            <w:tcW w:w="792" w:type="dxa"/>
          </w:tcPr>
          <w:p w14:paraId="20F6AE63" w14:textId="77777777" w:rsidR="00965725" w:rsidRDefault="007C58C2">
            <w:r>
              <w:t>❍</w:t>
            </w:r>
            <w:r>
              <w:rPr>
                <w:sz w:val="20"/>
                <w:vertAlign w:val="subscript"/>
              </w:rPr>
              <w:t xml:space="preserve">   5</w:t>
            </w:r>
          </w:p>
        </w:tc>
        <w:tc>
          <w:tcPr>
            <w:tcW w:w="9288" w:type="dxa"/>
          </w:tcPr>
          <w:p w14:paraId="328CCB95" w14:textId="77777777" w:rsidR="00965725" w:rsidRDefault="007C58C2">
            <w:r>
              <w:t>I don’t have the time *</w:t>
            </w:r>
          </w:p>
        </w:tc>
      </w:tr>
      <w:tr w:rsidR="00965725" w14:paraId="76AB5ABA" w14:textId="77777777">
        <w:tc>
          <w:tcPr>
            <w:tcW w:w="792" w:type="dxa"/>
          </w:tcPr>
          <w:p w14:paraId="428B4BE2" w14:textId="77777777" w:rsidR="00965725" w:rsidRDefault="007C58C2">
            <w:r>
              <w:t>❍</w:t>
            </w:r>
            <w:r>
              <w:rPr>
                <w:sz w:val="20"/>
                <w:vertAlign w:val="subscript"/>
              </w:rPr>
              <w:t xml:space="preserve">   6</w:t>
            </w:r>
          </w:p>
        </w:tc>
        <w:tc>
          <w:tcPr>
            <w:tcW w:w="9288" w:type="dxa"/>
          </w:tcPr>
          <w:p w14:paraId="74EB01A7" w14:textId="77777777" w:rsidR="00965725" w:rsidRDefault="007C58C2">
            <w:r>
              <w:t>It costs too much money *</w:t>
            </w:r>
          </w:p>
        </w:tc>
      </w:tr>
      <w:tr w:rsidR="00965725" w14:paraId="2E4477FB" w14:textId="77777777">
        <w:tc>
          <w:tcPr>
            <w:tcW w:w="792" w:type="dxa"/>
          </w:tcPr>
          <w:p w14:paraId="26C4838A" w14:textId="77777777" w:rsidR="00965725" w:rsidRDefault="007C58C2">
            <w:r>
              <w:t>❍</w:t>
            </w:r>
            <w:r>
              <w:rPr>
                <w:sz w:val="20"/>
                <w:vertAlign w:val="subscript"/>
              </w:rPr>
              <w:t xml:space="preserve">   7</w:t>
            </w:r>
          </w:p>
        </w:tc>
        <w:tc>
          <w:tcPr>
            <w:tcW w:w="9288" w:type="dxa"/>
          </w:tcPr>
          <w:p w14:paraId="5BF7033F" w14:textId="77777777" w:rsidR="00965725" w:rsidRDefault="007C58C2">
            <w:r>
              <w:t>Other (specify): __________________________________________________</w:t>
            </w:r>
          </w:p>
        </w:tc>
      </w:tr>
      <w:tr w:rsidR="00965725" w14:paraId="41B38074" w14:textId="77777777">
        <w:tc>
          <w:tcPr>
            <w:tcW w:w="792" w:type="dxa"/>
          </w:tcPr>
          <w:p w14:paraId="13BBA7D6" w14:textId="77777777" w:rsidR="00965725" w:rsidRDefault="007C58C2">
            <w:r>
              <w:t>❍</w:t>
            </w:r>
            <w:r>
              <w:rPr>
                <w:sz w:val="20"/>
                <w:vertAlign w:val="subscript"/>
              </w:rPr>
              <w:t xml:space="preserve">   99</w:t>
            </w:r>
          </w:p>
        </w:tc>
        <w:tc>
          <w:tcPr>
            <w:tcW w:w="9288" w:type="dxa"/>
          </w:tcPr>
          <w:p w14:paraId="21227371" w14:textId="77777777" w:rsidR="00965725" w:rsidRDefault="007C58C2">
            <w:r>
              <w:t>Prefer not to answer</w:t>
            </w:r>
          </w:p>
        </w:tc>
      </w:tr>
    </w:tbl>
    <w:p w14:paraId="1E53CA25" w14:textId="77777777" w:rsidR="00965725" w:rsidRDefault="007C58C2">
      <w:pPr>
        <w:spacing w:after="0"/>
      </w:pPr>
      <w:r>
        <w:rPr>
          <w:i/>
          <w:color w:val="A8A8A8"/>
          <w:sz w:val="20"/>
        </w:rPr>
        <w:t>Levels marked with * are randomized</w:t>
      </w:r>
    </w:p>
    <w:p w14:paraId="0F7EA56B" w14:textId="77777777" w:rsidR="00965725" w:rsidRDefault="00965725"/>
    <w:p w14:paraId="089CA149" w14:textId="77777777" w:rsidR="00965725" w:rsidRDefault="007C58C2">
      <w:pPr>
        <w:keepNext/>
        <w:spacing w:after="40"/>
      </w:pPr>
      <w:r>
        <w:rPr>
          <w:b/>
        </w:rPr>
        <w:t>N15</w:t>
      </w:r>
    </w:p>
    <w:p w14:paraId="7BE435D2" w14:textId="77777777" w:rsidR="00965725" w:rsidRDefault="007C58C2">
      <w:pPr>
        <w:keepNext/>
        <w:spacing w:after="0"/>
      </w:pPr>
      <w:r>
        <w:t>When evaluating employees or vendors, how important is familiarity with AI tools?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36753107" w14:textId="77777777">
        <w:tc>
          <w:tcPr>
            <w:tcW w:w="792" w:type="dxa"/>
          </w:tcPr>
          <w:p w14:paraId="7CF1C45A" w14:textId="77777777" w:rsidR="00965725" w:rsidRDefault="007C58C2">
            <w:r>
              <w:t>❍</w:t>
            </w:r>
            <w:r>
              <w:rPr>
                <w:sz w:val="20"/>
                <w:vertAlign w:val="subscript"/>
              </w:rPr>
              <w:t xml:space="preserve">   1</w:t>
            </w:r>
          </w:p>
        </w:tc>
        <w:tc>
          <w:tcPr>
            <w:tcW w:w="9288" w:type="dxa"/>
          </w:tcPr>
          <w:p w14:paraId="6206B5B1" w14:textId="77777777" w:rsidR="00965725" w:rsidRDefault="007C58C2">
            <w:r>
              <w:t>Not important at all</w:t>
            </w:r>
          </w:p>
        </w:tc>
      </w:tr>
      <w:tr w:rsidR="00965725" w14:paraId="24396C4B" w14:textId="77777777">
        <w:tc>
          <w:tcPr>
            <w:tcW w:w="792" w:type="dxa"/>
          </w:tcPr>
          <w:p w14:paraId="48E69855" w14:textId="77777777" w:rsidR="00965725" w:rsidRDefault="007C58C2">
            <w:r>
              <w:t>❍</w:t>
            </w:r>
            <w:r>
              <w:rPr>
                <w:sz w:val="20"/>
                <w:vertAlign w:val="subscript"/>
              </w:rPr>
              <w:t xml:space="preserve">   2</w:t>
            </w:r>
          </w:p>
        </w:tc>
        <w:tc>
          <w:tcPr>
            <w:tcW w:w="9288" w:type="dxa"/>
          </w:tcPr>
          <w:p w14:paraId="516ED6F6" w14:textId="77777777" w:rsidR="00965725" w:rsidRDefault="007C58C2">
            <w:r>
              <w:t>Nice to have</w:t>
            </w:r>
          </w:p>
        </w:tc>
      </w:tr>
      <w:tr w:rsidR="00965725" w14:paraId="7D13A581" w14:textId="77777777">
        <w:tc>
          <w:tcPr>
            <w:tcW w:w="792" w:type="dxa"/>
          </w:tcPr>
          <w:p w14:paraId="49FC3351" w14:textId="77777777" w:rsidR="00965725" w:rsidRDefault="007C58C2">
            <w:r>
              <w:t>❍</w:t>
            </w:r>
            <w:r>
              <w:rPr>
                <w:sz w:val="20"/>
                <w:vertAlign w:val="subscript"/>
              </w:rPr>
              <w:t xml:space="preserve">   3</w:t>
            </w:r>
          </w:p>
        </w:tc>
        <w:tc>
          <w:tcPr>
            <w:tcW w:w="9288" w:type="dxa"/>
          </w:tcPr>
          <w:p w14:paraId="6B497B7F" w14:textId="77777777" w:rsidR="00965725" w:rsidRDefault="007C58C2">
            <w:r>
              <w:t>Moderately important</w:t>
            </w:r>
          </w:p>
        </w:tc>
      </w:tr>
      <w:tr w:rsidR="00965725" w14:paraId="3CD781E1" w14:textId="77777777">
        <w:tc>
          <w:tcPr>
            <w:tcW w:w="792" w:type="dxa"/>
          </w:tcPr>
          <w:p w14:paraId="75C13521" w14:textId="77777777" w:rsidR="00965725" w:rsidRDefault="007C58C2">
            <w:r>
              <w:t>❍</w:t>
            </w:r>
            <w:r>
              <w:rPr>
                <w:sz w:val="20"/>
                <w:vertAlign w:val="subscript"/>
              </w:rPr>
              <w:t xml:space="preserve">   4</w:t>
            </w:r>
          </w:p>
        </w:tc>
        <w:tc>
          <w:tcPr>
            <w:tcW w:w="9288" w:type="dxa"/>
          </w:tcPr>
          <w:p w14:paraId="10202927" w14:textId="77777777" w:rsidR="00965725" w:rsidRDefault="007C58C2">
            <w:r>
              <w:t>Very important</w:t>
            </w:r>
          </w:p>
        </w:tc>
      </w:tr>
      <w:tr w:rsidR="00965725" w14:paraId="60F26575" w14:textId="77777777">
        <w:tc>
          <w:tcPr>
            <w:tcW w:w="792" w:type="dxa"/>
          </w:tcPr>
          <w:p w14:paraId="329E5DDF" w14:textId="77777777" w:rsidR="00965725" w:rsidRDefault="007C58C2">
            <w:r>
              <w:t>❍</w:t>
            </w:r>
            <w:r>
              <w:rPr>
                <w:sz w:val="20"/>
                <w:vertAlign w:val="subscript"/>
              </w:rPr>
              <w:t xml:space="preserve">   5</w:t>
            </w:r>
          </w:p>
        </w:tc>
        <w:tc>
          <w:tcPr>
            <w:tcW w:w="9288" w:type="dxa"/>
          </w:tcPr>
          <w:p w14:paraId="0083F248" w14:textId="77777777" w:rsidR="00965725" w:rsidRDefault="007C58C2">
            <w:r>
              <w:t>Essential</w:t>
            </w:r>
          </w:p>
        </w:tc>
      </w:tr>
      <w:tr w:rsidR="00965725" w14:paraId="40788819" w14:textId="77777777">
        <w:tc>
          <w:tcPr>
            <w:tcW w:w="792" w:type="dxa"/>
          </w:tcPr>
          <w:p w14:paraId="4E2B2746" w14:textId="77777777" w:rsidR="00965725" w:rsidRDefault="007C58C2">
            <w:r>
              <w:t>❑</w:t>
            </w:r>
            <w:r>
              <w:rPr>
                <w:sz w:val="20"/>
                <w:vertAlign w:val="subscript"/>
              </w:rPr>
              <w:t xml:space="preserve">   -8</w:t>
            </w:r>
          </w:p>
        </w:tc>
        <w:tc>
          <w:tcPr>
            <w:tcW w:w="9288" w:type="dxa"/>
          </w:tcPr>
          <w:p w14:paraId="688E91B4" w14:textId="77777777" w:rsidR="00965725" w:rsidRDefault="007C58C2">
            <w:r>
              <w:t>Prefer not to answer</w:t>
            </w:r>
          </w:p>
        </w:tc>
      </w:tr>
    </w:tbl>
    <w:p w14:paraId="6B09FB86" w14:textId="77777777" w:rsidR="00965725" w:rsidRDefault="00965725"/>
    <w:p w14:paraId="790338B7" w14:textId="77777777" w:rsidR="00965725" w:rsidRDefault="007C58C2">
      <w:pPr>
        <w:keepNext/>
        <w:spacing w:after="40"/>
      </w:pPr>
      <w:r>
        <w:rPr>
          <w:b/>
        </w:rPr>
        <w:lastRenderedPageBreak/>
        <w:t>N9</w:t>
      </w:r>
      <w:r>
        <w:rPr>
          <w:i/>
          <w:sz w:val="20"/>
        </w:rPr>
        <w:tab/>
        <w:t>Show if used genAI for business (Q68_3 = 1)</w:t>
      </w:r>
    </w:p>
    <w:p w14:paraId="0BA3BA32" w14:textId="77777777" w:rsidR="00965725" w:rsidRDefault="007C58C2">
      <w:pPr>
        <w:keepNext/>
        <w:spacing w:after="0"/>
      </w:pPr>
      <w:r>
        <w:t>In which areas of your business have you noticed the most significant time savings due to AI implementation?</w:t>
      </w:r>
      <w:r>
        <w:br/>
      </w:r>
    </w:p>
    <w:p w14:paraId="232AD16E" w14:textId="77777777" w:rsidR="00965725" w:rsidRDefault="007C58C2">
      <w:pPr>
        <w:keepNext/>
        <w:spacing w:after="0"/>
      </w:pPr>
      <w:r>
        <w:rPr>
          <w:i/>
          <w:color w:val="A8A8A8"/>
          <w:sz w:val="20"/>
        </w:rPr>
        <w:t>Select all that apply</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3DE0D31D" w14:textId="77777777">
        <w:tc>
          <w:tcPr>
            <w:tcW w:w="792" w:type="dxa"/>
          </w:tcPr>
          <w:p w14:paraId="3CB12474" w14:textId="77777777" w:rsidR="00965725" w:rsidRDefault="007C58C2">
            <w:r>
              <w:t>❑</w:t>
            </w:r>
            <w:r>
              <w:rPr>
                <w:sz w:val="20"/>
                <w:vertAlign w:val="subscript"/>
              </w:rPr>
              <w:t xml:space="preserve">   1</w:t>
            </w:r>
          </w:p>
        </w:tc>
        <w:tc>
          <w:tcPr>
            <w:tcW w:w="9288" w:type="dxa"/>
          </w:tcPr>
          <w:p w14:paraId="72D05885" w14:textId="77777777" w:rsidR="00965725" w:rsidRDefault="007C58C2">
            <w:r>
              <w:t>Customer Service (Use of chatbots, creating first drafts, forecasting needs, etc.) *</w:t>
            </w:r>
          </w:p>
        </w:tc>
      </w:tr>
      <w:tr w:rsidR="00965725" w14:paraId="25137FD5" w14:textId="77777777">
        <w:tc>
          <w:tcPr>
            <w:tcW w:w="792" w:type="dxa"/>
          </w:tcPr>
          <w:p w14:paraId="750FCF7B" w14:textId="77777777" w:rsidR="00965725" w:rsidRDefault="007C58C2">
            <w:r>
              <w:t>❑</w:t>
            </w:r>
            <w:r>
              <w:rPr>
                <w:sz w:val="20"/>
                <w:vertAlign w:val="subscript"/>
              </w:rPr>
              <w:t xml:space="preserve">   2</w:t>
            </w:r>
          </w:p>
        </w:tc>
        <w:tc>
          <w:tcPr>
            <w:tcW w:w="9288" w:type="dxa"/>
          </w:tcPr>
          <w:p w14:paraId="7A979A9D" w14:textId="77777777" w:rsidR="00965725" w:rsidRDefault="007C58C2">
            <w:r>
              <w:t>Marketing (Ad creation, personalization by customer, automation of campaigns, etc.) *</w:t>
            </w:r>
          </w:p>
        </w:tc>
      </w:tr>
      <w:tr w:rsidR="00965725" w14:paraId="200F3DAE" w14:textId="77777777">
        <w:tc>
          <w:tcPr>
            <w:tcW w:w="792" w:type="dxa"/>
          </w:tcPr>
          <w:p w14:paraId="781BDF86" w14:textId="77777777" w:rsidR="00965725" w:rsidRDefault="007C58C2">
            <w:r>
              <w:t>❑</w:t>
            </w:r>
            <w:r>
              <w:rPr>
                <w:sz w:val="20"/>
                <w:vertAlign w:val="subscript"/>
              </w:rPr>
              <w:t xml:space="preserve">   3</w:t>
            </w:r>
          </w:p>
        </w:tc>
        <w:tc>
          <w:tcPr>
            <w:tcW w:w="9288" w:type="dxa"/>
          </w:tcPr>
          <w:p w14:paraId="605B0D04" w14:textId="77777777" w:rsidR="00965725" w:rsidRDefault="007C58C2">
            <w:r>
              <w:t>Content Creation (Create first drafts of text for social media posts, video/graphics, etc.) *</w:t>
            </w:r>
          </w:p>
        </w:tc>
      </w:tr>
      <w:tr w:rsidR="00965725" w14:paraId="540D601B" w14:textId="77777777">
        <w:tc>
          <w:tcPr>
            <w:tcW w:w="792" w:type="dxa"/>
          </w:tcPr>
          <w:p w14:paraId="03BDECEB" w14:textId="77777777" w:rsidR="00965725" w:rsidRDefault="007C58C2">
            <w:r>
              <w:t>❑</w:t>
            </w:r>
            <w:r>
              <w:rPr>
                <w:sz w:val="20"/>
                <w:vertAlign w:val="subscript"/>
              </w:rPr>
              <w:t xml:space="preserve">   4</w:t>
            </w:r>
          </w:p>
        </w:tc>
        <w:tc>
          <w:tcPr>
            <w:tcW w:w="9288" w:type="dxa"/>
          </w:tcPr>
          <w:p w14:paraId="2836A965" w14:textId="77777777" w:rsidR="00965725" w:rsidRDefault="007C58C2">
            <w:r>
              <w:t>Boosting Sales (Identify and overcome objections, how to build trust and rapport, etc.) *</w:t>
            </w:r>
          </w:p>
        </w:tc>
      </w:tr>
      <w:tr w:rsidR="00965725" w14:paraId="73106F67" w14:textId="77777777">
        <w:tc>
          <w:tcPr>
            <w:tcW w:w="792" w:type="dxa"/>
          </w:tcPr>
          <w:p w14:paraId="202CD28A" w14:textId="77777777" w:rsidR="00965725" w:rsidRDefault="007C58C2">
            <w:r>
              <w:t>❑</w:t>
            </w:r>
            <w:r>
              <w:rPr>
                <w:sz w:val="20"/>
                <w:vertAlign w:val="subscript"/>
              </w:rPr>
              <w:t xml:space="preserve">   5</w:t>
            </w:r>
          </w:p>
        </w:tc>
        <w:tc>
          <w:tcPr>
            <w:tcW w:w="9288" w:type="dxa"/>
          </w:tcPr>
          <w:p w14:paraId="7295ACBB" w14:textId="77777777" w:rsidR="00965725" w:rsidRDefault="007C58C2">
            <w:r>
              <w:t>Business Advice (Strategy recommendations, technical help such as coding, etc.) *</w:t>
            </w:r>
          </w:p>
        </w:tc>
      </w:tr>
      <w:tr w:rsidR="00965725" w14:paraId="17C7155B" w14:textId="77777777">
        <w:tc>
          <w:tcPr>
            <w:tcW w:w="792" w:type="dxa"/>
          </w:tcPr>
          <w:p w14:paraId="588EAACB" w14:textId="77777777" w:rsidR="00965725" w:rsidRDefault="007C58C2">
            <w:r>
              <w:t>❑</w:t>
            </w:r>
            <w:r>
              <w:rPr>
                <w:sz w:val="20"/>
                <w:vertAlign w:val="subscript"/>
              </w:rPr>
              <w:t xml:space="preserve">   7</w:t>
            </w:r>
          </w:p>
        </w:tc>
        <w:tc>
          <w:tcPr>
            <w:tcW w:w="9288" w:type="dxa"/>
          </w:tcPr>
          <w:p w14:paraId="743B08A2" w14:textId="77777777" w:rsidR="00965725" w:rsidRDefault="007C58C2">
            <w:r>
              <w:t>Operations (production, invoices, payroll, budgeting, analysis, etc.)  *</w:t>
            </w:r>
          </w:p>
        </w:tc>
      </w:tr>
      <w:tr w:rsidR="00965725" w14:paraId="6F1EA152" w14:textId="77777777">
        <w:tc>
          <w:tcPr>
            <w:tcW w:w="792" w:type="dxa"/>
          </w:tcPr>
          <w:p w14:paraId="4B8B0A1E" w14:textId="77777777" w:rsidR="00965725" w:rsidRDefault="007C58C2">
            <w:r>
              <w:t>❑</w:t>
            </w:r>
            <w:r>
              <w:rPr>
                <w:sz w:val="20"/>
                <w:vertAlign w:val="subscript"/>
              </w:rPr>
              <w:t xml:space="preserve">   6</w:t>
            </w:r>
          </w:p>
        </w:tc>
        <w:tc>
          <w:tcPr>
            <w:tcW w:w="9288" w:type="dxa"/>
          </w:tcPr>
          <w:p w14:paraId="300FF45F" w14:textId="77777777" w:rsidR="00965725" w:rsidRDefault="007C58C2">
            <w:r>
              <w:t>Other (specify): __________________________________________________</w:t>
            </w:r>
          </w:p>
        </w:tc>
      </w:tr>
    </w:tbl>
    <w:p w14:paraId="051FCB91" w14:textId="77777777" w:rsidR="00965725" w:rsidRDefault="007C58C2">
      <w:pPr>
        <w:spacing w:after="0"/>
      </w:pPr>
      <w:r>
        <w:rPr>
          <w:i/>
          <w:color w:val="A8A8A8"/>
          <w:sz w:val="20"/>
        </w:rPr>
        <w:t>Levels marked with * are randomized</w:t>
      </w:r>
    </w:p>
    <w:p w14:paraId="2FD1280F" w14:textId="77777777" w:rsidR="00965725" w:rsidRDefault="00965725"/>
    <w:p w14:paraId="05FA8BA3" w14:textId="77777777" w:rsidR="00965725" w:rsidRDefault="007C58C2">
      <w:pPr>
        <w:keepNext/>
        <w:spacing w:after="40"/>
        <w:jc w:val="center"/>
      </w:pPr>
      <w:r>
        <w:rPr>
          <w:b/>
          <w:sz w:val="32"/>
          <w:highlight w:val="lightGray"/>
        </w:rPr>
        <w:t>Section Firmographics and Demographics</w:t>
      </w:r>
    </w:p>
    <w:p w14:paraId="77CBAAED" w14:textId="77777777" w:rsidR="00965725" w:rsidRDefault="007C58C2">
      <w:pPr>
        <w:keepNext/>
        <w:jc w:val="center"/>
      </w:pPr>
      <w:r>
        <w:rPr>
          <w:sz w:val="16"/>
        </w:rPr>
        <w:t>D1, N10, D2, D11, D4, D5, D6, D7, D8, D9</w:t>
      </w:r>
    </w:p>
    <w:tbl>
      <w:tblPr>
        <w:tblStyle w:val="TableGrid"/>
        <w:tblW w:w="0" w:type="auto"/>
        <w:tblBorders>
          <w:top w:val="single" w:sz="1" w:space="0" w:color="00000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0"/>
      </w:tblGrid>
      <w:tr w:rsidR="00965725" w14:paraId="70EBA771" w14:textId="77777777">
        <w:tc>
          <w:tcPr>
            <w:tcW w:w="10080" w:type="dxa"/>
          </w:tcPr>
          <w:p w14:paraId="5B694793" w14:textId="77777777" w:rsidR="00965725" w:rsidRDefault="00965725">
            <w:pPr>
              <w:keepNext/>
            </w:pPr>
          </w:p>
        </w:tc>
      </w:tr>
    </w:tbl>
    <w:p w14:paraId="1B83A07A" w14:textId="77777777" w:rsidR="00965725" w:rsidRDefault="007C58C2">
      <w:pPr>
        <w:keepNext/>
        <w:spacing w:after="220"/>
      </w:pPr>
      <w:r>
        <w:rPr>
          <w:b/>
          <w:sz w:val="28"/>
          <w:highlight w:val="lightGray"/>
        </w:rPr>
        <w:t>Page Demographics</w:t>
      </w:r>
    </w:p>
    <w:p w14:paraId="23B016B4" w14:textId="77777777" w:rsidR="00965725" w:rsidRDefault="007C58C2">
      <w:pPr>
        <w:keepNext/>
        <w:spacing w:after="40"/>
      </w:pPr>
      <w:r>
        <w:rPr>
          <w:b/>
        </w:rPr>
        <w:t>D1</w:t>
      </w:r>
    </w:p>
    <w:p w14:paraId="3563BB94" w14:textId="77777777" w:rsidR="00965725" w:rsidRDefault="007C58C2">
      <w:pPr>
        <w:keepNext/>
        <w:spacing w:after="0"/>
      </w:pPr>
      <w:r>
        <w:t>We are interested in knowing more about our customers.  Please tell us which of the following best describes you:</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5B10DF27" w14:textId="77777777">
        <w:tc>
          <w:tcPr>
            <w:tcW w:w="792" w:type="dxa"/>
          </w:tcPr>
          <w:p w14:paraId="4E1FDB7B" w14:textId="77777777" w:rsidR="00965725" w:rsidRDefault="007C58C2">
            <w:r>
              <w:t>❍</w:t>
            </w:r>
            <w:r>
              <w:rPr>
                <w:sz w:val="20"/>
                <w:vertAlign w:val="subscript"/>
              </w:rPr>
              <w:t xml:space="preserve">   1</w:t>
            </w:r>
          </w:p>
        </w:tc>
        <w:tc>
          <w:tcPr>
            <w:tcW w:w="9288" w:type="dxa"/>
          </w:tcPr>
          <w:p w14:paraId="3733D8CC" w14:textId="77777777" w:rsidR="00965725" w:rsidRDefault="007C58C2">
            <w:r>
              <w:t>Man</w:t>
            </w:r>
          </w:p>
        </w:tc>
      </w:tr>
      <w:tr w:rsidR="00965725" w14:paraId="41CC7A5F" w14:textId="77777777">
        <w:tc>
          <w:tcPr>
            <w:tcW w:w="792" w:type="dxa"/>
          </w:tcPr>
          <w:p w14:paraId="314DBB3A" w14:textId="77777777" w:rsidR="00965725" w:rsidRDefault="007C58C2">
            <w:r>
              <w:t>❍</w:t>
            </w:r>
            <w:r>
              <w:rPr>
                <w:sz w:val="20"/>
                <w:vertAlign w:val="subscript"/>
              </w:rPr>
              <w:t xml:space="preserve">   2</w:t>
            </w:r>
          </w:p>
        </w:tc>
        <w:tc>
          <w:tcPr>
            <w:tcW w:w="9288" w:type="dxa"/>
          </w:tcPr>
          <w:p w14:paraId="0E1474AB" w14:textId="77777777" w:rsidR="00965725" w:rsidRDefault="007C58C2">
            <w:r>
              <w:t>Woman</w:t>
            </w:r>
          </w:p>
        </w:tc>
      </w:tr>
      <w:tr w:rsidR="00965725" w14:paraId="15BDB118" w14:textId="77777777">
        <w:tc>
          <w:tcPr>
            <w:tcW w:w="792" w:type="dxa"/>
          </w:tcPr>
          <w:p w14:paraId="5C7F5578" w14:textId="77777777" w:rsidR="00965725" w:rsidRDefault="007C58C2">
            <w:r>
              <w:t>❍</w:t>
            </w:r>
            <w:r>
              <w:rPr>
                <w:sz w:val="20"/>
                <w:vertAlign w:val="subscript"/>
              </w:rPr>
              <w:t xml:space="preserve">   3</w:t>
            </w:r>
          </w:p>
        </w:tc>
        <w:tc>
          <w:tcPr>
            <w:tcW w:w="9288" w:type="dxa"/>
          </w:tcPr>
          <w:p w14:paraId="1BFEB6F6" w14:textId="77777777" w:rsidR="00965725" w:rsidRDefault="007C58C2">
            <w:r>
              <w:t>Transgender</w:t>
            </w:r>
          </w:p>
        </w:tc>
      </w:tr>
      <w:tr w:rsidR="00965725" w14:paraId="1273CBE8" w14:textId="77777777">
        <w:tc>
          <w:tcPr>
            <w:tcW w:w="792" w:type="dxa"/>
          </w:tcPr>
          <w:p w14:paraId="293FA243" w14:textId="77777777" w:rsidR="00965725" w:rsidRDefault="007C58C2">
            <w:r>
              <w:t>❍</w:t>
            </w:r>
            <w:r>
              <w:rPr>
                <w:sz w:val="20"/>
                <w:vertAlign w:val="subscript"/>
              </w:rPr>
              <w:t xml:space="preserve">   4</w:t>
            </w:r>
          </w:p>
        </w:tc>
        <w:tc>
          <w:tcPr>
            <w:tcW w:w="9288" w:type="dxa"/>
          </w:tcPr>
          <w:p w14:paraId="0940B531" w14:textId="77777777" w:rsidR="00965725" w:rsidRDefault="007C58C2">
            <w:r>
              <w:t>Intersex</w:t>
            </w:r>
          </w:p>
        </w:tc>
      </w:tr>
      <w:tr w:rsidR="00965725" w14:paraId="4C0F1FF9" w14:textId="77777777">
        <w:tc>
          <w:tcPr>
            <w:tcW w:w="792" w:type="dxa"/>
          </w:tcPr>
          <w:p w14:paraId="7F62321C" w14:textId="77777777" w:rsidR="00965725" w:rsidRDefault="007C58C2">
            <w:r>
              <w:t>❍</w:t>
            </w:r>
            <w:r>
              <w:rPr>
                <w:sz w:val="20"/>
                <w:vertAlign w:val="subscript"/>
              </w:rPr>
              <w:t xml:space="preserve">   5</w:t>
            </w:r>
          </w:p>
        </w:tc>
        <w:tc>
          <w:tcPr>
            <w:tcW w:w="9288" w:type="dxa"/>
          </w:tcPr>
          <w:p w14:paraId="75294A2A" w14:textId="77777777" w:rsidR="00965725" w:rsidRDefault="007C58C2">
            <w:r>
              <w:t>Non-binary, Gender Nonconforming, Genderfluid</w:t>
            </w:r>
          </w:p>
        </w:tc>
      </w:tr>
      <w:tr w:rsidR="00965725" w14:paraId="4ADD5472" w14:textId="77777777">
        <w:tc>
          <w:tcPr>
            <w:tcW w:w="792" w:type="dxa"/>
          </w:tcPr>
          <w:p w14:paraId="7B4A70E4" w14:textId="77777777" w:rsidR="00965725" w:rsidRDefault="007C58C2">
            <w:r>
              <w:t>❍</w:t>
            </w:r>
            <w:r>
              <w:rPr>
                <w:sz w:val="20"/>
                <w:vertAlign w:val="subscript"/>
              </w:rPr>
              <w:t xml:space="preserve">   6</w:t>
            </w:r>
          </w:p>
        </w:tc>
        <w:tc>
          <w:tcPr>
            <w:tcW w:w="9288" w:type="dxa"/>
          </w:tcPr>
          <w:p w14:paraId="71D9C812" w14:textId="77777777" w:rsidR="00965725" w:rsidRDefault="007C58C2">
            <w:r>
              <w:t>Agender, or Neutral Gender</w:t>
            </w:r>
          </w:p>
        </w:tc>
      </w:tr>
      <w:tr w:rsidR="00965725" w14:paraId="473A8A2B" w14:textId="77777777">
        <w:tc>
          <w:tcPr>
            <w:tcW w:w="792" w:type="dxa"/>
          </w:tcPr>
          <w:p w14:paraId="27FD87A3" w14:textId="77777777" w:rsidR="00965725" w:rsidRDefault="007C58C2">
            <w:r>
              <w:t>❍</w:t>
            </w:r>
            <w:r>
              <w:rPr>
                <w:sz w:val="20"/>
                <w:vertAlign w:val="subscript"/>
              </w:rPr>
              <w:t xml:space="preserve">   97</w:t>
            </w:r>
          </w:p>
        </w:tc>
        <w:tc>
          <w:tcPr>
            <w:tcW w:w="9288" w:type="dxa"/>
          </w:tcPr>
          <w:p w14:paraId="4449331C" w14:textId="77777777" w:rsidR="00965725" w:rsidRDefault="007C58C2">
            <w:r>
              <w:t>Something else not listed</w:t>
            </w:r>
          </w:p>
        </w:tc>
      </w:tr>
    </w:tbl>
    <w:p w14:paraId="2BD37B06" w14:textId="77777777" w:rsidR="00965725" w:rsidRDefault="00965725"/>
    <w:p w14:paraId="6B236221" w14:textId="77777777" w:rsidR="00965725" w:rsidRDefault="007C58C2">
      <w:pPr>
        <w:keepNext/>
        <w:spacing w:after="40"/>
      </w:pPr>
      <w:r>
        <w:rPr>
          <w:b/>
        </w:rPr>
        <w:t>N10</w:t>
      </w:r>
    </w:p>
    <w:p w14:paraId="47787ABB" w14:textId="77777777" w:rsidR="00965725" w:rsidRDefault="007C58C2">
      <w:pPr>
        <w:keepNext/>
        <w:spacing w:after="0"/>
      </w:pPr>
      <w:r>
        <w:t>How would you describe the area you live in?</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1D89153F" w14:textId="77777777">
        <w:tc>
          <w:tcPr>
            <w:tcW w:w="792" w:type="dxa"/>
          </w:tcPr>
          <w:p w14:paraId="740943C1" w14:textId="77777777" w:rsidR="00965725" w:rsidRDefault="007C58C2">
            <w:r>
              <w:t>❍</w:t>
            </w:r>
            <w:r>
              <w:rPr>
                <w:sz w:val="20"/>
                <w:vertAlign w:val="subscript"/>
              </w:rPr>
              <w:t xml:space="preserve">   1</w:t>
            </w:r>
          </w:p>
        </w:tc>
        <w:tc>
          <w:tcPr>
            <w:tcW w:w="9288" w:type="dxa"/>
          </w:tcPr>
          <w:p w14:paraId="22792B91" w14:textId="77777777" w:rsidR="00965725" w:rsidRDefault="007C58C2">
            <w:r>
              <w:t>Rural, i.e. in the countryside or small village / farm</w:t>
            </w:r>
          </w:p>
        </w:tc>
      </w:tr>
      <w:tr w:rsidR="00965725" w14:paraId="0B77CB44" w14:textId="77777777">
        <w:tc>
          <w:tcPr>
            <w:tcW w:w="792" w:type="dxa"/>
          </w:tcPr>
          <w:p w14:paraId="2F00D4E0" w14:textId="77777777" w:rsidR="00965725" w:rsidRDefault="007C58C2">
            <w:r>
              <w:t>❍</w:t>
            </w:r>
            <w:r>
              <w:rPr>
                <w:sz w:val="20"/>
                <w:vertAlign w:val="subscript"/>
              </w:rPr>
              <w:t xml:space="preserve">   2</w:t>
            </w:r>
          </w:p>
        </w:tc>
        <w:tc>
          <w:tcPr>
            <w:tcW w:w="9288" w:type="dxa"/>
          </w:tcPr>
          <w:p w14:paraId="4DF357B0" w14:textId="77777777" w:rsidR="00965725" w:rsidRDefault="007C58C2">
            <w:r>
              <w:t>Suburban, i.e. in a town or on the outskirts of a city</w:t>
            </w:r>
          </w:p>
        </w:tc>
      </w:tr>
      <w:tr w:rsidR="00965725" w14:paraId="3EE911BC" w14:textId="77777777">
        <w:tc>
          <w:tcPr>
            <w:tcW w:w="792" w:type="dxa"/>
          </w:tcPr>
          <w:p w14:paraId="0DBD9865" w14:textId="77777777" w:rsidR="00965725" w:rsidRDefault="007C58C2">
            <w:r>
              <w:t>❍</w:t>
            </w:r>
            <w:r>
              <w:rPr>
                <w:sz w:val="20"/>
                <w:vertAlign w:val="subscript"/>
              </w:rPr>
              <w:t xml:space="preserve">   3</w:t>
            </w:r>
          </w:p>
        </w:tc>
        <w:tc>
          <w:tcPr>
            <w:tcW w:w="9288" w:type="dxa"/>
          </w:tcPr>
          <w:p w14:paraId="3D8C0002" w14:textId="77777777" w:rsidR="00965725" w:rsidRDefault="007C58C2">
            <w:r>
              <w:t>Urban, i.e. in a city</w:t>
            </w:r>
          </w:p>
        </w:tc>
      </w:tr>
      <w:tr w:rsidR="00965725" w14:paraId="37802C10" w14:textId="77777777">
        <w:tc>
          <w:tcPr>
            <w:tcW w:w="792" w:type="dxa"/>
          </w:tcPr>
          <w:p w14:paraId="0E5A3E4E" w14:textId="77777777" w:rsidR="00965725" w:rsidRDefault="007C58C2">
            <w:r>
              <w:t>❍</w:t>
            </w:r>
            <w:r>
              <w:rPr>
                <w:sz w:val="20"/>
                <w:vertAlign w:val="subscript"/>
              </w:rPr>
              <w:t xml:space="preserve">   4</w:t>
            </w:r>
          </w:p>
        </w:tc>
        <w:tc>
          <w:tcPr>
            <w:tcW w:w="9288" w:type="dxa"/>
          </w:tcPr>
          <w:p w14:paraId="3714E41E" w14:textId="77777777" w:rsidR="00965725" w:rsidRDefault="007C58C2">
            <w:r>
              <w:t>Prefer not to answer</w:t>
            </w:r>
          </w:p>
        </w:tc>
      </w:tr>
    </w:tbl>
    <w:p w14:paraId="4B27417F" w14:textId="77777777" w:rsidR="00965725" w:rsidRDefault="00965725"/>
    <w:p w14:paraId="3C087D41" w14:textId="77777777" w:rsidR="00965725" w:rsidRDefault="007C58C2">
      <w:pPr>
        <w:keepNext/>
        <w:spacing w:after="40"/>
      </w:pPr>
      <w:r>
        <w:rPr>
          <w:b/>
        </w:rPr>
        <w:lastRenderedPageBreak/>
        <w:t>D2</w:t>
      </w:r>
    </w:p>
    <w:p w14:paraId="2CB9F178" w14:textId="77777777" w:rsidR="00965725" w:rsidRDefault="007C58C2">
      <w:pPr>
        <w:keepNext/>
        <w:spacing w:after="0"/>
      </w:pPr>
      <w:r>
        <w:t>With which race do you most identify?</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42273563" w14:textId="77777777">
        <w:tc>
          <w:tcPr>
            <w:tcW w:w="792" w:type="dxa"/>
          </w:tcPr>
          <w:p w14:paraId="74714DAD" w14:textId="77777777" w:rsidR="00965725" w:rsidRDefault="007C58C2">
            <w:r>
              <w:t>❍</w:t>
            </w:r>
            <w:r>
              <w:rPr>
                <w:sz w:val="20"/>
                <w:vertAlign w:val="subscript"/>
              </w:rPr>
              <w:t xml:space="preserve">   1</w:t>
            </w:r>
          </w:p>
        </w:tc>
        <w:tc>
          <w:tcPr>
            <w:tcW w:w="9288" w:type="dxa"/>
          </w:tcPr>
          <w:p w14:paraId="39BDD1D2" w14:textId="77777777" w:rsidR="00965725" w:rsidRDefault="007C58C2">
            <w:r>
              <w:t>White (including white English, Welsh, Scottish, Northern Irish, Irish, Irish Traveller or other white background)</w:t>
            </w:r>
          </w:p>
        </w:tc>
      </w:tr>
      <w:tr w:rsidR="00965725" w14:paraId="31B584F6" w14:textId="77777777">
        <w:tc>
          <w:tcPr>
            <w:tcW w:w="792" w:type="dxa"/>
          </w:tcPr>
          <w:p w14:paraId="7537F778" w14:textId="77777777" w:rsidR="00965725" w:rsidRDefault="007C58C2">
            <w:r>
              <w:t>❍</w:t>
            </w:r>
            <w:r>
              <w:rPr>
                <w:sz w:val="20"/>
                <w:vertAlign w:val="subscript"/>
              </w:rPr>
              <w:t xml:space="preserve">   2</w:t>
            </w:r>
          </w:p>
        </w:tc>
        <w:tc>
          <w:tcPr>
            <w:tcW w:w="9288" w:type="dxa"/>
          </w:tcPr>
          <w:p w14:paraId="7F1DB4FF" w14:textId="77777777" w:rsidR="00965725" w:rsidRDefault="007C58C2">
            <w:r>
              <w:t xml:space="preserve">Black, African, Caribbean or Black British </w:t>
            </w:r>
          </w:p>
        </w:tc>
      </w:tr>
      <w:tr w:rsidR="00965725" w14:paraId="0E21287C" w14:textId="77777777">
        <w:tc>
          <w:tcPr>
            <w:tcW w:w="792" w:type="dxa"/>
          </w:tcPr>
          <w:p w14:paraId="1BBAA19E" w14:textId="77777777" w:rsidR="00965725" w:rsidRDefault="007C58C2">
            <w:r>
              <w:t>❍</w:t>
            </w:r>
            <w:r>
              <w:rPr>
                <w:sz w:val="20"/>
                <w:vertAlign w:val="subscript"/>
              </w:rPr>
              <w:t xml:space="preserve">   3</w:t>
            </w:r>
          </w:p>
        </w:tc>
        <w:tc>
          <w:tcPr>
            <w:tcW w:w="9288" w:type="dxa"/>
          </w:tcPr>
          <w:p w14:paraId="61D6F27A" w14:textId="77777777" w:rsidR="00965725" w:rsidRDefault="007C58C2">
            <w:r>
              <w:t>Asian or Asian British (including Indian, Pakistani, Bangladeshi, Chinese or any other Asian background)</w:t>
            </w:r>
          </w:p>
        </w:tc>
      </w:tr>
      <w:tr w:rsidR="00965725" w14:paraId="3ECBED0C" w14:textId="77777777">
        <w:tc>
          <w:tcPr>
            <w:tcW w:w="792" w:type="dxa"/>
          </w:tcPr>
          <w:p w14:paraId="291AE1AF" w14:textId="77777777" w:rsidR="00965725" w:rsidRDefault="007C58C2">
            <w:r>
              <w:t>❍</w:t>
            </w:r>
            <w:r>
              <w:rPr>
                <w:sz w:val="20"/>
                <w:vertAlign w:val="subscript"/>
              </w:rPr>
              <w:t xml:space="preserve">   4</w:t>
            </w:r>
          </w:p>
        </w:tc>
        <w:tc>
          <w:tcPr>
            <w:tcW w:w="9288" w:type="dxa"/>
          </w:tcPr>
          <w:p w14:paraId="0750B8BD" w14:textId="77777777" w:rsidR="00965725" w:rsidRDefault="007C58C2">
            <w:r>
              <w:t>Mixed or multiple ethnic groups (including white/black Caribbean, white/black African, white/Asian or any other mixed or multiple ethnic background)</w:t>
            </w:r>
          </w:p>
        </w:tc>
      </w:tr>
      <w:tr w:rsidR="00965725" w14:paraId="20DF42A3" w14:textId="77777777">
        <w:tc>
          <w:tcPr>
            <w:tcW w:w="792" w:type="dxa"/>
          </w:tcPr>
          <w:p w14:paraId="3051BCA7" w14:textId="77777777" w:rsidR="00965725" w:rsidRDefault="007C58C2">
            <w:r>
              <w:t>❍</w:t>
            </w:r>
            <w:r>
              <w:rPr>
                <w:sz w:val="20"/>
                <w:vertAlign w:val="subscript"/>
              </w:rPr>
              <w:t xml:space="preserve">   5</w:t>
            </w:r>
          </w:p>
        </w:tc>
        <w:tc>
          <w:tcPr>
            <w:tcW w:w="9288" w:type="dxa"/>
          </w:tcPr>
          <w:p w14:paraId="4ABF1D99" w14:textId="77777777" w:rsidR="00965725" w:rsidRDefault="007C58C2">
            <w:r>
              <w:t>Another group not listed (including Arab)</w:t>
            </w:r>
          </w:p>
        </w:tc>
      </w:tr>
      <w:tr w:rsidR="00965725" w14:paraId="6B888866" w14:textId="77777777">
        <w:tc>
          <w:tcPr>
            <w:tcW w:w="792" w:type="dxa"/>
          </w:tcPr>
          <w:p w14:paraId="300C28B4" w14:textId="77777777" w:rsidR="00965725" w:rsidRDefault="007C58C2">
            <w:r>
              <w:t>❍</w:t>
            </w:r>
            <w:r>
              <w:rPr>
                <w:sz w:val="20"/>
                <w:vertAlign w:val="subscript"/>
              </w:rPr>
              <w:t xml:space="preserve">   6</w:t>
            </w:r>
          </w:p>
        </w:tc>
        <w:tc>
          <w:tcPr>
            <w:tcW w:w="9288" w:type="dxa"/>
          </w:tcPr>
          <w:p w14:paraId="5D8251CA" w14:textId="77777777" w:rsidR="00965725" w:rsidRDefault="007C58C2">
            <w:r>
              <w:t>None of the above</w:t>
            </w:r>
          </w:p>
        </w:tc>
      </w:tr>
      <w:tr w:rsidR="00965725" w14:paraId="342E6652" w14:textId="77777777">
        <w:tc>
          <w:tcPr>
            <w:tcW w:w="792" w:type="dxa"/>
          </w:tcPr>
          <w:p w14:paraId="6FE59EF9" w14:textId="77777777" w:rsidR="00965725" w:rsidRDefault="007C58C2">
            <w:r>
              <w:t>❍</w:t>
            </w:r>
            <w:r>
              <w:rPr>
                <w:sz w:val="20"/>
                <w:vertAlign w:val="subscript"/>
              </w:rPr>
              <w:t xml:space="preserve">   98</w:t>
            </w:r>
          </w:p>
        </w:tc>
        <w:tc>
          <w:tcPr>
            <w:tcW w:w="9288" w:type="dxa"/>
          </w:tcPr>
          <w:p w14:paraId="5710A247" w14:textId="77777777" w:rsidR="00965725" w:rsidRDefault="007C58C2">
            <w:r>
              <w:t>Don't know</w:t>
            </w:r>
          </w:p>
        </w:tc>
      </w:tr>
      <w:tr w:rsidR="00965725" w14:paraId="687EE994" w14:textId="77777777">
        <w:tc>
          <w:tcPr>
            <w:tcW w:w="792" w:type="dxa"/>
          </w:tcPr>
          <w:p w14:paraId="73181A2C" w14:textId="77777777" w:rsidR="00965725" w:rsidRDefault="007C58C2">
            <w:r>
              <w:t>❍</w:t>
            </w:r>
            <w:r>
              <w:rPr>
                <w:sz w:val="20"/>
                <w:vertAlign w:val="subscript"/>
              </w:rPr>
              <w:t xml:space="preserve">   99</w:t>
            </w:r>
          </w:p>
        </w:tc>
        <w:tc>
          <w:tcPr>
            <w:tcW w:w="9288" w:type="dxa"/>
          </w:tcPr>
          <w:p w14:paraId="7EB107A3" w14:textId="77777777" w:rsidR="00965725" w:rsidRDefault="007C58C2">
            <w:r>
              <w:t>Prefer not to answer</w:t>
            </w:r>
          </w:p>
        </w:tc>
      </w:tr>
    </w:tbl>
    <w:p w14:paraId="67D3CC39" w14:textId="77777777" w:rsidR="00965725" w:rsidRDefault="00965725"/>
    <w:p w14:paraId="434E9168" w14:textId="77777777" w:rsidR="00965725" w:rsidRDefault="007C58C2">
      <w:pPr>
        <w:keepNext/>
        <w:spacing w:after="40"/>
      </w:pPr>
      <w:r>
        <w:rPr>
          <w:b/>
        </w:rPr>
        <w:t>D11</w:t>
      </w:r>
    </w:p>
    <w:p w14:paraId="382D0F6F" w14:textId="77777777" w:rsidR="00965725" w:rsidRDefault="007C58C2">
      <w:pPr>
        <w:keepNext/>
        <w:spacing w:after="0"/>
      </w:pPr>
      <w:r>
        <w:t>Were you born in the United Kingdom or in another country?</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7400DF04" w14:textId="77777777">
        <w:tc>
          <w:tcPr>
            <w:tcW w:w="792" w:type="dxa"/>
          </w:tcPr>
          <w:p w14:paraId="33B5E832" w14:textId="77777777" w:rsidR="00965725" w:rsidRDefault="007C58C2">
            <w:r>
              <w:t>❍</w:t>
            </w:r>
            <w:r>
              <w:rPr>
                <w:sz w:val="20"/>
                <w:vertAlign w:val="subscript"/>
              </w:rPr>
              <w:t xml:space="preserve">   1</w:t>
            </w:r>
          </w:p>
        </w:tc>
        <w:tc>
          <w:tcPr>
            <w:tcW w:w="9288" w:type="dxa"/>
          </w:tcPr>
          <w:p w14:paraId="64999BF4" w14:textId="77777777" w:rsidR="00965725" w:rsidRDefault="007C58C2">
            <w:r>
              <w:t>United Kingdom</w:t>
            </w:r>
          </w:p>
        </w:tc>
      </w:tr>
      <w:tr w:rsidR="00965725" w14:paraId="43D5C876" w14:textId="77777777">
        <w:tc>
          <w:tcPr>
            <w:tcW w:w="792" w:type="dxa"/>
          </w:tcPr>
          <w:p w14:paraId="60789490" w14:textId="77777777" w:rsidR="00965725" w:rsidRDefault="007C58C2">
            <w:r>
              <w:t>❍</w:t>
            </w:r>
            <w:r>
              <w:rPr>
                <w:sz w:val="20"/>
                <w:vertAlign w:val="subscript"/>
              </w:rPr>
              <w:t xml:space="preserve">   2</w:t>
            </w:r>
          </w:p>
        </w:tc>
        <w:tc>
          <w:tcPr>
            <w:tcW w:w="9288" w:type="dxa"/>
          </w:tcPr>
          <w:p w14:paraId="0CE838C0" w14:textId="77777777" w:rsidR="00965725" w:rsidRDefault="007C58C2">
            <w:r>
              <w:t>Another country</w:t>
            </w:r>
          </w:p>
        </w:tc>
      </w:tr>
      <w:tr w:rsidR="00965725" w14:paraId="5DBCFA02" w14:textId="77777777">
        <w:tc>
          <w:tcPr>
            <w:tcW w:w="792" w:type="dxa"/>
          </w:tcPr>
          <w:p w14:paraId="7B781EDF" w14:textId="77777777" w:rsidR="00965725" w:rsidRDefault="007C58C2">
            <w:r>
              <w:t>❍</w:t>
            </w:r>
            <w:r>
              <w:rPr>
                <w:sz w:val="20"/>
                <w:vertAlign w:val="subscript"/>
              </w:rPr>
              <w:t xml:space="preserve">   98</w:t>
            </w:r>
          </w:p>
        </w:tc>
        <w:tc>
          <w:tcPr>
            <w:tcW w:w="9288" w:type="dxa"/>
          </w:tcPr>
          <w:p w14:paraId="4A454034" w14:textId="77777777" w:rsidR="00965725" w:rsidRDefault="007C58C2">
            <w:r>
              <w:t>Don't know</w:t>
            </w:r>
          </w:p>
        </w:tc>
      </w:tr>
      <w:tr w:rsidR="00965725" w14:paraId="3059C4D7" w14:textId="77777777">
        <w:tc>
          <w:tcPr>
            <w:tcW w:w="792" w:type="dxa"/>
          </w:tcPr>
          <w:p w14:paraId="35D006E1" w14:textId="77777777" w:rsidR="00965725" w:rsidRDefault="007C58C2">
            <w:r>
              <w:t>❍</w:t>
            </w:r>
            <w:r>
              <w:rPr>
                <w:sz w:val="20"/>
                <w:vertAlign w:val="subscript"/>
              </w:rPr>
              <w:t xml:space="preserve">   99</w:t>
            </w:r>
          </w:p>
        </w:tc>
        <w:tc>
          <w:tcPr>
            <w:tcW w:w="9288" w:type="dxa"/>
          </w:tcPr>
          <w:p w14:paraId="08A4ABA6" w14:textId="77777777" w:rsidR="00965725" w:rsidRDefault="007C58C2">
            <w:r>
              <w:t>Prefer not to answer</w:t>
            </w:r>
          </w:p>
        </w:tc>
      </w:tr>
    </w:tbl>
    <w:p w14:paraId="7EE13528" w14:textId="77777777" w:rsidR="00965725" w:rsidRDefault="00965725"/>
    <w:p w14:paraId="20C1438F" w14:textId="77777777" w:rsidR="00965725" w:rsidRDefault="007C58C2">
      <w:pPr>
        <w:keepNext/>
        <w:spacing w:after="40"/>
      </w:pPr>
      <w:r>
        <w:rPr>
          <w:b/>
        </w:rPr>
        <w:t>D4</w:t>
      </w:r>
    </w:p>
    <w:p w14:paraId="31497A86" w14:textId="77777777" w:rsidR="00965725" w:rsidRDefault="007C58C2">
      <w:pPr>
        <w:keepNext/>
        <w:spacing w:after="0"/>
      </w:pPr>
      <w:r>
        <w:t>What is your marital status?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6CE1837B" w14:textId="77777777">
        <w:tc>
          <w:tcPr>
            <w:tcW w:w="792" w:type="dxa"/>
          </w:tcPr>
          <w:p w14:paraId="6AEE3BA5" w14:textId="77777777" w:rsidR="00965725" w:rsidRDefault="007C58C2">
            <w:r>
              <w:t>❍</w:t>
            </w:r>
            <w:r>
              <w:rPr>
                <w:sz w:val="20"/>
                <w:vertAlign w:val="subscript"/>
              </w:rPr>
              <w:t xml:space="preserve">   1</w:t>
            </w:r>
          </w:p>
        </w:tc>
        <w:tc>
          <w:tcPr>
            <w:tcW w:w="9288" w:type="dxa"/>
          </w:tcPr>
          <w:p w14:paraId="50732865" w14:textId="77777777" w:rsidR="00965725" w:rsidRDefault="007C58C2">
            <w:r>
              <w:t>Single</w:t>
            </w:r>
          </w:p>
        </w:tc>
      </w:tr>
      <w:tr w:rsidR="00965725" w14:paraId="140AAF6C" w14:textId="77777777">
        <w:tc>
          <w:tcPr>
            <w:tcW w:w="792" w:type="dxa"/>
          </w:tcPr>
          <w:p w14:paraId="227DE8E4" w14:textId="77777777" w:rsidR="00965725" w:rsidRDefault="007C58C2">
            <w:r>
              <w:t>❍</w:t>
            </w:r>
            <w:r>
              <w:rPr>
                <w:sz w:val="20"/>
                <w:vertAlign w:val="subscript"/>
              </w:rPr>
              <w:t xml:space="preserve">   2</w:t>
            </w:r>
          </w:p>
        </w:tc>
        <w:tc>
          <w:tcPr>
            <w:tcW w:w="9288" w:type="dxa"/>
          </w:tcPr>
          <w:p w14:paraId="535C392F" w14:textId="77777777" w:rsidR="00965725" w:rsidRDefault="007C58C2">
            <w:r>
              <w:t>Married</w:t>
            </w:r>
          </w:p>
        </w:tc>
      </w:tr>
      <w:tr w:rsidR="00965725" w14:paraId="090CF75E" w14:textId="77777777">
        <w:tc>
          <w:tcPr>
            <w:tcW w:w="792" w:type="dxa"/>
          </w:tcPr>
          <w:p w14:paraId="78F8728F" w14:textId="77777777" w:rsidR="00965725" w:rsidRDefault="007C58C2">
            <w:r>
              <w:t>❍</w:t>
            </w:r>
            <w:r>
              <w:rPr>
                <w:sz w:val="20"/>
                <w:vertAlign w:val="subscript"/>
              </w:rPr>
              <w:t xml:space="preserve">   3</w:t>
            </w:r>
          </w:p>
        </w:tc>
        <w:tc>
          <w:tcPr>
            <w:tcW w:w="9288" w:type="dxa"/>
          </w:tcPr>
          <w:p w14:paraId="6E4FDE38" w14:textId="77777777" w:rsidR="00965725" w:rsidRDefault="007C58C2">
            <w:r>
              <w:t>Divorced</w:t>
            </w:r>
          </w:p>
        </w:tc>
      </w:tr>
      <w:tr w:rsidR="00965725" w14:paraId="17060652" w14:textId="77777777">
        <w:tc>
          <w:tcPr>
            <w:tcW w:w="792" w:type="dxa"/>
          </w:tcPr>
          <w:p w14:paraId="517A8FB6" w14:textId="77777777" w:rsidR="00965725" w:rsidRDefault="007C58C2">
            <w:r>
              <w:t>❍</w:t>
            </w:r>
            <w:r>
              <w:rPr>
                <w:sz w:val="20"/>
                <w:vertAlign w:val="subscript"/>
              </w:rPr>
              <w:t xml:space="preserve">   4</w:t>
            </w:r>
          </w:p>
        </w:tc>
        <w:tc>
          <w:tcPr>
            <w:tcW w:w="9288" w:type="dxa"/>
          </w:tcPr>
          <w:p w14:paraId="65E82CA8" w14:textId="77777777" w:rsidR="00965725" w:rsidRDefault="007C58C2">
            <w:r>
              <w:t>Widowed</w:t>
            </w:r>
          </w:p>
        </w:tc>
      </w:tr>
      <w:tr w:rsidR="00965725" w14:paraId="650CEB48" w14:textId="77777777">
        <w:tc>
          <w:tcPr>
            <w:tcW w:w="792" w:type="dxa"/>
          </w:tcPr>
          <w:p w14:paraId="5D2D30BC" w14:textId="77777777" w:rsidR="00965725" w:rsidRDefault="007C58C2">
            <w:r>
              <w:t>❍</w:t>
            </w:r>
            <w:r>
              <w:rPr>
                <w:sz w:val="20"/>
                <w:vertAlign w:val="subscript"/>
              </w:rPr>
              <w:t xml:space="preserve">   97</w:t>
            </w:r>
          </w:p>
        </w:tc>
        <w:tc>
          <w:tcPr>
            <w:tcW w:w="9288" w:type="dxa"/>
          </w:tcPr>
          <w:p w14:paraId="29B377F0" w14:textId="77777777" w:rsidR="00965725" w:rsidRDefault="007C58C2">
            <w:r>
              <w:t>Other</w:t>
            </w:r>
          </w:p>
        </w:tc>
      </w:tr>
      <w:tr w:rsidR="00965725" w14:paraId="1D540721" w14:textId="77777777">
        <w:tc>
          <w:tcPr>
            <w:tcW w:w="792" w:type="dxa"/>
          </w:tcPr>
          <w:p w14:paraId="3BAB12BB" w14:textId="77777777" w:rsidR="00965725" w:rsidRDefault="007C58C2">
            <w:r>
              <w:t>❍</w:t>
            </w:r>
            <w:r>
              <w:rPr>
                <w:sz w:val="20"/>
                <w:vertAlign w:val="subscript"/>
              </w:rPr>
              <w:t xml:space="preserve">   99</w:t>
            </w:r>
          </w:p>
        </w:tc>
        <w:tc>
          <w:tcPr>
            <w:tcW w:w="9288" w:type="dxa"/>
          </w:tcPr>
          <w:p w14:paraId="2CFA6727" w14:textId="77777777" w:rsidR="00965725" w:rsidRDefault="007C58C2">
            <w:r>
              <w:t>Prefer not to answer</w:t>
            </w:r>
          </w:p>
        </w:tc>
      </w:tr>
    </w:tbl>
    <w:p w14:paraId="3BA24D2A" w14:textId="77777777" w:rsidR="00965725" w:rsidRDefault="00965725"/>
    <w:p w14:paraId="5C77055E" w14:textId="77777777" w:rsidR="00965725" w:rsidRDefault="007C58C2">
      <w:pPr>
        <w:keepNext/>
        <w:spacing w:after="40"/>
      </w:pPr>
      <w:r>
        <w:rPr>
          <w:b/>
        </w:rPr>
        <w:t>D5</w:t>
      </w:r>
    </w:p>
    <w:p w14:paraId="5D15E16E" w14:textId="77777777" w:rsidR="00965725" w:rsidRDefault="007C58C2">
      <w:pPr>
        <w:keepNext/>
        <w:spacing w:after="0"/>
      </w:pPr>
      <w:r>
        <w:t xml:space="preserve">What is the last year of school or degree that you completed?  </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26FA5057" w14:textId="77777777">
        <w:tc>
          <w:tcPr>
            <w:tcW w:w="792" w:type="dxa"/>
          </w:tcPr>
          <w:p w14:paraId="2B762396" w14:textId="77777777" w:rsidR="00965725" w:rsidRDefault="007C58C2">
            <w:r>
              <w:t>❍</w:t>
            </w:r>
            <w:r>
              <w:rPr>
                <w:sz w:val="20"/>
                <w:vertAlign w:val="subscript"/>
              </w:rPr>
              <w:t xml:space="preserve">   1</w:t>
            </w:r>
          </w:p>
        </w:tc>
        <w:tc>
          <w:tcPr>
            <w:tcW w:w="9288" w:type="dxa"/>
          </w:tcPr>
          <w:p w14:paraId="6E3FF72C" w14:textId="77777777" w:rsidR="00965725" w:rsidRDefault="007C58C2">
            <w:r>
              <w:t>Less than secondary/high school</w:t>
            </w:r>
          </w:p>
        </w:tc>
      </w:tr>
      <w:tr w:rsidR="00965725" w14:paraId="6B90DDB9" w14:textId="77777777">
        <w:tc>
          <w:tcPr>
            <w:tcW w:w="792" w:type="dxa"/>
          </w:tcPr>
          <w:p w14:paraId="6BE8EF19" w14:textId="77777777" w:rsidR="00965725" w:rsidRDefault="007C58C2">
            <w:r>
              <w:t>❍</w:t>
            </w:r>
            <w:r>
              <w:rPr>
                <w:sz w:val="20"/>
                <w:vertAlign w:val="subscript"/>
              </w:rPr>
              <w:t xml:space="preserve">   2</w:t>
            </w:r>
          </w:p>
        </w:tc>
        <w:tc>
          <w:tcPr>
            <w:tcW w:w="9288" w:type="dxa"/>
          </w:tcPr>
          <w:p w14:paraId="62297596" w14:textId="77777777" w:rsidR="00965725" w:rsidRDefault="007C58C2">
            <w:r>
              <w:t>Secondary/high school graduate</w:t>
            </w:r>
          </w:p>
        </w:tc>
      </w:tr>
      <w:tr w:rsidR="00965725" w14:paraId="5923A4B6" w14:textId="77777777">
        <w:tc>
          <w:tcPr>
            <w:tcW w:w="792" w:type="dxa"/>
          </w:tcPr>
          <w:p w14:paraId="2F96E111" w14:textId="77777777" w:rsidR="00965725" w:rsidRDefault="007C58C2">
            <w:r>
              <w:t>❍</w:t>
            </w:r>
            <w:r>
              <w:rPr>
                <w:sz w:val="20"/>
                <w:vertAlign w:val="subscript"/>
              </w:rPr>
              <w:t xml:space="preserve">   3</w:t>
            </w:r>
          </w:p>
        </w:tc>
        <w:tc>
          <w:tcPr>
            <w:tcW w:w="9288" w:type="dxa"/>
          </w:tcPr>
          <w:p w14:paraId="4A452184" w14:textId="77777777" w:rsidR="00965725" w:rsidRDefault="007C58C2">
            <w:r>
              <w:t>Technical, trade, or vocational school AFTER secondary/high school</w:t>
            </w:r>
          </w:p>
        </w:tc>
      </w:tr>
      <w:tr w:rsidR="00965725" w14:paraId="51CBAD95" w14:textId="77777777">
        <w:tc>
          <w:tcPr>
            <w:tcW w:w="792" w:type="dxa"/>
          </w:tcPr>
          <w:p w14:paraId="4772B933" w14:textId="77777777" w:rsidR="00965725" w:rsidRDefault="007C58C2">
            <w:r>
              <w:t>❍</w:t>
            </w:r>
            <w:r>
              <w:rPr>
                <w:sz w:val="20"/>
                <w:vertAlign w:val="subscript"/>
              </w:rPr>
              <w:t xml:space="preserve">   4</w:t>
            </w:r>
          </w:p>
        </w:tc>
        <w:tc>
          <w:tcPr>
            <w:tcW w:w="9288" w:type="dxa"/>
          </w:tcPr>
          <w:p w14:paraId="1737C6A0" w14:textId="77777777" w:rsidR="00965725" w:rsidRDefault="007C58C2">
            <w:r>
              <w:t>Some university, no 4-year degree (including Associate’s Degree)</w:t>
            </w:r>
          </w:p>
        </w:tc>
      </w:tr>
      <w:tr w:rsidR="00965725" w14:paraId="1030C646" w14:textId="77777777">
        <w:tc>
          <w:tcPr>
            <w:tcW w:w="792" w:type="dxa"/>
          </w:tcPr>
          <w:p w14:paraId="0DCF1595" w14:textId="77777777" w:rsidR="00965725" w:rsidRDefault="007C58C2">
            <w:r>
              <w:t>❍</w:t>
            </w:r>
            <w:r>
              <w:rPr>
                <w:sz w:val="20"/>
                <w:vertAlign w:val="subscript"/>
              </w:rPr>
              <w:t xml:space="preserve">   5</w:t>
            </w:r>
          </w:p>
        </w:tc>
        <w:tc>
          <w:tcPr>
            <w:tcW w:w="9288" w:type="dxa"/>
          </w:tcPr>
          <w:p w14:paraId="5C7BB08C" w14:textId="77777777" w:rsidR="00965725" w:rsidRDefault="007C58C2">
            <w:r>
              <w:t>University graduate (B.S., B.A., or other 4-year degree)</w:t>
            </w:r>
          </w:p>
        </w:tc>
      </w:tr>
      <w:tr w:rsidR="00965725" w14:paraId="09987F5C" w14:textId="77777777">
        <w:tc>
          <w:tcPr>
            <w:tcW w:w="792" w:type="dxa"/>
          </w:tcPr>
          <w:p w14:paraId="3A3335FC" w14:textId="77777777" w:rsidR="00965725" w:rsidRDefault="007C58C2">
            <w:r>
              <w:t>❍</w:t>
            </w:r>
            <w:r>
              <w:rPr>
                <w:sz w:val="20"/>
                <w:vertAlign w:val="subscript"/>
              </w:rPr>
              <w:t xml:space="preserve">   6</w:t>
            </w:r>
          </w:p>
        </w:tc>
        <w:tc>
          <w:tcPr>
            <w:tcW w:w="9288" w:type="dxa"/>
          </w:tcPr>
          <w:p w14:paraId="59AAD41F" w14:textId="77777777" w:rsidR="00965725" w:rsidRDefault="007C58C2">
            <w:r>
              <w:t>Graduate degree (Master's Degree or Ph.D.; law or medical school)</w:t>
            </w:r>
          </w:p>
        </w:tc>
      </w:tr>
      <w:tr w:rsidR="00965725" w14:paraId="4E1A70F8" w14:textId="77777777">
        <w:tc>
          <w:tcPr>
            <w:tcW w:w="792" w:type="dxa"/>
          </w:tcPr>
          <w:p w14:paraId="3A5A9496" w14:textId="77777777" w:rsidR="00965725" w:rsidRDefault="007C58C2">
            <w:r>
              <w:t>❍</w:t>
            </w:r>
            <w:r>
              <w:rPr>
                <w:sz w:val="20"/>
                <w:vertAlign w:val="subscript"/>
              </w:rPr>
              <w:t xml:space="preserve">   99</w:t>
            </w:r>
          </w:p>
        </w:tc>
        <w:tc>
          <w:tcPr>
            <w:tcW w:w="9288" w:type="dxa"/>
          </w:tcPr>
          <w:p w14:paraId="4002FFC1" w14:textId="77777777" w:rsidR="00965725" w:rsidRDefault="007C58C2">
            <w:r>
              <w:t>Prefer not to answer</w:t>
            </w:r>
          </w:p>
        </w:tc>
      </w:tr>
    </w:tbl>
    <w:p w14:paraId="676CBC79" w14:textId="77777777" w:rsidR="00965725" w:rsidRDefault="00965725"/>
    <w:p w14:paraId="51875AC1" w14:textId="77777777" w:rsidR="00965725" w:rsidRDefault="007C58C2">
      <w:pPr>
        <w:keepNext/>
        <w:spacing w:after="40"/>
      </w:pPr>
      <w:r>
        <w:rPr>
          <w:b/>
        </w:rPr>
        <w:lastRenderedPageBreak/>
        <w:t>D6</w:t>
      </w:r>
    </w:p>
    <w:p w14:paraId="50B16E10" w14:textId="77777777" w:rsidR="00965725" w:rsidRDefault="007C58C2">
      <w:pPr>
        <w:keepNext/>
        <w:spacing w:after="0"/>
      </w:pPr>
      <w:r>
        <w:t>In what year were you born?</w:t>
      </w:r>
      <w:r>
        <w:br/>
      </w:r>
    </w:p>
    <w:p w14:paraId="41D82E62" w14:textId="77777777" w:rsidR="00965725" w:rsidRDefault="007C58C2">
      <w:pPr>
        <w:keepNext/>
        <w:spacing w:after="0"/>
      </w:pPr>
      <w:r>
        <w:rPr>
          <w:color w:val="A8A8A8"/>
          <w:sz w:val="20"/>
        </w:rPr>
        <w:t>Minimum: 1900, Maximum: 2026</w:t>
      </w:r>
    </w:p>
    <w:p w14:paraId="1D7845E3" w14:textId="77777777" w:rsidR="00965725" w:rsidRDefault="007C58C2">
      <w:r>
        <w:t>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0CDCB240" w14:textId="77777777">
        <w:tc>
          <w:tcPr>
            <w:tcW w:w="792" w:type="dxa"/>
          </w:tcPr>
          <w:p w14:paraId="2A1DD89A" w14:textId="77777777" w:rsidR="00965725" w:rsidRDefault="007C58C2">
            <w:r>
              <w:t>❑</w:t>
            </w:r>
            <w:r>
              <w:rPr>
                <w:sz w:val="20"/>
                <w:vertAlign w:val="subscript"/>
              </w:rPr>
              <w:t xml:space="preserve">   -8</w:t>
            </w:r>
          </w:p>
        </w:tc>
        <w:tc>
          <w:tcPr>
            <w:tcW w:w="9288" w:type="dxa"/>
          </w:tcPr>
          <w:p w14:paraId="560B5C31" w14:textId="77777777" w:rsidR="00965725" w:rsidRDefault="007C58C2">
            <w:r>
              <w:t>Prefer not to answer</w:t>
            </w:r>
          </w:p>
        </w:tc>
      </w:tr>
    </w:tbl>
    <w:p w14:paraId="09AEEAB0" w14:textId="77777777" w:rsidR="00965725" w:rsidRDefault="00965725"/>
    <w:p w14:paraId="166E2693" w14:textId="77777777" w:rsidR="00965725" w:rsidRDefault="007C58C2">
      <w:pPr>
        <w:keepNext/>
        <w:spacing w:after="40"/>
      </w:pPr>
      <w:r>
        <w:rPr>
          <w:b/>
        </w:rPr>
        <w:t>D7</w:t>
      </w:r>
    </w:p>
    <w:p w14:paraId="1ACA9791" w14:textId="77777777" w:rsidR="00965725" w:rsidRDefault="007C58C2">
      <w:pPr>
        <w:keepNext/>
        <w:spacing w:after="0"/>
      </w:pPr>
      <w:r>
        <w:t>Which best describes your living situation?</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7AF217BC" w14:textId="77777777">
        <w:tc>
          <w:tcPr>
            <w:tcW w:w="792" w:type="dxa"/>
          </w:tcPr>
          <w:p w14:paraId="6925580F" w14:textId="77777777" w:rsidR="00965725" w:rsidRDefault="007C58C2">
            <w:r>
              <w:t>❍</w:t>
            </w:r>
            <w:r>
              <w:rPr>
                <w:sz w:val="20"/>
                <w:vertAlign w:val="subscript"/>
              </w:rPr>
              <w:t xml:space="preserve">   1</w:t>
            </w:r>
          </w:p>
        </w:tc>
        <w:tc>
          <w:tcPr>
            <w:tcW w:w="9288" w:type="dxa"/>
          </w:tcPr>
          <w:p w14:paraId="58B0351A" w14:textId="77777777" w:rsidR="00965725" w:rsidRDefault="007C58C2">
            <w:r>
              <w:t>I live in a home I own free and clear (without a mortgage)</w:t>
            </w:r>
          </w:p>
        </w:tc>
      </w:tr>
      <w:tr w:rsidR="00965725" w14:paraId="7D9C345C" w14:textId="77777777">
        <w:tc>
          <w:tcPr>
            <w:tcW w:w="792" w:type="dxa"/>
          </w:tcPr>
          <w:p w14:paraId="348579B7" w14:textId="77777777" w:rsidR="00965725" w:rsidRDefault="007C58C2">
            <w:r>
              <w:t>❍</w:t>
            </w:r>
            <w:r>
              <w:rPr>
                <w:sz w:val="20"/>
                <w:vertAlign w:val="subscript"/>
              </w:rPr>
              <w:t xml:space="preserve">   2</w:t>
            </w:r>
          </w:p>
        </w:tc>
        <w:tc>
          <w:tcPr>
            <w:tcW w:w="9288" w:type="dxa"/>
          </w:tcPr>
          <w:p w14:paraId="7F9B230A" w14:textId="77777777" w:rsidR="00965725" w:rsidRDefault="007C58C2">
            <w:r>
              <w:t>I live in a home I own with a mortgage</w:t>
            </w:r>
          </w:p>
        </w:tc>
      </w:tr>
      <w:tr w:rsidR="00965725" w14:paraId="7F2CDAD0" w14:textId="77777777">
        <w:tc>
          <w:tcPr>
            <w:tcW w:w="792" w:type="dxa"/>
          </w:tcPr>
          <w:p w14:paraId="6C91A5D4" w14:textId="77777777" w:rsidR="00965725" w:rsidRDefault="007C58C2">
            <w:r>
              <w:t>❍</w:t>
            </w:r>
            <w:r>
              <w:rPr>
                <w:sz w:val="20"/>
                <w:vertAlign w:val="subscript"/>
              </w:rPr>
              <w:t xml:space="preserve">   3</w:t>
            </w:r>
          </w:p>
        </w:tc>
        <w:tc>
          <w:tcPr>
            <w:tcW w:w="9288" w:type="dxa"/>
          </w:tcPr>
          <w:p w14:paraId="2A93B253" w14:textId="77777777" w:rsidR="00965725" w:rsidRDefault="007C58C2">
            <w:r>
              <w:t>I rent the home or apartment in which I live</w:t>
            </w:r>
          </w:p>
        </w:tc>
      </w:tr>
      <w:tr w:rsidR="00965725" w14:paraId="1EE2EB40" w14:textId="77777777">
        <w:tc>
          <w:tcPr>
            <w:tcW w:w="792" w:type="dxa"/>
          </w:tcPr>
          <w:p w14:paraId="76D35465" w14:textId="77777777" w:rsidR="00965725" w:rsidRDefault="007C58C2">
            <w:r>
              <w:t>❍</w:t>
            </w:r>
            <w:r>
              <w:rPr>
                <w:sz w:val="20"/>
                <w:vertAlign w:val="subscript"/>
              </w:rPr>
              <w:t xml:space="preserve">   4</w:t>
            </w:r>
          </w:p>
        </w:tc>
        <w:tc>
          <w:tcPr>
            <w:tcW w:w="9288" w:type="dxa"/>
          </w:tcPr>
          <w:p w14:paraId="2459AA31" w14:textId="77777777" w:rsidR="00965725" w:rsidRDefault="007C58C2">
            <w:r>
              <w:t>I live with friends or family with no rent expectation</w:t>
            </w:r>
          </w:p>
        </w:tc>
      </w:tr>
      <w:tr w:rsidR="00965725" w14:paraId="4DBD0718" w14:textId="77777777">
        <w:tc>
          <w:tcPr>
            <w:tcW w:w="792" w:type="dxa"/>
          </w:tcPr>
          <w:p w14:paraId="0267BABD" w14:textId="77777777" w:rsidR="00965725" w:rsidRDefault="007C58C2">
            <w:r>
              <w:t>❍</w:t>
            </w:r>
            <w:r>
              <w:rPr>
                <w:sz w:val="20"/>
                <w:vertAlign w:val="subscript"/>
              </w:rPr>
              <w:t xml:space="preserve">   99</w:t>
            </w:r>
          </w:p>
        </w:tc>
        <w:tc>
          <w:tcPr>
            <w:tcW w:w="9288" w:type="dxa"/>
          </w:tcPr>
          <w:p w14:paraId="607398E2" w14:textId="77777777" w:rsidR="00965725" w:rsidRDefault="007C58C2">
            <w:r>
              <w:t>Prefer not to answer</w:t>
            </w:r>
          </w:p>
        </w:tc>
      </w:tr>
    </w:tbl>
    <w:p w14:paraId="67C61143" w14:textId="77777777" w:rsidR="00965725" w:rsidRDefault="00965725"/>
    <w:p w14:paraId="3491269C" w14:textId="77777777" w:rsidR="00965725" w:rsidRDefault="007C58C2">
      <w:pPr>
        <w:keepNext/>
        <w:spacing w:after="40"/>
      </w:pPr>
      <w:r>
        <w:rPr>
          <w:b/>
        </w:rPr>
        <w:t>D8</w:t>
      </w:r>
    </w:p>
    <w:p w14:paraId="3F82FE65" w14:textId="77777777" w:rsidR="00965725" w:rsidRDefault="007C58C2">
      <w:pPr>
        <w:keepNext/>
        <w:spacing w:after="0"/>
      </w:pPr>
      <w:r>
        <w:t>How many children, adults, and seniors are in your household – including yourself?</w:t>
      </w:r>
      <w:r>
        <w:br/>
      </w:r>
    </w:p>
    <w:p w14:paraId="1F664CB9" w14:textId="77777777" w:rsidR="00965725" w:rsidRDefault="007C58C2">
      <w:pPr>
        <w:keepNext/>
        <w:spacing w:after="0"/>
      </w:pPr>
      <w:r>
        <w:rPr>
          <w:color w:val="A8A8A8"/>
          <w:sz w:val="20"/>
        </w:rPr>
        <w:t>Minimum: 0, Maximum: 20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7128"/>
        <w:gridCol w:w="2160"/>
      </w:tblGrid>
      <w:tr w:rsidR="00965725" w14:paraId="4DC963D5" w14:textId="77777777">
        <w:tc>
          <w:tcPr>
            <w:tcW w:w="7920" w:type="dxa"/>
            <w:gridSpan w:val="2"/>
          </w:tcPr>
          <w:p w14:paraId="329A1B7E" w14:textId="77777777" w:rsidR="00965725" w:rsidRDefault="007C58C2">
            <w:pPr>
              <w:jc w:val="right"/>
            </w:pPr>
            <w:r>
              <w:t>Children (0 to 5 years old)</w:t>
            </w:r>
          </w:p>
        </w:tc>
        <w:tc>
          <w:tcPr>
            <w:tcW w:w="2160" w:type="dxa"/>
          </w:tcPr>
          <w:p w14:paraId="5D1D72C9" w14:textId="77777777" w:rsidR="00965725" w:rsidRDefault="007C58C2">
            <w:r>
              <w:t>__________</w:t>
            </w:r>
          </w:p>
        </w:tc>
      </w:tr>
      <w:tr w:rsidR="00965725" w14:paraId="268C1C89" w14:textId="77777777">
        <w:tc>
          <w:tcPr>
            <w:tcW w:w="7920" w:type="dxa"/>
            <w:gridSpan w:val="2"/>
          </w:tcPr>
          <w:p w14:paraId="4207C1EA" w14:textId="77777777" w:rsidR="00965725" w:rsidRDefault="007C58C2">
            <w:pPr>
              <w:jc w:val="right"/>
            </w:pPr>
            <w:r>
              <w:t>Children (6 to 17 years old)</w:t>
            </w:r>
          </w:p>
        </w:tc>
        <w:tc>
          <w:tcPr>
            <w:tcW w:w="2160" w:type="dxa"/>
          </w:tcPr>
          <w:p w14:paraId="3EA6F830" w14:textId="77777777" w:rsidR="00965725" w:rsidRDefault="007C58C2">
            <w:r>
              <w:t>__________</w:t>
            </w:r>
          </w:p>
        </w:tc>
      </w:tr>
      <w:tr w:rsidR="00965725" w14:paraId="512A31BD" w14:textId="77777777">
        <w:tc>
          <w:tcPr>
            <w:tcW w:w="7920" w:type="dxa"/>
            <w:gridSpan w:val="2"/>
          </w:tcPr>
          <w:p w14:paraId="682F781A" w14:textId="77777777" w:rsidR="00965725" w:rsidRDefault="007C58C2">
            <w:pPr>
              <w:jc w:val="right"/>
            </w:pPr>
            <w:r>
              <w:t>Adults (18 to 64 years old)</w:t>
            </w:r>
          </w:p>
        </w:tc>
        <w:tc>
          <w:tcPr>
            <w:tcW w:w="2160" w:type="dxa"/>
          </w:tcPr>
          <w:p w14:paraId="001F7077" w14:textId="77777777" w:rsidR="00965725" w:rsidRDefault="007C58C2">
            <w:r>
              <w:t>__________</w:t>
            </w:r>
          </w:p>
        </w:tc>
      </w:tr>
      <w:tr w:rsidR="00965725" w14:paraId="70EB8372" w14:textId="77777777">
        <w:tc>
          <w:tcPr>
            <w:tcW w:w="7920" w:type="dxa"/>
            <w:gridSpan w:val="2"/>
          </w:tcPr>
          <w:p w14:paraId="5AC2F574" w14:textId="77777777" w:rsidR="00965725" w:rsidRDefault="007C58C2">
            <w:pPr>
              <w:jc w:val="right"/>
            </w:pPr>
            <w:r>
              <w:t>Seniors (65 years and older)</w:t>
            </w:r>
          </w:p>
        </w:tc>
        <w:tc>
          <w:tcPr>
            <w:tcW w:w="2160" w:type="dxa"/>
          </w:tcPr>
          <w:p w14:paraId="044F4A8C" w14:textId="77777777" w:rsidR="00965725" w:rsidRDefault="007C58C2">
            <w:r>
              <w:t>__________</w:t>
            </w:r>
          </w:p>
        </w:tc>
      </w:tr>
      <w:tr w:rsidR="00965725" w14:paraId="5B2C1A25" w14:textId="77777777">
        <w:tc>
          <w:tcPr>
            <w:tcW w:w="792" w:type="dxa"/>
          </w:tcPr>
          <w:p w14:paraId="161E9B29" w14:textId="77777777" w:rsidR="00965725" w:rsidRDefault="007C58C2">
            <w:r>
              <w:t>❑</w:t>
            </w:r>
            <w:r>
              <w:rPr>
                <w:sz w:val="20"/>
                <w:vertAlign w:val="subscript"/>
              </w:rPr>
              <w:t xml:space="preserve">   -8</w:t>
            </w:r>
          </w:p>
        </w:tc>
        <w:tc>
          <w:tcPr>
            <w:tcW w:w="9288" w:type="dxa"/>
            <w:gridSpan w:val="2"/>
          </w:tcPr>
          <w:p w14:paraId="2F33395B" w14:textId="77777777" w:rsidR="00965725" w:rsidRDefault="007C58C2">
            <w:r>
              <w:t>Prefer not to answer</w:t>
            </w:r>
          </w:p>
        </w:tc>
      </w:tr>
    </w:tbl>
    <w:p w14:paraId="45F3DF39" w14:textId="77777777" w:rsidR="00965725" w:rsidRDefault="00965725"/>
    <w:p w14:paraId="37C7691F" w14:textId="77777777" w:rsidR="00965725" w:rsidRDefault="007C58C2">
      <w:pPr>
        <w:keepNext/>
        <w:spacing w:after="40"/>
      </w:pPr>
      <w:r>
        <w:rPr>
          <w:b/>
        </w:rPr>
        <w:t>D9</w:t>
      </w:r>
    </w:p>
    <w:p w14:paraId="781894D0" w14:textId="77777777" w:rsidR="00965725" w:rsidRDefault="007C58C2">
      <w:pPr>
        <w:keepNext/>
        <w:spacing w:after="0"/>
      </w:pPr>
      <w:r>
        <w:t>What was your estimated household income last year before taxes? Please consider all sources of income.</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4780967C" w14:textId="77777777">
        <w:tc>
          <w:tcPr>
            <w:tcW w:w="792" w:type="dxa"/>
          </w:tcPr>
          <w:p w14:paraId="6211E57F" w14:textId="77777777" w:rsidR="00965725" w:rsidRDefault="007C58C2">
            <w:r>
              <w:t>❍</w:t>
            </w:r>
            <w:r>
              <w:rPr>
                <w:sz w:val="20"/>
                <w:vertAlign w:val="subscript"/>
              </w:rPr>
              <w:t xml:space="preserve">   1</w:t>
            </w:r>
          </w:p>
        </w:tc>
        <w:tc>
          <w:tcPr>
            <w:tcW w:w="9288" w:type="dxa"/>
          </w:tcPr>
          <w:p w14:paraId="639E35BE" w14:textId="77777777" w:rsidR="00965725" w:rsidRDefault="007C58C2">
            <w:r>
              <w:t>Less than £25,000</w:t>
            </w:r>
          </w:p>
        </w:tc>
      </w:tr>
      <w:tr w:rsidR="00965725" w14:paraId="5DCABE03" w14:textId="77777777">
        <w:tc>
          <w:tcPr>
            <w:tcW w:w="792" w:type="dxa"/>
          </w:tcPr>
          <w:p w14:paraId="2B19F26F" w14:textId="77777777" w:rsidR="00965725" w:rsidRDefault="007C58C2">
            <w:r>
              <w:t>❍</w:t>
            </w:r>
            <w:r>
              <w:rPr>
                <w:sz w:val="20"/>
                <w:vertAlign w:val="subscript"/>
              </w:rPr>
              <w:t xml:space="preserve">   2</w:t>
            </w:r>
          </w:p>
        </w:tc>
        <w:tc>
          <w:tcPr>
            <w:tcW w:w="9288" w:type="dxa"/>
          </w:tcPr>
          <w:p w14:paraId="1D764892" w14:textId="77777777" w:rsidR="00965725" w:rsidRDefault="007C58C2">
            <w:r>
              <w:t>£25,000 to £34,999</w:t>
            </w:r>
          </w:p>
        </w:tc>
      </w:tr>
      <w:tr w:rsidR="00965725" w14:paraId="612C4E3B" w14:textId="77777777">
        <w:tc>
          <w:tcPr>
            <w:tcW w:w="792" w:type="dxa"/>
          </w:tcPr>
          <w:p w14:paraId="45E8630A" w14:textId="77777777" w:rsidR="00965725" w:rsidRDefault="007C58C2">
            <w:r>
              <w:t>❍</w:t>
            </w:r>
            <w:r>
              <w:rPr>
                <w:sz w:val="20"/>
                <w:vertAlign w:val="subscript"/>
              </w:rPr>
              <w:t xml:space="preserve">   3</w:t>
            </w:r>
          </w:p>
        </w:tc>
        <w:tc>
          <w:tcPr>
            <w:tcW w:w="9288" w:type="dxa"/>
          </w:tcPr>
          <w:p w14:paraId="7F2C4A53" w14:textId="77777777" w:rsidR="00965725" w:rsidRDefault="007C58C2">
            <w:r>
              <w:t>£35,000 to £49,999</w:t>
            </w:r>
          </w:p>
        </w:tc>
      </w:tr>
      <w:tr w:rsidR="00965725" w14:paraId="4BFDB460" w14:textId="77777777">
        <w:tc>
          <w:tcPr>
            <w:tcW w:w="792" w:type="dxa"/>
          </w:tcPr>
          <w:p w14:paraId="7BC225D7" w14:textId="77777777" w:rsidR="00965725" w:rsidRDefault="007C58C2">
            <w:r>
              <w:t>❍</w:t>
            </w:r>
            <w:r>
              <w:rPr>
                <w:sz w:val="20"/>
                <w:vertAlign w:val="subscript"/>
              </w:rPr>
              <w:t xml:space="preserve">   4</w:t>
            </w:r>
          </w:p>
        </w:tc>
        <w:tc>
          <w:tcPr>
            <w:tcW w:w="9288" w:type="dxa"/>
          </w:tcPr>
          <w:p w14:paraId="6232A556" w14:textId="77777777" w:rsidR="00965725" w:rsidRDefault="007C58C2">
            <w:r>
              <w:t>£50,000 to £74,999</w:t>
            </w:r>
          </w:p>
        </w:tc>
      </w:tr>
      <w:tr w:rsidR="00965725" w14:paraId="0E7B5B0C" w14:textId="77777777">
        <w:tc>
          <w:tcPr>
            <w:tcW w:w="792" w:type="dxa"/>
          </w:tcPr>
          <w:p w14:paraId="5EFDA270" w14:textId="77777777" w:rsidR="00965725" w:rsidRDefault="007C58C2">
            <w:r>
              <w:t>❍</w:t>
            </w:r>
            <w:r>
              <w:rPr>
                <w:sz w:val="20"/>
                <w:vertAlign w:val="subscript"/>
              </w:rPr>
              <w:t xml:space="preserve">   5</w:t>
            </w:r>
          </w:p>
        </w:tc>
        <w:tc>
          <w:tcPr>
            <w:tcW w:w="9288" w:type="dxa"/>
          </w:tcPr>
          <w:p w14:paraId="434D7B2E" w14:textId="77777777" w:rsidR="00965725" w:rsidRDefault="007C58C2">
            <w:r>
              <w:t>£75,000 to £99,999</w:t>
            </w:r>
          </w:p>
        </w:tc>
      </w:tr>
      <w:tr w:rsidR="00965725" w14:paraId="44C22545" w14:textId="77777777">
        <w:tc>
          <w:tcPr>
            <w:tcW w:w="792" w:type="dxa"/>
          </w:tcPr>
          <w:p w14:paraId="2D608BD7" w14:textId="77777777" w:rsidR="00965725" w:rsidRDefault="007C58C2">
            <w:r>
              <w:t>❍</w:t>
            </w:r>
            <w:r>
              <w:rPr>
                <w:sz w:val="20"/>
                <w:vertAlign w:val="subscript"/>
              </w:rPr>
              <w:t xml:space="preserve">   6</w:t>
            </w:r>
          </w:p>
        </w:tc>
        <w:tc>
          <w:tcPr>
            <w:tcW w:w="9288" w:type="dxa"/>
          </w:tcPr>
          <w:p w14:paraId="6BE17E96" w14:textId="77777777" w:rsidR="00965725" w:rsidRDefault="007C58C2">
            <w:r>
              <w:t>£100,000 to £149,999</w:t>
            </w:r>
          </w:p>
        </w:tc>
      </w:tr>
      <w:tr w:rsidR="00965725" w14:paraId="52654EC1" w14:textId="77777777">
        <w:tc>
          <w:tcPr>
            <w:tcW w:w="792" w:type="dxa"/>
          </w:tcPr>
          <w:p w14:paraId="671CADBE" w14:textId="77777777" w:rsidR="00965725" w:rsidRDefault="007C58C2">
            <w:r>
              <w:t>❍</w:t>
            </w:r>
            <w:r>
              <w:rPr>
                <w:sz w:val="20"/>
                <w:vertAlign w:val="subscript"/>
              </w:rPr>
              <w:t xml:space="preserve">   7</w:t>
            </w:r>
          </w:p>
        </w:tc>
        <w:tc>
          <w:tcPr>
            <w:tcW w:w="9288" w:type="dxa"/>
          </w:tcPr>
          <w:p w14:paraId="52423E85" w14:textId="77777777" w:rsidR="00965725" w:rsidRDefault="007C58C2">
            <w:r>
              <w:t>£150,000 to £200,000</w:t>
            </w:r>
          </w:p>
        </w:tc>
      </w:tr>
      <w:tr w:rsidR="00965725" w14:paraId="7C918400" w14:textId="77777777">
        <w:tc>
          <w:tcPr>
            <w:tcW w:w="792" w:type="dxa"/>
          </w:tcPr>
          <w:p w14:paraId="138B252C" w14:textId="77777777" w:rsidR="00965725" w:rsidRDefault="007C58C2">
            <w:r>
              <w:t>❍</w:t>
            </w:r>
            <w:r>
              <w:rPr>
                <w:sz w:val="20"/>
                <w:vertAlign w:val="subscript"/>
              </w:rPr>
              <w:t xml:space="preserve">   8</w:t>
            </w:r>
          </w:p>
        </w:tc>
        <w:tc>
          <w:tcPr>
            <w:tcW w:w="9288" w:type="dxa"/>
          </w:tcPr>
          <w:p w14:paraId="5C1DC167" w14:textId="77777777" w:rsidR="00965725" w:rsidRDefault="007C58C2">
            <w:r>
              <w:t>More than £200,000</w:t>
            </w:r>
          </w:p>
        </w:tc>
      </w:tr>
      <w:tr w:rsidR="00965725" w14:paraId="5AA90B55" w14:textId="77777777">
        <w:tc>
          <w:tcPr>
            <w:tcW w:w="792" w:type="dxa"/>
          </w:tcPr>
          <w:p w14:paraId="7581F04E" w14:textId="77777777" w:rsidR="00965725" w:rsidRDefault="007C58C2">
            <w:r>
              <w:t>❍</w:t>
            </w:r>
            <w:r>
              <w:rPr>
                <w:sz w:val="20"/>
                <w:vertAlign w:val="subscript"/>
              </w:rPr>
              <w:t xml:space="preserve">   99</w:t>
            </w:r>
          </w:p>
        </w:tc>
        <w:tc>
          <w:tcPr>
            <w:tcW w:w="9288" w:type="dxa"/>
          </w:tcPr>
          <w:p w14:paraId="14ECC75E" w14:textId="77777777" w:rsidR="00965725" w:rsidRDefault="007C58C2">
            <w:r>
              <w:t>Prefer not to answer</w:t>
            </w:r>
          </w:p>
        </w:tc>
      </w:tr>
    </w:tbl>
    <w:p w14:paraId="22249FD6" w14:textId="77777777" w:rsidR="00965725" w:rsidRDefault="00965725"/>
    <w:p w14:paraId="7214940E" w14:textId="77777777" w:rsidR="00965725" w:rsidRDefault="007C58C2">
      <w:pPr>
        <w:keepNext/>
        <w:spacing w:after="40"/>
        <w:jc w:val="center"/>
      </w:pPr>
      <w:r>
        <w:rPr>
          <w:b/>
          <w:sz w:val="32"/>
          <w:highlight w:val="lightGray"/>
        </w:rPr>
        <w:lastRenderedPageBreak/>
        <w:t>Section End of survey</w:t>
      </w:r>
    </w:p>
    <w:p w14:paraId="1A80C996" w14:textId="77777777" w:rsidR="00965725" w:rsidRDefault="007C58C2">
      <w:pPr>
        <w:keepNext/>
        <w:jc w:val="center"/>
      </w:pPr>
      <w:r>
        <w:rPr>
          <w:sz w:val="16"/>
        </w:rPr>
        <w:t>D10, Incentive, ContactEmail, EndGD</w:t>
      </w:r>
    </w:p>
    <w:tbl>
      <w:tblPr>
        <w:tblStyle w:val="TableGrid"/>
        <w:tblW w:w="0" w:type="auto"/>
        <w:tblBorders>
          <w:top w:val="single" w:sz="1" w:space="0" w:color="00000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0"/>
      </w:tblGrid>
      <w:tr w:rsidR="00965725" w14:paraId="0A4124BC" w14:textId="77777777">
        <w:tc>
          <w:tcPr>
            <w:tcW w:w="10080" w:type="dxa"/>
          </w:tcPr>
          <w:p w14:paraId="59C23391" w14:textId="77777777" w:rsidR="00965725" w:rsidRDefault="00965725">
            <w:pPr>
              <w:keepNext/>
            </w:pPr>
          </w:p>
        </w:tc>
      </w:tr>
    </w:tbl>
    <w:p w14:paraId="002AF8B9" w14:textId="77777777" w:rsidR="00965725" w:rsidRDefault="007C58C2">
      <w:pPr>
        <w:keepNext/>
        <w:spacing w:after="220"/>
      </w:pPr>
      <w:r>
        <w:rPr>
          <w:b/>
          <w:sz w:val="28"/>
          <w:highlight w:val="lightGray"/>
        </w:rPr>
        <w:t>Page Incentives</w:t>
      </w:r>
    </w:p>
    <w:p w14:paraId="0B947C12" w14:textId="77777777" w:rsidR="00965725" w:rsidRDefault="007C58C2">
      <w:pPr>
        <w:keepNext/>
        <w:spacing w:after="40"/>
      </w:pPr>
      <w:r>
        <w:rPr>
          <w:b/>
        </w:rPr>
        <w:t>D10</w:t>
      </w:r>
    </w:p>
    <w:p w14:paraId="5A686E1E" w14:textId="77777777" w:rsidR="00965725" w:rsidRDefault="007C58C2">
      <w:pPr>
        <w:keepNext/>
        <w:spacing w:after="0"/>
      </w:pPr>
      <w:r>
        <w:t>Your insights help inform the understanding of how to better support businesses like yours.  If you are open to being contacted to share your story or considered for future case studies, please provide the URL for your business (e.g., www.domain.com) and an email address for GoDaddy to contact you:</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4248"/>
        <w:gridCol w:w="5040"/>
      </w:tblGrid>
      <w:tr w:rsidR="00965725" w14:paraId="581BD507" w14:textId="77777777">
        <w:tc>
          <w:tcPr>
            <w:tcW w:w="5040" w:type="dxa"/>
            <w:gridSpan w:val="2"/>
          </w:tcPr>
          <w:p w14:paraId="73556A39" w14:textId="77777777" w:rsidR="00965725" w:rsidRDefault="007C58C2">
            <w:pPr>
              <w:jc w:val="right"/>
            </w:pPr>
            <w:r>
              <w:t>URL:</w:t>
            </w:r>
          </w:p>
        </w:tc>
        <w:tc>
          <w:tcPr>
            <w:tcW w:w="5040" w:type="dxa"/>
          </w:tcPr>
          <w:p w14:paraId="2ED90EDC" w14:textId="77777777" w:rsidR="00965725" w:rsidRDefault="007C58C2">
            <w:r>
              <w:t>__________________________________________________</w:t>
            </w:r>
          </w:p>
        </w:tc>
      </w:tr>
      <w:tr w:rsidR="00965725" w14:paraId="4CFBC7B7" w14:textId="77777777">
        <w:tc>
          <w:tcPr>
            <w:tcW w:w="5040" w:type="dxa"/>
            <w:gridSpan w:val="2"/>
          </w:tcPr>
          <w:p w14:paraId="3EC855D8" w14:textId="77777777" w:rsidR="00965725" w:rsidRDefault="007C58C2">
            <w:pPr>
              <w:jc w:val="right"/>
            </w:pPr>
            <w:r>
              <w:t>Email:</w:t>
            </w:r>
          </w:p>
        </w:tc>
        <w:tc>
          <w:tcPr>
            <w:tcW w:w="5040" w:type="dxa"/>
          </w:tcPr>
          <w:p w14:paraId="26921351" w14:textId="77777777" w:rsidR="00965725" w:rsidRDefault="007C58C2">
            <w:r>
              <w:t>__________________________________________________</w:t>
            </w:r>
          </w:p>
        </w:tc>
      </w:tr>
      <w:tr w:rsidR="00965725" w14:paraId="0CE673AD" w14:textId="77777777">
        <w:tc>
          <w:tcPr>
            <w:tcW w:w="792" w:type="dxa"/>
          </w:tcPr>
          <w:p w14:paraId="7229A7A5" w14:textId="77777777" w:rsidR="00965725" w:rsidRDefault="007C58C2">
            <w:r>
              <w:t>❑</w:t>
            </w:r>
            <w:r>
              <w:rPr>
                <w:sz w:val="20"/>
                <w:vertAlign w:val="subscript"/>
              </w:rPr>
              <w:t xml:space="preserve">   -8</w:t>
            </w:r>
          </w:p>
        </w:tc>
        <w:tc>
          <w:tcPr>
            <w:tcW w:w="9288" w:type="dxa"/>
            <w:gridSpan w:val="2"/>
          </w:tcPr>
          <w:p w14:paraId="431161EC" w14:textId="77777777" w:rsidR="00965725" w:rsidRDefault="007C58C2">
            <w:r>
              <w:t>No thank you</w:t>
            </w:r>
          </w:p>
        </w:tc>
      </w:tr>
    </w:tbl>
    <w:p w14:paraId="7FF07E9F" w14:textId="77777777" w:rsidR="00965725" w:rsidRDefault="00965725"/>
    <w:p w14:paraId="4836A49B" w14:textId="77777777" w:rsidR="00965725" w:rsidRDefault="007C58C2">
      <w:pPr>
        <w:keepNext/>
        <w:spacing w:after="40"/>
      </w:pPr>
      <w:r>
        <w:rPr>
          <w:b/>
        </w:rPr>
        <w:t>Incentive</w:t>
      </w:r>
    </w:p>
    <w:p w14:paraId="7355981C" w14:textId="77777777" w:rsidR="00965725" w:rsidRDefault="007C58C2">
      <w:pPr>
        <w:keepNext/>
        <w:spacing w:after="0"/>
      </w:pPr>
      <w:r>
        <w:t>As a thank you for participating, the first 500 participants who complete the survey will get a £15 e-gift card and the next 2,000 participants will get a £10 e-gift card.</w:t>
      </w:r>
      <w:r>
        <w:br/>
      </w:r>
      <w:r>
        <w:br/>
        <w:t>Would you like to receive this gift card?</w:t>
      </w:r>
      <w:r>
        <w:br/>
      </w:r>
    </w:p>
    <w:p w14:paraId="35B96727" w14:textId="77777777" w:rsidR="00965725" w:rsidRDefault="007C58C2">
      <w:pPr>
        <w:keepNext/>
        <w:spacing w:after="0"/>
      </w:pPr>
      <w:r>
        <w:rPr>
          <w:i/>
          <w:color w:val="A8A8A8"/>
          <w:sz w:val="20"/>
        </w:rPr>
        <w:t>Only the individual sent the invite should complete this survey.  If multiple submissions are received, all entries will be invalidated and you will be ineligible for the incentive.</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5D35D6C1" w14:textId="77777777">
        <w:tc>
          <w:tcPr>
            <w:tcW w:w="792" w:type="dxa"/>
          </w:tcPr>
          <w:p w14:paraId="24B71C1C" w14:textId="77777777" w:rsidR="00965725" w:rsidRDefault="007C58C2">
            <w:r>
              <w:t>❍</w:t>
            </w:r>
            <w:r>
              <w:rPr>
                <w:sz w:val="20"/>
                <w:vertAlign w:val="subscript"/>
              </w:rPr>
              <w:t xml:space="preserve">   1</w:t>
            </w:r>
          </w:p>
        </w:tc>
        <w:tc>
          <w:tcPr>
            <w:tcW w:w="9288" w:type="dxa"/>
          </w:tcPr>
          <w:p w14:paraId="1FBE28F4" w14:textId="77777777" w:rsidR="00965725" w:rsidRDefault="007C58C2">
            <w:r>
              <w:t>Yes</w:t>
            </w:r>
          </w:p>
        </w:tc>
      </w:tr>
      <w:tr w:rsidR="00965725" w14:paraId="28C0250E" w14:textId="77777777">
        <w:tc>
          <w:tcPr>
            <w:tcW w:w="792" w:type="dxa"/>
          </w:tcPr>
          <w:p w14:paraId="757C9A34" w14:textId="77777777" w:rsidR="00965725" w:rsidRDefault="007C58C2">
            <w:r>
              <w:t>❍</w:t>
            </w:r>
            <w:r>
              <w:rPr>
                <w:sz w:val="20"/>
                <w:vertAlign w:val="subscript"/>
              </w:rPr>
              <w:t xml:space="preserve">   2</w:t>
            </w:r>
          </w:p>
        </w:tc>
        <w:tc>
          <w:tcPr>
            <w:tcW w:w="9288" w:type="dxa"/>
          </w:tcPr>
          <w:p w14:paraId="4834B2E7" w14:textId="77777777" w:rsidR="00965725" w:rsidRDefault="007C58C2">
            <w:r>
              <w:t>No</w:t>
            </w:r>
          </w:p>
        </w:tc>
      </w:tr>
      <w:tr w:rsidR="00965725" w14:paraId="38513D63" w14:textId="77777777">
        <w:tc>
          <w:tcPr>
            <w:tcW w:w="792" w:type="dxa"/>
          </w:tcPr>
          <w:p w14:paraId="6E5A5B75" w14:textId="77777777" w:rsidR="00965725" w:rsidRDefault="007C58C2">
            <w:r>
              <w:t>❑</w:t>
            </w:r>
            <w:r>
              <w:rPr>
                <w:sz w:val="20"/>
                <w:vertAlign w:val="subscript"/>
              </w:rPr>
              <w:t xml:space="preserve">   -8</w:t>
            </w:r>
          </w:p>
        </w:tc>
        <w:tc>
          <w:tcPr>
            <w:tcW w:w="9288" w:type="dxa"/>
          </w:tcPr>
          <w:p w14:paraId="1B737B63" w14:textId="77777777" w:rsidR="00965725" w:rsidRDefault="007C58C2">
            <w:r>
              <w:t>Not interested</w:t>
            </w:r>
          </w:p>
        </w:tc>
      </w:tr>
    </w:tbl>
    <w:p w14:paraId="1FACD030" w14:textId="77777777" w:rsidR="00965725" w:rsidRDefault="00965725"/>
    <w:p w14:paraId="43BB9761" w14:textId="77777777" w:rsidR="00965725" w:rsidRDefault="007C58C2">
      <w:pPr>
        <w:keepNext/>
        <w:spacing w:after="40"/>
      </w:pPr>
      <w:r>
        <w:rPr>
          <w:b/>
        </w:rPr>
        <w:t>ContactEmail</w:t>
      </w:r>
      <w:r>
        <w:rPr>
          <w:i/>
          <w:sz w:val="20"/>
        </w:rPr>
        <w:tab/>
        <w:t>Show if Incentive yes (Incentive = 1)</w:t>
      </w:r>
    </w:p>
    <w:p w14:paraId="0EAB4B31" w14:textId="77777777" w:rsidR="00965725" w:rsidRDefault="007C58C2">
      <w:pPr>
        <w:keepNext/>
        <w:spacing w:after="0"/>
      </w:pPr>
      <w:r>
        <w:t>In order to send you a gift card, we need the email address where you would like to receive it.</w:t>
      </w:r>
      <w:r>
        <w:br/>
      </w:r>
      <w:r>
        <w:br/>
      </w:r>
      <w:r>
        <w:rPr>
          <w:i/>
        </w:rPr>
        <w:t>Note: Your email address will not be used for marketing or any activities other than sending you a gift card. You will only be contacted once the survey ends and your answers are verified as legitimate.</w:t>
      </w:r>
      <w:r>
        <w:br/>
      </w:r>
    </w:p>
    <w:p w14:paraId="5C70604E" w14:textId="77777777" w:rsidR="00965725" w:rsidRDefault="007C58C2">
      <w:pPr>
        <w:keepNext/>
        <w:keepLines/>
        <w:spacing w:after="0"/>
      </w:pPr>
      <w:r>
        <w:t>__________________________________________________</w:t>
      </w:r>
      <w:r>
        <w:br/>
      </w:r>
      <w:r>
        <w:t>__________________________________________________</w:t>
      </w:r>
      <w:r>
        <w:br/>
        <w:t>__________________________________________________</w:t>
      </w:r>
      <w:r>
        <w:br/>
        <w:t>__________________________________________________</w:t>
      </w:r>
      <w:r>
        <w:br/>
        <w:t>__________________________________________________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65725" w14:paraId="348F429A" w14:textId="77777777">
        <w:tc>
          <w:tcPr>
            <w:tcW w:w="792" w:type="dxa"/>
          </w:tcPr>
          <w:p w14:paraId="5E2B7171" w14:textId="77777777" w:rsidR="00965725" w:rsidRDefault="007C58C2">
            <w:r>
              <w:t>❑</w:t>
            </w:r>
            <w:r>
              <w:rPr>
                <w:sz w:val="20"/>
                <w:vertAlign w:val="subscript"/>
              </w:rPr>
              <w:t xml:space="preserve">   -8</w:t>
            </w:r>
          </w:p>
        </w:tc>
        <w:tc>
          <w:tcPr>
            <w:tcW w:w="9288" w:type="dxa"/>
          </w:tcPr>
          <w:p w14:paraId="43ABE57A" w14:textId="77777777" w:rsidR="00965725" w:rsidRDefault="007C58C2">
            <w:r>
              <w:t>I do not want to give my email and refuse the incentive</w:t>
            </w:r>
          </w:p>
        </w:tc>
      </w:tr>
    </w:tbl>
    <w:p w14:paraId="76FADA25" w14:textId="77777777" w:rsidR="00965725" w:rsidRDefault="00965725"/>
    <w:p w14:paraId="108FB33B" w14:textId="77777777" w:rsidR="00965725" w:rsidRDefault="007C58C2">
      <w:pPr>
        <w:keepNext/>
        <w:spacing w:after="220"/>
      </w:pPr>
      <w:r>
        <w:rPr>
          <w:b/>
          <w:sz w:val="28"/>
          <w:highlight w:val="lightGray"/>
        </w:rPr>
        <w:lastRenderedPageBreak/>
        <w:t>Page End Page</w:t>
      </w:r>
    </w:p>
    <w:p w14:paraId="73DBA696" w14:textId="77777777" w:rsidR="00965725" w:rsidRDefault="007C58C2">
      <w:pPr>
        <w:keepNext/>
        <w:spacing w:after="40"/>
      </w:pPr>
      <w:r>
        <w:rPr>
          <w:b/>
        </w:rPr>
        <w:t>EndGD</w:t>
      </w:r>
    </w:p>
    <w:p w14:paraId="4C92C59F" w14:textId="77777777" w:rsidR="00965725" w:rsidRDefault="007C58C2">
      <w:pPr>
        <w:keepNext/>
        <w:spacing w:after="0"/>
      </w:pPr>
      <w:r>
        <w:t>Thank you! Those are all the questions that we have. We appreciate your time today.</w:t>
      </w:r>
      <w:r>
        <w:br/>
      </w:r>
    </w:p>
    <w:p w14:paraId="35B44BCA" w14:textId="77777777" w:rsidR="00965725" w:rsidRDefault="007C58C2">
      <w:pPr>
        <w:keepNext/>
        <w:spacing w:after="0"/>
      </w:pPr>
      <w:r>
        <w:rPr>
          <w:color w:val="A8A8A8"/>
        </w:rPr>
        <w:t xml:space="preserve">    Status Code: -1</w:t>
      </w:r>
    </w:p>
    <w:p w14:paraId="60CC54DB" w14:textId="77777777" w:rsidR="00965725" w:rsidRDefault="00965725"/>
    <w:sectPr w:rsidR="00965725" w:rsidSect="00034616">
      <w:footerReference w:type="default" r:id="rId9"/>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2A59A" w14:textId="77777777" w:rsidR="007C58C2" w:rsidRDefault="007C58C2">
      <w:pPr>
        <w:spacing w:after="0" w:line="240" w:lineRule="auto"/>
      </w:pPr>
      <w:r>
        <w:separator/>
      </w:r>
    </w:p>
  </w:endnote>
  <w:endnote w:type="continuationSeparator" w:id="0">
    <w:p w14:paraId="666849E7" w14:textId="77777777" w:rsidR="007C58C2" w:rsidRDefault="007C5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C1A24" w14:textId="77777777" w:rsidR="00965725" w:rsidRDefault="007C58C2">
    <w:pPr>
      <w:pStyle w:val="Footer"/>
    </w:pPr>
    <w:r>
      <w:t>Client Confidential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7DB41" w14:textId="77777777" w:rsidR="007C58C2" w:rsidRDefault="007C58C2">
      <w:pPr>
        <w:spacing w:after="0" w:line="240" w:lineRule="auto"/>
      </w:pPr>
      <w:r>
        <w:separator/>
      </w:r>
    </w:p>
  </w:footnote>
  <w:footnote w:type="continuationSeparator" w:id="0">
    <w:p w14:paraId="3A50FB9B" w14:textId="77777777" w:rsidR="007C58C2" w:rsidRDefault="007C58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86550226">
    <w:abstractNumId w:val="8"/>
  </w:num>
  <w:num w:numId="2" w16cid:durableId="1947810505">
    <w:abstractNumId w:val="6"/>
  </w:num>
  <w:num w:numId="3" w16cid:durableId="81151935">
    <w:abstractNumId w:val="5"/>
  </w:num>
  <w:num w:numId="4" w16cid:durableId="1134906591">
    <w:abstractNumId w:val="4"/>
  </w:num>
  <w:num w:numId="5" w16cid:durableId="842234754">
    <w:abstractNumId w:val="7"/>
  </w:num>
  <w:num w:numId="6" w16cid:durableId="1865703107">
    <w:abstractNumId w:val="3"/>
  </w:num>
  <w:num w:numId="7" w16cid:durableId="1062367408">
    <w:abstractNumId w:val="2"/>
  </w:num>
  <w:num w:numId="8" w16cid:durableId="1039672370">
    <w:abstractNumId w:val="1"/>
  </w:num>
  <w:num w:numId="9" w16cid:durableId="7744447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92A9F"/>
    <w:rsid w:val="0015074B"/>
    <w:rsid w:val="0029639D"/>
    <w:rsid w:val="00326F90"/>
    <w:rsid w:val="007C58C2"/>
    <w:rsid w:val="00965725"/>
    <w:rsid w:val="00A8604E"/>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E6F93C"/>
  <w14:defaultImageDpi w14:val="300"/>
  <w15:docId w15:val="{3B6E0320-2D58-46C9-AFE7-C4DC710F3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2495087E2577340AE8E4A4C69DF7ACC" ma:contentTypeVersion="19" ma:contentTypeDescription="Create a new document." ma:contentTypeScope="" ma:versionID="38191418ebf0b3d855fe396ebda2479c">
  <xsd:schema xmlns:xsd="http://www.w3.org/2001/XMLSchema" xmlns:xs="http://www.w3.org/2001/XMLSchema" xmlns:p="http://schemas.microsoft.com/office/2006/metadata/properties" xmlns:ns2="9156ebd4-426f-41f3-be4d-c37e553eb080" xmlns:ns3="f727de3c-8bbe-4f31-95a1-1f4e189cfad9" xmlns:ns4="ba08143e-6c4b-4070-9b21-da6df4c8c559" targetNamespace="http://schemas.microsoft.com/office/2006/metadata/properties" ma:root="true" ma:fieldsID="e13b7bf19685d72e38f361fd66de2f08" ns2:_="" ns3:_="" ns4:_="">
    <xsd:import namespace="9156ebd4-426f-41f3-be4d-c37e553eb080"/>
    <xsd:import namespace="f727de3c-8bbe-4f31-95a1-1f4e189cfad9"/>
    <xsd:import namespace="ba08143e-6c4b-4070-9b21-da6df4c8c5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56ebd4-426f-41f3-be4d-c37e553eb0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871dd38-9ea1-41c8-907a-148a1350396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27de3c-8bbe-4f31-95a1-1f4e189cfad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08143e-6c4b-4070-9b21-da6df4c8c559"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3cc528e5-acf1-42ff-bf36-c25e3ca977e0}" ma:internalName="TaxCatchAll" ma:showField="CatchAllData" ma:web="f727de3c-8bbe-4f31-95a1-1f4e189cfa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156ebd4-426f-41f3-be4d-c37e553eb080">
      <Terms xmlns="http://schemas.microsoft.com/office/infopath/2007/PartnerControls"/>
    </lcf76f155ced4ddcb4097134ff3c332f>
    <TaxCatchAll xmlns="ba08143e-6c4b-4070-9b21-da6df4c8c559" xsi:nil="true"/>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3838E423-31FF-4687-89D8-D8A3C9A9EDC6}"/>
</file>

<file path=customXml/itemProps3.xml><?xml version="1.0" encoding="utf-8"?>
<ds:datastoreItem xmlns:ds="http://schemas.openxmlformats.org/officeDocument/2006/customXml" ds:itemID="{1105DE24-A48F-4FA2-894F-ADCC82877336}"/>
</file>

<file path=customXml/itemProps4.xml><?xml version="1.0" encoding="utf-8"?>
<ds:datastoreItem xmlns:ds="http://schemas.openxmlformats.org/officeDocument/2006/customXml" ds:itemID="{92DCAF15-C41C-42CB-8114-D7CAF8B12BAC}"/>
</file>

<file path=docProps/app.xml><?xml version="1.0" encoding="utf-8"?>
<Properties xmlns="http://schemas.openxmlformats.org/officeDocument/2006/extended-properties" xmlns:vt="http://schemas.openxmlformats.org/officeDocument/2006/docPropsVTypes">
  <Template>Normal</Template>
  <TotalTime>3</TotalTime>
  <Pages>25</Pages>
  <Words>4829</Words>
  <Characters>27526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Andrew Scollay</cp:lastModifiedBy>
  <cp:revision>2</cp:revision>
  <dcterms:created xsi:type="dcterms:W3CDTF">2013-12-23T23:15:00Z</dcterms:created>
  <dcterms:modified xsi:type="dcterms:W3CDTF">2026-05-07T23:39:00Z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0x010100D2495087E2577340AE8E4A4C69DF7ACC</vt:lpwstr>
  </property>
</Properties>
</file>